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87247B" w14:textId="77777777" w:rsidR="00D4430C" w:rsidRDefault="00D4430C" w:rsidP="00D4430C">
      <w:pPr>
        <w:spacing w:before="120"/>
        <w:jc w:val="left"/>
      </w:pPr>
      <w:r>
        <w:rPr>
          <w:noProof/>
        </w:rPr>
        <w:drawing>
          <wp:inline distT="0" distB="0" distL="0" distR="0" wp14:anchorId="17DBD7F8" wp14:editId="67F901F0">
            <wp:extent cx="1470900" cy="750498"/>
            <wp:effectExtent l="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Эмблема_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569781" cy="800950"/>
                    </a:xfrm>
                    <a:prstGeom prst="rect">
                      <a:avLst/>
                    </a:prstGeom>
                  </pic:spPr>
                </pic:pic>
              </a:graphicData>
            </a:graphic>
          </wp:inline>
        </w:drawing>
      </w:r>
    </w:p>
    <w:p w14:paraId="678F8535" w14:textId="77777777" w:rsidR="00D4430C" w:rsidRPr="00FF77D2" w:rsidRDefault="00D4430C" w:rsidP="00D4430C">
      <w:pPr>
        <w:spacing w:before="120"/>
        <w:jc w:val="left"/>
      </w:pPr>
    </w:p>
    <w:p w14:paraId="07F62C48" w14:textId="77777777" w:rsidR="00D4430C" w:rsidRPr="005721E7" w:rsidRDefault="00D4430C" w:rsidP="00D4430C">
      <w:pPr>
        <w:jc w:val="center"/>
        <w:rPr>
          <w:rFonts w:ascii="Times New Roman" w:hAnsi="Times New Roman"/>
          <w:i w:val="0"/>
        </w:rPr>
      </w:pPr>
      <w:r w:rsidRPr="005721E7">
        <w:rPr>
          <w:rFonts w:ascii="Times New Roman" w:hAnsi="Times New Roman"/>
          <w:i w:val="0"/>
          <w:noProof/>
        </w:rPr>
        <w:t>Общество с ограниченной ответственностью «Галактика Транспорт»</w:t>
      </w:r>
    </w:p>
    <w:p w14:paraId="0A0D7A76" w14:textId="77777777" w:rsidR="00D4430C" w:rsidRDefault="00D4430C" w:rsidP="00D4430C">
      <w:pPr>
        <w:pStyle w:val="afffffffffffff5"/>
        <w:jc w:val="center"/>
        <w:rPr>
          <w:rFonts w:ascii="Times New Roman" w:eastAsia="Times New Roman" w:hAnsi="Times New Roman" w:cs="Times New Roman"/>
          <w:b/>
          <w:sz w:val="26"/>
          <w:szCs w:val="26"/>
        </w:rPr>
      </w:pPr>
    </w:p>
    <w:p w14:paraId="421FAC1A" w14:textId="77777777" w:rsidR="00D4430C" w:rsidRDefault="00D4430C" w:rsidP="00D4430C">
      <w:pPr>
        <w:pStyle w:val="afffffffffffff5"/>
        <w:jc w:val="center"/>
        <w:rPr>
          <w:rFonts w:ascii="Times New Roman" w:eastAsia="Times New Roman" w:hAnsi="Times New Roman" w:cs="Times New Roman"/>
          <w:b/>
          <w:sz w:val="26"/>
          <w:szCs w:val="26"/>
        </w:rPr>
      </w:pPr>
    </w:p>
    <w:p w14:paraId="541A33DE" w14:textId="77777777" w:rsidR="00D4430C" w:rsidRDefault="00D4430C" w:rsidP="00D4430C">
      <w:pPr>
        <w:pStyle w:val="afffffffffffff5"/>
        <w:jc w:val="center"/>
        <w:rPr>
          <w:rFonts w:ascii="Times New Roman" w:eastAsia="Times New Roman" w:hAnsi="Times New Roman" w:cs="Times New Roman"/>
          <w:b/>
          <w:sz w:val="26"/>
          <w:szCs w:val="26"/>
        </w:rPr>
      </w:pPr>
    </w:p>
    <w:p w14:paraId="0C449E00" w14:textId="77777777" w:rsidR="00D4430C" w:rsidRDefault="00D4430C" w:rsidP="00D4430C">
      <w:pPr>
        <w:pStyle w:val="afffffffffffff5"/>
        <w:jc w:val="center"/>
        <w:rPr>
          <w:rFonts w:ascii="Times New Roman" w:eastAsia="Times New Roman" w:hAnsi="Times New Roman" w:cs="Times New Roman"/>
          <w:b/>
          <w:sz w:val="26"/>
          <w:szCs w:val="26"/>
        </w:rPr>
      </w:pPr>
    </w:p>
    <w:p w14:paraId="3F6E0B04" w14:textId="77777777" w:rsidR="00D4430C" w:rsidRDefault="00D4430C" w:rsidP="00D4430C">
      <w:pPr>
        <w:pStyle w:val="afffffffffffff5"/>
        <w:jc w:val="center"/>
        <w:rPr>
          <w:rFonts w:ascii="Times New Roman" w:eastAsia="Times New Roman" w:hAnsi="Times New Roman" w:cs="Times New Roman"/>
          <w:b/>
          <w:sz w:val="26"/>
          <w:szCs w:val="26"/>
        </w:rPr>
      </w:pPr>
    </w:p>
    <w:p w14:paraId="7BA967F3" w14:textId="77777777" w:rsidR="00D4430C" w:rsidRDefault="00D4430C" w:rsidP="00D4430C">
      <w:pPr>
        <w:pStyle w:val="afffffffffffff5"/>
        <w:jc w:val="center"/>
        <w:rPr>
          <w:rFonts w:ascii="Times New Roman" w:eastAsia="Times New Roman" w:hAnsi="Times New Roman" w:cs="Times New Roman"/>
          <w:b/>
          <w:sz w:val="26"/>
          <w:szCs w:val="26"/>
        </w:rPr>
      </w:pPr>
    </w:p>
    <w:p w14:paraId="2D05CAC4" w14:textId="77777777" w:rsidR="00D4430C" w:rsidRDefault="00D4430C" w:rsidP="00D4430C">
      <w:pPr>
        <w:pStyle w:val="afffffffffffff5"/>
        <w:jc w:val="center"/>
        <w:rPr>
          <w:rFonts w:ascii="Times New Roman" w:eastAsia="Times New Roman" w:hAnsi="Times New Roman" w:cs="Times New Roman"/>
          <w:b/>
          <w:sz w:val="26"/>
          <w:szCs w:val="26"/>
        </w:rPr>
      </w:pPr>
    </w:p>
    <w:p w14:paraId="524093D9" w14:textId="77777777" w:rsidR="00D4430C" w:rsidRDefault="00D4430C" w:rsidP="00D4430C">
      <w:pPr>
        <w:pStyle w:val="afffffffffffff5"/>
        <w:jc w:val="center"/>
        <w:rPr>
          <w:rFonts w:ascii="Times New Roman" w:eastAsia="Times New Roman" w:hAnsi="Times New Roman" w:cs="Times New Roman"/>
          <w:b/>
          <w:sz w:val="26"/>
          <w:szCs w:val="26"/>
        </w:rPr>
      </w:pPr>
    </w:p>
    <w:p w14:paraId="1274D316" w14:textId="77777777" w:rsidR="00D4430C" w:rsidRDefault="00D4430C" w:rsidP="00D4430C">
      <w:pPr>
        <w:pStyle w:val="afffffffffffff5"/>
        <w:jc w:val="center"/>
        <w:rPr>
          <w:rFonts w:ascii="Times New Roman" w:eastAsia="Times New Roman" w:hAnsi="Times New Roman" w:cs="Times New Roman"/>
          <w:b/>
          <w:sz w:val="26"/>
          <w:szCs w:val="26"/>
        </w:rPr>
      </w:pPr>
    </w:p>
    <w:p w14:paraId="26D2B202" w14:textId="77777777" w:rsidR="00D4430C" w:rsidRDefault="00D4430C" w:rsidP="00D4430C">
      <w:pPr>
        <w:pStyle w:val="afffffffffffff5"/>
        <w:jc w:val="center"/>
        <w:rPr>
          <w:rFonts w:ascii="Times New Roman" w:eastAsia="Times New Roman" w:hAnsi="Times New Roman" w:cs="Times New Roman"/>
          <w:b/>
          <w:sz w:val="26"/>
          <w:szCs w:val="26"/>
        </w:rPr>
      </w:pPr>
    </w:p>
    <w:p w14:paraId="7C03C759" w14:textId="77777777" w:rsidR="00D4430C" w:rsidRDefault="00D4430C" w:rsidP="00D4430C">
      <w:pPr>
        <w:pStyle w:val="afffffffffffff5"/>
        <w:jc w:val="center"/>
        <w:rPr>
          <w:rFonts w:ascii="Times New Roman" w:eastAsia="Times New Roman" w:hAnsi="Times New Roman" w:cs="Times New Roman"/>
          <w:b/>
          <w:sz w:val="26"/>
          <w:szCs w:val="26"/>
        </w:rPr>
      </w:pPr>
    </w:p>
    <w:p w14:paraId="38038C41" w14:textId="77777777" w:rsidR="00D4430C" w:rsidRDefault="00D4430C" w:rsidP="00D4430C">
      <w:pPr>
        <w:pStyle w:val="afffffffffffff5"/>
        <w:jc w:val="center"/>
        <w:rPr>
          <w:rFonts w:ascii="Times New Roman" w:eastAsia="Times New Roman" w:hAnsi="Times New Roman" w:cs="Times New Roman"/>
          <w:b/>
          <w:sz w:val="26"/>
          <w:szCs w:val="26"/>
        </w:rPr>
      </w:pPr>
    </w:p>
    <w:p w14:paraId="7B287B3E" w14:textId="77777777" w:rsidR="00D4430C" w:rsidRPr="003A27F4" w:rsidRDefault="00D4430C" w:rsidP="00D4430C">
      <w:pPr>
        <w:pStyle w:val="afffffffffffff5"/>
        <w:jc w:val="center"/>
        <w:rPr>
          <w:rFonts w:ascii="Times New Roman" w:eastAsia="Times New Roman" w:hAnsi="Times New Roman" w:cs="Times New Roman"/>
          <w:b/>
          <w:sz w:val="26"/>
          <w:szCs w:val="26"/>
        </w:rPr>
      </w:pPr>
      <w:r>
        <w:rPr>
          <w:rFonts w:ascii="Times New Roman" w:eastAsia="Times New Roman" w:hAnsi="Times New Roman" w:cs="Times New Roman"/>
          <w:b/>
          <w:sz w:val="26"/>
          <w:szCs w:val="26"/>
        </w:rPr>
        <w:t>ЕАМ Г</w:t>
      </w:r>
      <w:r w:rsidRPr="00614D2C">
        <w:rPr>
          <w:rFonts w:ascii="Times New Roman" w:eastAsia="Times New Roman" w:hAnsi="Times New Roman" w:cs="Times New Roman"/>
          <w:b/>
          <w:sz w:val="26"/>
          <w:szCs w:val="26"/>
        </w:rPr>
        <w:t xml:space="preserve">алактика </w:t>
      </w:r>
      <w:r>
        <w:rPr>
          <w:rFonts w:ascii="Times New Roman" w:eastAsia="Times New Roman" w:hAnsi="Times New Roman" w:cs="Times New Roman"/>
          <w:b/>
          <w:sz w:val="26"/>
          <w:szCs w:val="26"/>
        </w:rPr>
        <w:t>Т</w:t>
      </w:r>
      <w:r w:rsidRPr="00614D2C">
        <w:rPr>
          <w:rFonts w:ascii="Times New Roman" w:eastAsia="Times New Roman" w:hAnsi="Times New Roman" w:cs="Times New Roman"/>
          <w:b/>
          <w:sz w:val="26"/>
          <w:szCs w:val="26"/>
        </w:rPr>
        <w:t>ранспорт</w:t>
      </w:r>
    </w:p>
    <w:p w14:paraId="5B0CED5C" w14:textId="77777777" w:rsidR="00D4430C" w:rsidRPr="006F7DDA" w:rsidRDefault="00D4430C" w:rsidP="00D4430C">
      <w:pPr>
        <w:pStyle w:val="afffffffffffff5"/>
        <w:jc w:val="center"/>
        <w:rPr>
          <w:rFonts w:ascii="Times New Roman" w:eastAsia="Times New Roman" w:hAnsi="Times New Roman" w:cs="Times New Roman"/>
          <w:b/>
          <w:sz w:val="28"/>
          <w:szCs w:val="28"/>
        </w:rPr>
      </w:pPr>
    </w:p>
    <w:p w14:paraId="19FADBBC" w14:textId="77777777" w:rsidR="00D4430C" w:rsidRDefault="00D4430C" w:rsidP="00D4430C">
      <w:pPr>
        <w:pStyle w:val="afffffffffffff5"/>
        <w:jc w:val="center"/>
        <w:rPr>
          <w:rFonts w:ascii="Times New Roman" w:hAnsi="Times New Roman" w:cs="Times New Roman"/>
          <w:caps/>
          <w:sz w:val="28"/>
          <w:szCs w:val="28"/>
        </w:rPr>
      </w:pPr>
      <w:r w:rsidRPr="006F7DDA">
        <w:rPr>
          <w:rFonts w:ascii="Times New Roman" w:hAnsi="Times New Roman" w:cs="Times New Roman"/>
          <w:caps/>
          <w:sz w:val="28"/>
          <w:szCs w:val="28"/>
        </w:rPr>
        <w:t>Руководство пользователя</w:t>
      </w:r>
    </w:p>
    <w:p w14:paraId="47CC71B2" w14:textId="77777777" w:rsidR="00D4430C" w:rsidRDefault="00D4430C" w:rsidP="00D4430C">
      <w:pPr>
        <w:pStyle w:val="afffffffffffff5"/>
        <w:jc w:val="center"/>
        <w:rPr>
          <w:rFonts w:ascii="Times New Roman" w:hAnsi="Times New Roman" w:cs="Times New Roman"/>
          <w:caps/>
          <w:sz w:val="28"/>
          <w:szCs w:val="28"/>
        </w:rPr>
      </w:pPr>
    </w:p>
    <w:p w14:paraId="09328E90" w14:textId="3E139AB7" w:rsidR="00D4430C" w:rsidRPr="00C11875" w:rsidRDefault="00D4430C" w:rsidP="00D4430C">
      <w:pPr>
        <w:pStyle w:val="afffffffffffff5"/>
        <w:jc w:val="center"/>
        <w:rPr>
          <w:rFonts w:ascii="Times New Roman" w:eastAsia="Batang" w:hAnsi="Times New Roman"/>
          <w:caps/>
          <w:color w:val="000000"/>
          <w:kern w:val="36"/>
          <w:sz w:val="28"/>
          <w:szCs w:val="28"/>
        </w:rPr>
      </w:pPr>
      <w:r w:rsidRPr="00EF538B">
        <w:rPr>
          <w:rFonts w:ascii="Times New Roman" w:eastAsia="Batang" w:hAnsi="Times New Roman"/>
          <w:caps/>
          <w:color w:val="000000"/>
          <w:kern w:val="36"/>
          <w:sz w:val="28"/>
          <w:szCs w:val="28"/>
        </w:rPr>
        <w:t>РОЛЬ:</w:t>
      </w:r>
      <w:r>
        <w:rPr>
          <w:rFonts w:ascii="Times New Roman" w:eastAsia="Batang" w:hAnsi="Times New Roman"/>
          <w:caps/>
          <w:color w:val="000000"/>
          <w:kern w:val="36"/>
          <w:sz w:val="28"/>
          <w:szCs w:val="28"/>
        </w:rPr>
        <w:t xml:space="preserve"> ЭКОНОМИСТ</w:t>
      </w:r>
    </w:p>
    <w:p w14:paraId="7393D611" w14:textId="77777777" w:rsidR="00D4430C" w:rsidRPr="00F653E4" w:rsidRDefault="00D4430C" w:rsidP="00D4430C">
      <w:pPr>
        <w:pStyle w:val="afffffffffffff5"/>
        <w:jc w:val="center"/>
        <w:rPr>
          <w:rFonts w:ascii="Times New Roman" w:hAnsi="Times New Roman" w:cs="Times New Roman"/>
          <w:caps/>
          <w:sz w:val="28"/>
          <w:szCs w:val="28"/>
        </w:rPr>
      </w:pPr>
    </w:p>
    <w:p w14:paraId="4D0D37D0" w14:textId="77777777" w:rsidR="00D4430C" w:rsidRPr="006F7DDA" w:rsidRDefault="00D4430C" w:rsidP="00D4430C">
      <w:pPr>
        <w:jc w:val="center"/>
        <w:rPr>
          <w:rFonts w:ascii="Times New Roman" w:hAnsi="Times New Roman"/>
          <w:i w:val="0"/>
          <w:szCs w:val="28"/>
        </w:rPr>
      </w:pPr>
    </w:p>
    <w:p w14:paraId="775D91D8" w14:textId="11FD74DB" w:rsidR="00086E4D" w:rsidRPr="00A72077" w:rsidRDefault="00086E4D" w:rsidP="00086E4D">
      <w:pPr>
        <w:spacing w:after="120"/>
        <w:jc w:val="center"/>
        <w:rPr>
          <w:rFonts w:ascii="Times New Roman" w:hAnsi="Times New Roman"/>
          <w:i w:val="0"/>
          <w:iCs/>
          <w:szCs w:val="28"/>
          <w:lang w:val="en-US"/>
        </w:rPr>
      </w:pPr>
      <w:r w:rsidRPr="00A72077">
        <w:rPr>
          <w:rFonts w:ascii="Times New Roman" w:hAnsi="Times New Roman"/>
          <w:i w:val="0"/>
          <w:iCs/>
          <w:szCs w:val="28"/>
        </w:rPr>
        <w:t xml:space="preserve">Листов </w:t>
      </w:r>
      <w:r w:rsidRPr="00A72077">
        <w:rPr>
          <w:rFonts w:ascii="Times New Roman" w:hAnsi="Times New Roman"/>
          <w:i w:val="0"/>
          <w:iCs/>
          <w:szCs w:val="28"/>
        </w:rPr>
        <w:fldChar w:fldCharType="begin"/>
      </w:r>
      <w:r w:rsidRPr="00A72077">
        <w:rPr>
          <w:rFonts w:ascii="Times New Roman" w:hAnsi="Times New Roman"/>
          <w:i w:val="0"/>
          <w:iCs/>
          <w:szCs w:val="28"/>
        </w:rPr>
        <w:instrText xml:space="preserve"> NUMPAGES  \* MERGEFORMAT </w:instrText>
      </w:r>
      <w:r w:rsidRPr="00A72077">
        <w:rPr>
          <w:rFonts w:ascii="Times New Roman" w:hAnsi="Times New Roman"/>
          <w:i w:val="0"/>
          <w:iCs/>
          <w:szCs w:val="28"/>
        </w:rPr>
        <w:fldChar w:fldCharType="separate"/>
      </w:r>
      <w:r>
        <w:rPr>
          <w:rFonts w:ascii="Times New Roman" w:hAnsi="Times New Roman"/>
          <w:i w:val="0"/>
          <w:iCs/>
          <w:noProof/>
          <w:szCs w:val="28"/>
        </w:rPr>
        <w:t>11</w:t>
      </w:r>
      <w:r w:rsidRPr="00A72077">
        <w:rPr>
          <w:rFonts w:ascii="Times New Roman" w:hAnsi="Times New Roman"/>
          <w:i w:val="0"/>
          <w:iCs/>
          <w:noProof/>
          <w:szCs w:val="28"/>
        </w:rPr>
        <w:fldChar w:fldCharType="end"/>
      </w:r>
    </w:p>
    <w:p w14:paraId="0F22FB89" w14:textId="06DD6AF9" w:rsidR="00D4430C" w:rsidRPr="006F7DDA" w:rsidRDefault="00D4430C" w:rsidP="00D4430C">
      <w:pPr>
        <w:jc w:val="center"/>
        <w:rPr>
          <w:rFonts w:ascii="Times New Roman" w:hAnsi="Times New Roman"/>
          <w:i w:val="0"/>
          <w:szCs w:val="28"/>
        </w:rPr>
      </w:pPr>
      <w:r w:rsidRPr="008F3975">
        <w:rPr>
          <w:rFonts w:ascii="Times New Roman" w:hAnsi="Times New Roman"/>
          <w:i w:val="0"/>
          <w:color w:val="FFFFFF" w:themeColor="background1"/>
          <w:szCs w:val="28"/>
        </w:rPr>
        <w:t>135</w:t>
      </w:r>
    </w:p>
    <w:p w14:paraId="4C18697F" w14:textId="77777777" w:rsidR="00D4430C" w:rsidRPr="006F7DDA" w:rsidRDefault="00D4430C" w:rsidP="00D4430C">
      <w:pPr>
        <w:jc w:val="center"/>
        <w:rPr>
          <w:rFonts w:ascii="Times New Roman" w:hAnsi="Times New Roman"/>
          <w:i w:val="0"/>
          <w:szCs w:val="28"/>
        </w:rPr>
      </w:pPr>
    </w:p>
    <w:p w14:paraId="5F9405DA" w14:textId="77777777" w:rsidR="00D4430C" w:rsidRPr="006F7DDA" w:rsidRDefault="00D4430C" w:rsidP="00D4430C">
      <w:pPr>
        <w:jc w:val="center"/>
        <w:rPr>
          <w:rFonts w:ascii="Times New Roman" w:hAnsi="Times New Roman"/>
          <w:i w:val="0"/>
          <w:szCs w:val="28"/>
        </w:rPr>
      </w:pPr>
    </w:p>
    <w:p w14:paraId="4CB1586E" w14:textId="77777777" w:rsidR="00D4430C" w:rsidRPr="006F7DDA" w:rsidRDefault="00D4430C" w:rsidP="00D4430C">
      <w:pPr>
        <w:rPr>
          <w:rFonts w:ascii="Times New Roman" w:hAnsi="Times New Roman"/>
          <w:szCs w:val="28"/>
          <w:highlight w:val="yellow"/>
        </w:rPr>
      </w:pPr>
    </w:p>
    <w:tbl>
      <w:tblPr>
        <w:tblW w:w="9236" w:type="dxa"/>
        <w:tblInd w:w="228" w:type="dxa"/>
        <w:tblLook w:val="01E0" w:firstRow="1" w:lastRow="1" w:firstColumn="1" w:lastColumn="1" w:noHBand="0" w:noVBand="0"/>
      </w:tblPr>
      <w:tblGrid>
        <w:gridCol w:w="4558"/>
        <w:gridCol w:w="590"/>
        <w:gridCol w:w="4088"/>
      </w:tblGrid>
      <w:tr w:rsidR="00D4430C" w:rsidRPr="006F7DDA" w14:paraId="087416DB" w14:textId="77777777" w:rsidTr="00F37EAE">
        <w:trPr>
          <w:trHeight w:val="323"/>
        </w:trPr>
        <w:tc>
          <w:tcPr>
            <w:tcW w:w="4558" w:type="dxa"/>
          </w:tcPr>
          <w:p w14:paraId="4A9A64CD" w14:textId="77777777" w:rsidR="00D4430C" w:rsidRPr="006F7DDA" w:rsidRDefault="00D4430C" w:rsidP="00F37EAE">
            <w:pPr>
              <w:pStyle w:val="1ff4"/>
              <w:spacing w:after="240"/>
              <w:jc w:val="left"/>
              <w:rPr>
                <w:rFonts w:ascii="Times New Roman" w:hAnsi="Times New Roman"/>
                <w:sz w:val="28"/>
                <w:szCs w:val="28"/>
                <w:lang w:eastAsia="en-US"/>
              </w:rPr>
            </w:pPr>
          </w:p>
        </w:tc>
        <w:tc>
          <w:tcPr>
            <w:tcW w:w="590" w:type="dxa"/>
          </w:tcPr>
          <w:p w14:paraId="2019FB72" w14:textId="77777777" w:rsidR="00D4430C" w:rsidRPr="006F7DDA" w:rsidRDefault="00D4430C" w:rsidP="00F37EAE">
            <w:pPr>
              <w:pStyle w:val="BCNormal08"/>
              <w:spacing w:before="100" w:beforeAutospacing="1" w:after="240"/>
              <w:rPr>
                <w:sz w:val="28"/>
                <w:szCs w:val="28"/>
                <w:highlight w:val="yellow"/>
              </w:rPr>
            </w:pPr>
          </w:p>
        </w:tc>
        <w:tc>
          <w:tcPr>
            <w:tcW w:w="4088" w:type="dxa"/>
          </w:tcPr>
          <w:p w14:paraId="1FCFF844" w14:textId="77777777" w:rsidR="00D4430C" w:rsidRPr="006F7DDA" w:rsidRDefault="00D4430C" w:rsidP="00F37EAE">
            <w:pPr>
              <w:pStyle w:val="1ff4"/>
              <w:jc w:val="left"/>
              <w:rPr>
                <w:rFonts w:ascii="Times New Roman" w:hAnsi="Times New Roman"/>
                <w:caps/>
                <w:sz w:val="28"/>
                <w:szCs w:val="28"/>
                <w:lang w:eastAsia="en-US"/>
              </w:rPr>
            </w:pPr>
          </w:p>
        </w:tc>
      </w:tr>
      <w:tr w:rsidR="00D4430C" w:rsidRPr="006F7DDA" w14:paraId="61E1F2CF" w14:textId="77777777" w:rsidTr="00F37EAE">
        <w:tc>
          <w:tcPr>
            <w:tcW w:w="4558" w:type="dxa"/>
          </w:tcPr>
          <w:p w14:paraId="689D9457" w14:textId="77777777" w:rsidR="00D4430C" w:rsidRPr="006F7DDA" w:rsidRDefault="00D4430C" w:rsidP="00F37EAE">
            <w:pPr>
              <w:spacing w:before="120"/>
              <w:rPr>
                <w:rFonts w:ascii="Times New Roman" w:hAnsi="Times New Roman"/>
                <w:szCs w:val="28"/>
              </w:rPr>
            </w:pPr>
          </w:p>
        </w:tc>
        <w:tc>
          <w:tcPr>
            <w:tcW w:w="590" w:type="dxa"/>
          </w:tcPr>
          <w:p w14:paraId="0050C412" w14:textId="77777777" w:rsidR="00D4430C" w:rsidRPr="006F7DDA" w:rsidRDefault="00D4430C" w:rsidP="00F37EAE">
            <w:pPr>
              <w:pStyle w:val="BCNormal10"/>
              <w:rPr>
                <w:rFonts w:ascii="Times New Roman" w:hAnsi="Times New Roman"/>
                <w:sz w:val="28"/>
                <w:szCs w:val="28"/>
                <w:highlight w:val="yellow"/>
                <w:lang w:val="ru-RU"/>
              </w:rPr>
            </w:pPr>
          </w:p>
        </w:tc>
        <w:tc>
          <w:tcPr>
            <w:tcW w:w="4088" w:type="dxa"/>
          </w:tcPr>
          <w:p w14:paraId="357EA0AF" w14:textId="77777777" w:rsidR="00D4430C" w:rsidRPr="006F7DDA" w:rsidRDefault="00D4430C" w:rsidP="00F37EAE">
            <w:pPr>
              <w:pStyle w:val="1ff4"/>
              <w:jc w:val="left"/>
              <w:rPr>
                <w:rFonts w:ascii="Times New Roman" w:hAnsi="Times New Roman"/>
                <w:sz w:val="28"/>
                <w:szCs w:val="28"/>
                <w:lang w:eastAsia="en-US"/>
              </w:rPr>
            </w:pPr>
            <w:r w:rsidRPr="006F7DDA">
              <w:rPr>
                <w:rFonts w:ascii="Times New Roman" w:hAnsi="Times New Roman"/>
                <w:sz w:val="28"/>
                <w:szCs w:val="28"/>
                <w:lang w:eastAsia="en-US"/>
              </w:rPr>
              <w:t xml:space="preserve">Генеральный директор </w:t>
            </w:r>
            <w:r w:rsidRPr="00655DA3">
              <w:rPr>
                <w:rFonts w:ascii="Times New Roman" w:hAnsi="Times New Roman"/>
                <w:sz w:val="28"/>
                <w:szCs w:val="28"/>
                <w:lang w:eastAsia="en-US"/>
              </w:rPr>
              <w:t>ООО «Галактика Транспорт»</w:t>
            </w:r>
          </w:p>
          <w:p w14:paraId="55E7319E" w14:textId="77777777" w:rsidR="00D4430C" w:rsidRPr="006F7DDA" w:rsidRDefault="00D4430C" w:rsidP="00F37EAE">
            <w:pPr>
              <w:pStyle w:val="1ff4"/>
              <w:jc w:val="left"/>
              <w:rPr>
                <w:rFonts w:ascii="Times New Roman" w:hAnsi="Times New Roman"/>
                <w:sz w:val="28"/>
                <w:szCs w:val="28"/>
                <w:lang w:eastAsia="en-US"/>
              </w:rPr>
            </w:pPr>
          </w:p>
          <w:p w14:paraId="21674CAC" w14:textId="77777777" w:rsidR="00D4430C" w:rsidRPr="006F7DDA" w:rsidRDefault="00D4430C" w:rsidP="00F37EAE">
            <w:pPr>
              <w:pStyle w:val="1ff4"/>
              <w:jc w:val="left"/>
              <w:rPr>
                <w:rFonts w:ascii="Times New Roman" w:hAnsi="Times New Roman"/>
                <w:sz w:val="28"/>
                <w:szCs w:val="28"/>
                <w:lang w:eastAsia="en-US"/>
              </w:rPr>
            </w:pPr>
            <w:r w:rsidRPr="006F7DDA">
              <w:rPr>
                <w:rFonts w:ascii="Times New Roman" w:hAnsi="Times New Roman"/>
                <w:sz w:val="28"/>
                <w:szCs w:val="28"/>
                <w:lang w:eastAsia="en-US"/>
              </w:rPr>
              <w:t xml:space="preserve">___________ </w:t>
            </w:r>
            <w:r w:rsidRPr="00655DA3">
              <w:rPr>
                <w:rFonts w:ascii="Times New Roman" w:hAnsi="Times New Roman"/>
                <w:sz w:val="28"/>
                <w:szCs w:val="28"/>
                <w:lang w:eastAsia="en-US"/>
              </w:rPr>
              <w:t>А.В. Поздеев</w:t>
            </w:r>
          </w:p>
          <w:p w14:paraId="12F526E6" w14:textId="77777777" w:rsidR="00D4430C" w:rsidRPr="006F7DDA" w:rsidRDefault="00D4430C" w:rsidP="00F37EAE">
            <w:pPr>
              <w:spacing w:before="120"/>
              <w:rPr>
                <w:rFonts w:ascii="Times New Roman" w:hAnsi="Times New Roman"/>
                <w:i w:val="0"/>
                <w:szCs w:val="28"/>
              </w:rPr>
            </w:pPr>
            <w:r w:rsidRPr="006F7DDA">
              <w:rPr>
                <w:rFonts w:ascii="Times New Roman" w:hAnsi="Times New Roman"/>
                <w:i w:val="0"/>
                <w:szCs w:val="28"/>
              </w:rPr>
              <w:t>«___»___________ 202</w:t>
            </w:r>
            <w:r>
              <w:rPr>
                <w:rFonts w:ascii="Times New Roman" w:hAnsi="Times New Roman"/>
                <w:i w:val="0"/>
                <w:szCs w:val="28"/>
              </w:rPr>
              <w:t>5</w:t>
            </w:r>
          </w:p>
        </w:tc>
      </w:tr>
      <w:tr w:rsidR="00D4430C" w:rsidRPr="006F7DDA" w14:paraId="33DD029A" w14:textId="77777777" w:rsidTr="00F37EAE">
        <w:trPr>
          <w:trHeight w:val="533"/>
        </w:trPr>
        <w:tc>
          <w:tcPr>
            <w:tcW w:w="4558" w:type="dxa"/>
          </w:tcPr>
          <w:p w14:paraId="342CE450" w14:textId="77777777" w:rsidR="00D4430C" w:rsidRPr="006F7DDA" w:rsidRDefault="00D4430C" w:rsidP="00F37EAE">
            <w:pPr>
              <w:spacing w:before="120"/>
              <w:rPr>
                <w:rFonts w:ascii="Times New Roman" w:hAnsi="Times New Roman"/>
                <w:b/>
                <w:caps/>
                <w:szCs w:val="28"/>
                <w:highlight w:val="yellow"/>
              </w:rPr>
            </w:pPr>
          </w:p>
        </w:tc>
        <w:tc>
          <w:tcPr>
            <w:tcW w:w="590" w:type="dxa"/>
          </w:tcPr>
          <w:p w14:paraId="393FA73B" w14:textId="77777777" w:rsidR="00D4430C" w:rsidRPr="006F7DDA" w:rsidRDefault="00D4430C" w:rsidP="00F37EAE">
            <w:pPr>
              <w:pStyle w:val="BCNormal10"/>
              <w:rPr>
                <w:rFonts w:ascii="Times New Roman" w:hAnsi="Times New Roman"/>
                <w:sz w:val="28"/>
                <w:szCs w:val="28"/>
                <w:highlight w:val="yellow"/>
                <w:lang w:val="ru-RU"/>
              </w:rPr>
            </w:pPr>
          </w:p>
        </w:tc>
        <w:tc>
          <w:tcPr>
            <w:tcW w:w="4088" w:type="dxa"/>
          </w:tcPr>
          <w:p w14:paraId="59FF57ED" w14:textId="77777777" w:rsidR="00D4430C" w:rsidRPr="006F7DDA" w:rsidRDefault="00D4430C" w:rsidP="00F37EAE">
            <w:pPr>
              <w:pStyle w:val="1ff4"/>
              <w:jc w:val="left"/>
              <w:rPr>
                <w:rFonts w:ascii="Times New Roman" w:hAnsi="Times New Roman"/>
                <w:sz w:val="28"/>
                <w:szCs w:val="28"/>
              </w:rPr>
            </w:pPr>
          </w:p>
        </w:tc>
      </w:tr>
      <w:tr w:rsidR="00D4430C" w:rsidRPr="006F7DDA" w14:paraId="4CF0A13C" w14:textId="77777777" w:rsidTr="00F37EAE">
        <w:trPr>
          <w:trHeight w:val="1334"/>
        </w:trPr>
        <w:tc>
          <w:tcPr>
            <w:tcW w:w="4558" w:type="dxa"/>
          </w:tcPr>
          <w:p w14:paraId="40B9B02D" w14:textId="77777777" w:rsidR="00D4430C" w:rsidRPr="006F7DDA" w:rsidRDefault="00D4430C" w:rsidP="00F37EAE">
            <w:pPr>
              <w:spacing w:before="120"/>
              <w:rPr>
                <w:rFonts w:ascii="Times New Roman" w:hAnsi="Times New Roman"/>
                <w:szCs w:val="28"/>
                <w:highlight w:val="yellow"/>
              </w:rPr>
            </w:pPr>
          </w:p>
        </w:tc>
        <w:tc>
          <w:tcPr>
            <w:tcW w:w="590" w:type="dxa"/>
          </w:tcPr>
          <w:p w14:paraId="2EA88D35" w14:textId="77777777" w:rsidR="00D4430C" w:rsidRPr="006F7DDA" w:rsidRDefault="00D4430C" w:rsidP="00F37EAE">
            <w:pPr>
              <w:pStyle w:val="BCNormal10"/>
              <w:rPr>
                <w:rFonts w:ascii="Times New Roman" w:hAnsi="Times New Roman"/>
                <w:sz w:val="28"/>
                <w:szCs w:val="28"/>
                <w:highlight w:val="yellow"/>
                <w:lang w:val="ru-RU"/>
              </w:rPr>
            </w:pPr>
          </w:p>
        </w:tc>
        <w:tc>
          <w:tcPr>
            <w:tcW w:w="4088" w:type="dxa"/>
          </w:tcPr>
          <w:p w14:paraId="133E0273" w14:textId="77777777" w:rsidR="00D4430C" w:rsidRPr="006F7DDA" w:rsidRDefault="00D4430C" w:rsidP="00F37EAE">
            <w:pPr>
              <w:rPr>
                <w:rFonts w:ascii="Times New Roman" w:hAnsi="Times New Roman"/>
                <w:szCs w:val="28"/>
                <w:highlight w:val="yellow"/>
              </w:rPr>
            </w:pPr>
          </w:p>
        </w:tc>
      </w:tr>
    </w:tbl>
    <w:p w14:paraId="4666621F" w14:textId="77777777" w:rsidR="00D4430C" w:rsidRPr="006F7DDA" w:rsidRDefault="00D4430C" w:rsidP="00D4430C">
      <w:pPr>
        <w:jc w:val="center"/>
        <w:rPr>
          <w:rFonts w:ascii="Times New Roman" w:hAnsi="Times New Roman"/>
          <w:b/>
          <w:i w:val="0"/>
          <w:szCs w:val="28"/>
        </w:rPr>
      </w:pPr>
    </w:p>
    <w:p w14:paraId="60CF2B9B" w14:textId="77777777" w:rsidR="00D4430C" w:rsidRPr="008F3975" w:rsidRDefault="00D4430C" w:rsidP="00D4430C">
      <w:pPr>
        <w:jc w:val="center"/>
        <w:rPr>
          <w:rFonts w:ascii="Times New Roman" w:hAnsi="Times New Roman"/>
          <w:i w:val="0"/>
          <w:szCs w:val="28"/>
        </w:rPr>
      </w:pPr>
      <w:r w:rsidRPr="008F3975">
        <w:rPr>
          <w:rFonts w:ascii="Times New Roman" w:hAnsi="Times New Roman"/>
          <w:i w:val="0"/>
          <w:szCs w:val="28"/>
        </w:rPr>
        <w:t>202</w:t>
      </w:r>
      <w:r>
        <w:rPr>
          <w:rFonts w:ascii="Times New Roman" w:hAnsi="Times New Roman"/>
          <w:i w:val="0"/>
          <w:szCs w:val="28"/>
        </w:rPr>
        <w:t>5</w:t>
      </w:r>
    </w:p>
    <w:p w14:paraId="06C8CC2D" w14:textId="77777777" w:rsidR="00D4430C" w:rsidRPr="006F7DDA" w:rsidRDefault="00D4430C" w:rsidP="00D4430C">
      <w:pPr>
        <w:pStyle w:val="1ff0"/>
        <w:tabs>
          <w:tab w:val="clear" w:pos="360"/>
        </w:tabs>
        <w:spacing w:line="400" w:lineRule="exact"/>
        <w:rPr>
          <w:rFonts w:ascii="Times New Roman" w:hAnsi="Times New Roman"/>
          <w:szCs w:val="28"/>
        </w:rPr>
      </w:pPr>
      <w:r w:rsidRPr="006F7DDA">
        <w:rPr>
          <w:rFonts w:ascii="Times New Roman" w:hAnsi="Times New Roman"/>
          <w:szCs w:val="28"/>
        </w:rPr>
        <w:lastRenderedPageBreak/>
        <w:t>Аннотация</w:t>
      </w:r>
    </w:p>
    <w:p w14:paraId="604D9F48" w14:textId="23C5A40A" w:rsidR="00D4430C" w:rsidRPr="006F7DDA" w:rsidRDefault="00D4430C" w:rsidP="00D4430C">
      <w:pPr>
        <w:pStyle w:val="1fc"/>
        <w:spacing w:line="400" w:lineRule="exact"/>
        <w:rPr>
          <w:color w:val="000000"/>
        </w:rPr>
      </w:pPr>
      <w:r w:rsidRPr="006F7DDA">
        <w:rPr>
          <w:color w:val="000000"/>
        </w:rPr>
        <w:t xml:space="preserve">Настоящий документ является частью рабочей документации </w:t>
      </w:r>
      <w:r>
        <w:rPr>
          <w:color w:val="000000"/>
        </w:rPr>
        <w:t xml:space="preserve">системы ЕАМ Галактика </w:t>
      </w:r>
      <w:r w:rsidR="00A91DF6">
        <w:rPr>
          <w:color w:val="000000"/>
        </w:rPr>
        <w:t>Т</w:t>
      </w:r>
      <w:r>
        <w:rPr>
          <w:color w:val="000000"/>
        </w:rPr>
        <w:t>ранспорт (</w:t>
      </w:r>
      <w:r w:rsidR="003E58FE">
        <w:rPr>
          <w:color w:val="000000"/>
        </w:rPr>
        <w:t xml:space="preserve">далее </w:t>
      </w:r>
      <w:r w:rsidRPr="006F7DDA">
        <w:rPr>
          <w:color w:val="000000"/>
        </w:rPr>
        <w:t>Система).</w:t>
      </w:r>
    </w:p>
    <w:p w14:paraId="1CE46B32" w14:textId="4EF50F94" w:rsidR="00D4430C" w:rsidRPr="007E64B9" w:rsidRDefault="00D4430C" w:rsidP="00D4430C">
      <w:pPr>
        <w:spacing w:line="360" w:lineRule="exact"/>
        <w:ind w:firstLine="709"/>
        <w:rPr>
          <w:rFonts w:ascii="Times New Roman" w:hAnsi="Times New Roman"/>
          <w:i w:val="0"/>
          <w:color w:val="000000"/>
          <w:szCs w:val="28"/>
        </w:rPr>
      </w:pPr>
      <w:r w:rsidRPr="007E64B9">
        <w:rPr>
          <w:rFonts w:ascii="Times New Roman" w:hAnsi="Times New Roman"/>
          <w:i w:val="0"/>
          <w:color w:val="000000"/>
          <w:szCs w:val="28"/>
        </w:rPr>
        <w:t xml:space="preserve">В данном программном документе приведено руководство </w:t>
      </w:r>
      <w:r w:rsidR="00F85E11">
        <w:rPr>
          <w:rFonts w:ascii="Times New Roman" w:hAnsi="Times New Roman"/>
          <w:i w:val="0"/>
          <w:color w:val="000000"/>
          <w:szCs w:val="28"/>
        </w:rPr>
        <w:t>экономиста</w:t>
      </w:r>
      <w:r>
        <w:rPr>
          <w:rFonts w:ascii="Times New Roman" w:hAnsi="Times New Roman"/>
          <w:i w:val="0"/>
          <w:color w:val="000000"/>
          <w:szCs w:val="28"/>
        </w:rPr>
        <w:t xml:space="preserve"> </w:t>
      </w:r>
      <w:r w:rsidRPr="007E64B9">
        <w:rPr>
          <w:rFonts w:ascii="Times New Roman" w:hAnsi="Times New Roman"/>
          <w:i w:val="0"/>
          <w:color w:val="000000"/>
          <w:szCs w:val="28"/>
        </w:rPr>
        <w:t>автоматизированной системы ЕАМ Галактика Транспорт.</w:t>
      </w:r>
    </w:p>
    <w:p w14:paraId="01F10F12" w14:textId="77777777" w:rsidR="00D4430C" w:rsidRPr="006F7DDA" w:rsidRDefault="00D4430C" w:rsidP="00D4430C">
      <w:pPr>
        <w:pStyle w:val="1fc"/>
        <w:spacing w:line="400" w:lineRule="exact"/>
        <w:rPr>
          <w:color w:val="000000"/>
        </w:rPr>
      </w:pPr>
      <w:r w:rsidRPr="006F7DDA">
        <w:rPr>
          <w:color w:val="000000"/>
        </w:rPr>
        <w:br w:type="page"/>
      </w:r>
    </w:p>
    <w:p w14:paraId="0B5DAE60" w14:textId="77777777" w:rsidR="00E9753C" w:rsidRPr="006F7DDA" w:rsidRDefault="00E9753C" w:rsidP="00E9753C">
      <w:pPr>
        <w:pStyle w:val="1ff0"/>
        <w:tabs>
          <w:tab w:val="clear" w:pos="360"/>
        </w:tabs>
        <w:spacing w:line="400" w:lineRule="exact"/>
        <w:rPr>
          <w:rFonts w:ascii="Times New Roman" w:hAnsi="Times New Roman"/>
          <w:szCs w:val="28"/>
        </w:rPr>
      </w:pPr>
      <w:r w:rsidRPr="006F7DDA">
        <w:rPr>
          <w:rFonts w:ascii="Times New Roman" w:hAnsi="Times New Roman"/>
          <w:szCs w:val="28"/>
        </w:rPr>
        <w:lastRenderedPageBreak/>
        <w:t>Содержание</w:t>
      </w:r>
    </w:p>
    <w:p w14:paraId="6C5EE901" w14:textId="2009D755" w:rsidR="00086E4D" w:rsidRDefault="00E9753C">
      <w:pPr>
        <w:pStyle w:val="15"/>
        <w:rPr>
          <w:rFonts w:asciiTheme="minorHAnsi" w:eastAsiaTheme="minorEastAsia" w:hAnsiTheme="minorHAnsi" w:cstheme="minorBidi"/>
          <w:b w:val="0"/>
          <w:bCs w:val="0"/>
          <w:noProof/>
          <w:kern w:val="2"/>
          <w:sz w:val="24"/>
          <w:szCs w:val="24"/>
          <w14:ligatures w14:val="standardContextual"/>
        </w:rPr>
      </w:pPr>
      <w:r w:rsidRPr="006F7DDA">
        <w:rPr>
          <w:rFonts w:ascii="Times New Roman" w:hAnsi="Times New Roman"/>
          <w:szCs w:val="28"/>
        </w:rPr>
        <w:fldChar w:fldCharType="begin"/>
      </w:r>
      <w:r w:rsidRPr="006F7DDA">
        <w:rPr>
          <w:rFonts w:ascii="Times New Roman" w:hAnsi="Times New Roman"/>
          <w:szCs w:val="28"/>
        </w:rPr>
        <w:instrText xml:space="preserve"> TOC \h \z \t "Заголовок 1;1;Заголовок 2;2;Заголовок 3;3;H2 для данного документа;2;Подзаголовок;2;H2;3;Head3;3;Заголовок 3 уровня;2" </w:instrText>
      </w:r>
      <w:r w:rsidRPr="006F7DDA">
        <w:rPr>
          <w:rFonts w:ascii="Times New Roman" w:hAnsi="Times New Roman"/>
          <w:szCs w:val="28"/>
        </w:rPr>
        <w:fldChar w:fldCharType="separate"/>
      </w:r>
      <w:hyperlink w:anchor="_Toc210380881" w:history="1">
        <w:r w:rsidR="00086E4D" w:rsidRPr="00D246B0">
          <w:rPr>
            <w:rStyle w:val="aff3"/>
            <w:rFonts w:ascii="Times New Roman" w:hAnsi="Times New Roman"/>
            <w:noProof/>
          </w:rPr>
          <w:t>1</w:t>
        </w:r>
        <w:r w:rsidR="00086E4D">
          <w:rPr>
            <w:rFonts w:asciiTheme="minorHAnsi" w:eastAsiaTheme="minorEastAsia" w:hAnsiTheme="minorHAnsi" w:cstheme="minorBidi"/>
            <w:b w:val="0"/>
            <w:bCs w:val="0"/>
            <w:noProof/>
            <w:kern w:val="2"/>
            <w:sz w:val="24"/>
            <w:szCs w:val="24"/>
            <w14:ligatures w14:val="standardContextual"/>
          </w:rPr>
          <w:tab/>
        </w:r>
        <w:r w:rsidR="00086E4D" w:rsidRPr="00D246B0">
          <w:rPr>
            <w:rStyle w:val="aff3"/>
            <w:rFonts w:ascii="Times New Roman" w:hAnsi="Times New Roman"/>
            <w:noProof/>
          </w:rPr>
          <w:t>. Введение</w:t>
        </w:r>
        <w:r w:rsidR="00086E4D">
          <w:rPr>
            <w:noProof/>
            <w:webHidden/>
          </w:rPr>
          <w:tab/>
        </w:r>
        <w:r w:rsidR="00086E4D">
          <w:rPr>
            <w:noProof/>
            <w:webHidden/>
          </w:rPr>
          <w:fldChar w:fldCharType="begin"/>
        </w:r>
        <w:r w:rsidR="00086E4D">
          <w:rPr>
            <w:noProof/>
            <w:webHidden/>
          </w:rPr>
          <w:instrText xml:space="preserve"> PAGEREF _Toc210380881 \h </w:instrText>
        </w:r>
        <w:r w:rsidR="00086E4D">
          <w:rPr>
            <w:noProof/>
            <w:webHidden/>
          </w:rPr>
        </w:r>
        <w:r w:rsidR="00086E4D">
          <w:rPr>
            <w:noProof/>
            <w:webHidden/>
          </w:rPr>
          <w:fldChar w:fldCharType="separate"/>
        </w:r>
        <w:r w:rsidR="00086E4D">
          <w:rPr>
            <w:noProof/>
            <w:webHidden/>
          </w:rPr>
          <w:t>4</w:t>
        </w:r>
        <w:r w:rsidR="00086E4D">
          <w:rPr>
            <w:noProof/>
            <w:webHidden/>
          </w:rPr>
          <w:fldChar w:fldCharType="end"/>
        </w:r>
      </w:hyperlink>
    </w:p>
    <w:p w14:paraId="101DC31A" w14:textId="0F24EB75" w:rsidR="00086E4D" w:rsidRDefault="00086E4D">
      <w:pPr>
        <w:pStyle w:val="15"/>
        <w:rPr>
          <w:rFonts w:asciiTheme="minorHAnsi" w:eastAsiaTheme="minorEastAsia" w:hAnsiTheme="minorHAnsi" w:cstheme="minorBidi"/>
          <w:b w:val="0"/>
          <w:bCs w:val="0"/>
          <w:noProof/>
          <w:kern w:val="2"/>
          <w:sz w:val="24"/>
          <w:szCs w:val="24"/>
          <w14:ligatures w14:val="standardContextual"/>
        </w:rPr>
      </w:pPr>
      <w:hyperlink w:anchor="_Toc210380882" w:history="1">
        <w:r w:rsidRPr="00D246B0">
          <w:rPr>
            <w:rStyle w:val="aff3"/>
            <w:rFonts w:ascii="Times New Roman" w:hAnsi="Times New Roman"/>
            <w:noProof/>
          </w:rPr>
          <w:t>2</w:t>
        </w:r>
        <w:r>
          <w:rPr>
            <w:rFonts w:asciiTheme="minorHAnsi" w:eastAsiaTheme="minorEastAsia" w:hAnsiTheme="minorHAnsi" w:cstheme="minorBidi"/>
            <w:b w:val="0"/>
            <w:bCs w:val="0"/>
            <w:noProof/>
            <w:kern w:val="2"/>
            <w:sz w:val="24"/>
            <w:szCs w:val="24"/>
            <w14:ligatures w14:val="standardContextual"/>
          </w:rPr>
          <w:tab/>
        </w:r>
        <w:r w:rsidRPr="00D246B0">
          <w:rPr>
            <w:rStyle w:val="aff3"/>
            <w:rFonts w:ascii="Times New Roman" w:hAnsi="Times New Roman"/>
            <w:noProof/>
          </w:rPr>
          <w:t>. Руководство пользователя для роли «Экономист»</w:t>
        </w:r>
        <w:r>
          <w:rPr>
            <w:noProof/>
            <w:webHidden/>
          </w:rPr>
          <w:tab/>
        </w:r>
        <w:r>
          <w:rPr>
            <w:noProof/>
            <w:webHidden/>
          </w:rPr>
          <w:fldChar w:fldCharType="begin"/>
        </w:r>
        <w:r>
          <w:rPr>
            <w:noProof/>
            <w:webHidden/>
          </w:rPr>
          <w:instrText xml:space="preserve"> PAGEREF _Toc210380882 \h </w:instrText>
        </w:r>
        <w:r>
          <w:rPr>
            <w:noProof/>
            <w:webHidden/>
          </w:rPr>
        </w:r>
        <w:r>
          <w:rPr>
            <w:noProof/>
            <w:webHidden/>
          </w:rPr>
          <w:fldChar w:fldCharType="separate"/>
        </w:r>
        <w:r>
          <w:rPr>
            <w:noProof/>
            <w:webHidden/>
          </w:rPr>
          <w:t>5</w:t>
        </w:r>
        <w:r>
          <w:rPr>
            <w:noProof/>
            <w:webHidden/>
          </w:rPr>
          <w:fldChar w:fldCharType="end"/>
        </w:r>
      </w:hyperlink>
    </w:p>
    <w:p w14:paraId="60D27A1C" w14:textId="6D12195A" w:rsidR="00086E4D" w:rsidRDefault="00086E4D">
      <w:pPr>
        <w:pStyle w:val="25"/>
        <w:rPr>
          <w:rFonts w:asciiTheme="minorHAnsi" w:eastAsiaTheme="minorEastAsia" w:hAnsiTheme="minorHAnsi" w:cstheme="minorBidi"/>
          <w:noProof/>
          <w:kern w:val="2"/>
          <w:sz w:val="24"/>
          <w:szCs w:val="24"/>
          <w14:ligatures w14:val="standardContextual"/>
        </w:rPr>
      </w:pPr>
      <w:hyperlink w:anchor="_Toc210380883" w:history="1">
        <w:r w:rsidRPr="00D246B0">
          <w:rPr>
            <w:rStyle w:val="aff3"/>
            <w:noProof/>
          </w:rPr>
          <w:t>2.1</w:t>
        </w:r>
        <w:r>
          <w:rPr>
            <w:rFonts w:asciiTheme="minorHAnsi" w:eastAsiaTheme="minorEastAsia" w:hAnsiTheme="minorHAnsi" w:cstheme="minorBidi"/>
            <w:noProof/>
            <w:kern w:val="2"/>
            <w:sz w:val="24"/>
            <w:szCs w:val="24"/>
            <w14:ligatures w14:val="standardContextual"/>
          </w:rPr>
          <w:tab/>
        </w:r>
        <w:r w:rsidRPr="00D246B0">
          <w:rPr>
            <w:rStyle w:val="aff3"/>
            <w:noProof/>
          </w:rPr>
          <w:t>Требования к рабочему месту пользователя</w:t>
        </w:r>
        <w:r>
          <w:rPr>
            <w:noProof/>
            <w:webHidden/>
          </w:rPr>
          <w:tab/>
        </w:r>
        <w:r>
          <w:rPr>
            <w:noProof/>
            <w:webHidden/>
          </w:rPr>
          <w:fldChar w:fldCharType="begin"/>
        </w:r>
        <w:r>
          <w:rPr>
            <w:noProof/>
            <w:webHidden/>
          </w:rPr>
          <w:instrText xml:space="preserve"> PAGEREF _Toc210380883 \h </w:instrText>
        </w:r>
        <w:r>
          <w:rPr>
            <w:noProof/>
            <w:webHidden/>
          </w:rPr>
        </w:r>
        <w:r>
          <w:rPr>
            <w:noProof/>
            <w:webHidden/>
          </w:rPr>
          <w:fldChar w:fldCharType="separate"/>
        </w:r>
        <w:r>
          <w:rPr>
            <w:noProof/>
            <w:webHidden/>
          </w:rPr>
          <w:t>5</w:t>
        </w:r>
        <w:r>
          <w:rPr>
            <w:noProof/>
            <w:webHidden/>
          </w:rPr>
          <w:fldChar w:fldCharType="end"/>
        </w:r>
      </w:hyperlink>
    </w:p>
    <w:p w14:paraId="05A370D2" w14:textId="077C8657" w:rsidR="00086E4D" w:rsidRDefault="00086E4D">
      <w:pPr>
        <w:pStyle w:val="25"/>
        <w:rPr>
          <w:rFonts w:asciiTheme="minorHAnsi" w:eastAsiaTheme="minorEastAsia" w:hAnsiTheme="minorHAnsi" w:cstheme="minorBidi"/>
          <w:noProof/>
          <w:kern w:val="2"/>
          <w:sz w:val="24"/>
          <w:szCs w:val="24"/>
          <w14:ligatures w14:val="standardContextual"/>
        </w:rPr>
      </w:pPr>
      <w:hyperlink w:anchor="_Toc210380884" w:history="1">
        <w:r w:rsidRPr="00D246B0">
          <w:rPr>
            <w:rStyle w:val="aff3"/>
            <w:noProof/>
          </w:rPr>
          <w:t>2.2</w:t>
        </w:r>
        <w:r>
          <w:rPr>
            <w:rFonts w:asciiTheme="minorHAnsi" w:eastAsiaTheme="minorEastAsia" w:hAnsiTheme="minorHAnsi" w:cstheme="minorBidi"/>
            <w:noProof/>
            <w:kern w:val="2"/>
            <w:sz w:val="24"/>
            <w:szCs w:val="24"/>
            <w14:ligatures w14:val="standardContextual"/>
          </w:rPr>
          <w:tab/>
        </w:r>
        <w:r w:rsidRPr="00D246B0">
          <w:rPr>
            <w:rStyle w:val="aff3"/>
            <w:noProof/>
          </w:rPr>
          <w:t>Порядок входа в ЕАМ Галактика Транспорт</w:t>
        </w:r>
        <w:r>
          <w:rPr>
            <w:noProof/>
            <w:webHidden/>
          </w:rPr>
          <w:tab/>
        </w:r>
        <w:r>
          <w:rPr>
            <w:noProof/>
            <w:webHidden/>
          </w:rPr>
          <w:fldChar w:fldCharType="begin"/>
        </w:r>
        <w:r>
          <w:rPr>
            <w:noProof/>
            <w:webHidden/>
          </w:rPr>
          <w:instrText xml:space="preserve"> PAGEREF _Toc210380884 \h </w:instrText>
        </w:r>
        <w:r>
          <w:rPr>
            <w:noProof/>
            <w:webHidden/>
          </w:rPr>
        </w:r>
        <w:r>
          <w:rPr>
            <w:noProof/>
            <w:webHidden/>
          </w:rPr>
          <w:fldChar w:fldCharType="separate"/>
        </w:r>
        <w:r>
          <w:rPr>
            <w:noProof/>
            <w:webHidden/>
          </w:rPr>
          <w:t>5</w:t>
        </w:r>
        <w:r>
          <w:rPr>
            <w:noProof/>
            <w:webHidden/>
          </w:rPr>
          <w:fldChar w:fldCharType="end"/>
        </w:r>
      </w:hyperlink>
    </w:p>
    <w:p w14:paraId="6A2BEA4C" w14:textId="11FC55D8" w:rsidR="00086E4D" w:rsidRDefault="00086E4D">
      <w:pPr>
        <w:pStyle w:val="25"/>
        <w:rPr>
          <w:rFonts w:asciiTheme="minorHAnsi" w:eastAsiaTheme="minorEastAsia" w:hAnsiTheme="minorHAnsi" w:cstheme="minorBidi"/>
          <w:noProof/>
          <w:kern w:val="2"/>
          <w:sz w:val="24"/>
          <w:szCs w:val="24"/>
          <w14:ligatures w14:val="standardContextual"/>
        </w:rPr>
      </w:pPr>
      <w:hyperlink w:anchor="_Toc210380885" w:history="1">
        <w:r w:rsidRPr="00D246B0">
          <w:rPr>
            <w:rStyle w:val="aff3"/>
            <w:noProof/>
          </w:rPr>
          <w:t>2.3</w:t>
        </w:r>
        <w:r>
          <w:rPr>
            <w:rFonts w:asciiTheme="minorHAnsi" w:eastAsiaTheme="minorEastAsia" w:hAnsiTheme="minorHAnsi" w:cstheme="minorBidi"/>
            <w:noProof/>
            <w:kern w:val="2"/>
            <w:sz w:val="24"/>
            <w:szCs w:val="24"/>
            <w14:ligatures w14:val="standardContextual"/>
          </w:rPr>
          <w:tab/>
        </w:r>
        <w:r w:rsidRPr="00D246B0">
          <w:rPr>
            <w:rStyle w:val="aff3"/>
            <w:noProof/>
          </w:rPr>
          <w:t>Стартовый экран рабочего места «Экономист»</w:t>
        </w:r>
        <w:r>
          <w:rPr>
            <w:noProof/>
            <w:webHidden/>
          </w:rPr>
          <w:tab/>
        </w:r>
        <w:r>
          <w:rPr>
            <w:noProof/>
            <w:webHidden/>
          </w:rPr>
          <w:fldChar w:fldCharType="begin"/>
        </w:r>
        <w:r>
          <w:rPr>
            <w:noProof/>
            <w:webHidden/>
          </w:rPr>
          <w:instrText xml:space="preserve"> PAGEREF _Toc210380885 \h </w:instrText>
        </w:r>
        <w:r>
          <w:rPr>
            <w:noProof/>
            <w:webHidden/>
          </w:rPr>
        </w:r>
        <w:r>
          <w:rPr>
            <w:noProof/>
            <w:webHidden/>
          </w:rPr>
          <w:fldChar w:fldCharType="separate"/>
        </w:r>
        <w:r>
          <w:rPr>
            <w:noProof/>
            <w:webHidden/>
          </w:rPr>
          <w:t>5</w:t>
        </w:r>
        <w:r>
          <w:rPr>
            <w:noProof/>
            <w:webHidden/>
          </w:rPr>
          <w:fldChar w:fldCharType="end"/>
        </w:r>
      </w:hyperlink>
    </w:p>
    <w:p w14:paraId="31C866C9" w14:textId="001B5DE9" w:rsidR="00086E4D" w:rsidRDefault="00086E4D">
      <w:pPr>
        <w:pStyle w:val="25"/>
        <w:rPr>
          <w:rFonts w:asciiTheme="minorHAnsi" w:eastAsiaTheme="minorEastAsia" w:hAnsiTheme="minorHAnsi" w:cstheme="minorBidi"/>
          <w:noProof/>
          <w:kern w:val="2"/>
          <w:sz w:val="24"/>
          <w:szCs w:val="24"/>
          <w14:ligatures w14:val="standardContextual"/>
        </w:rPr>
      </w:pPr>
      <w:hyperlink w:anchor="_Toc210380886" w:history="1">
        <w:r w:rsidRPr="00D246B0">
          <w:rPr>
            <w:rStyle w:val="aff3"/>
            <w:noProof/>
          </w:rPr>
          <w:t>2.4</w:t>
        </w:r>
        <w:r>
          <w:rPr>
            <w:rFonts w:asciiTheme="minorHAnsi" w:eastAsiaTheme="minorEastAsia" w:hAnsiTheme="minorHAnsi" w:cstheme="minorBidi"/>
            <w:noProof/>
            <w:kern w:val="2"/>
            <w:sz w:val="24"/>
            <w:szCs w:val="24"/>
            <w14:ligatures w14:val="standardContextual"/>
          </w:rPr>
          <w:tab/>
        </w:r>
        <w:r w:rsidRPr="00D246B0">
          <w:rPr>
            <w:rStyle w:val="aff3"/>
            <w:noProof/>
          </w:rPr>
          <w:t>Планирование ТОиР</w:t>
        </w:r>
        <w:r>
          <w:rPr>
            <w:noProof/>
            <w:webHidden/>
          </w:rPr>
          <w:tab/>
        </w:r>
        <w:r>
          <w:rPr>
            <w:noProof/>
            <w:webHidden/>
          </w:rPr>
          <w:fldChar w:fldCharType="begin"/>
        </w:r>
        <w:r>
          <w:rPr>
            <w:noProof/>
            <w:webHidden/>
          </w:rPr>
          <w:instrText xml:space="preserve"> PAGEREF _Toc210380886 \h </w:instrText>
        </w:r>
        <w:r>
          <w:rPr>
            <w:noProof/>
            <w:webHidden/>
          </w:rPr>
        </w:r>
        <w:r>
          <w:rPr>
            <w:noProof/>
            <w:webHidden/>
          </w:rPr>
          <w:fldChar w:fldCharType="separate"/>
        </w:r>
        <w:r>
          <w:rPr>
            <w:noProof/>
            <w:webHidden/>
          </w:rPr>
          <w:t>6</w:t>
        </w:r>
        <w:r>
          <w:rPr>
            <w:noProof/>
            <w:webHidden/>
          </w:rPr>
          <w:fldChar w:fldCharType="end"/>
        </w:r>
      </w:hyperlink>
    </w:p>
    <w:p w14:paraId="701C0C8D" w14:textId="369E1CF7" w:rsidR="00086E4D" w:rsidRDefault="00086E4D">
      <w:pPr>
        <w:pStyle w:val="34"/>
        <w:tabs>
          <w:tab w:val="left" w:pos="960"/>
          <w:tab w:val="right" w:leader="dot" w:pos="9345"/>
        </w:tabs>
        <w:rPr>
          <w:rFonts w:asciiTheme="minorHAnsi" w:eastAsiaTheme="minorEastAsia" w:hAnsiTheme="minorHAnsi" w:cstheme="minorBidi"/>
          <w:iCs w:val="0"/>
          <w:noProof/>
          <w:kern w:val="2"/>
          <w:sz w:val="24"/>
          <w:szCs w:val="24"/>
          <w14:ligatures w14:val="standardContextual"/>
        </w:rPr>
      </w:pPr>
      <w:hyperlink w:anchor="_Toc210380887" w:history="1">
        <w:r w:rsidRPr="00D246B0">
          <w:rPr>
            <w:rStyle w:val="aff3"/>
            <w:noProof/>
          </w:rPr>
          <w:t>2.4.1</w:t>
        </w:r>
        <w:r>
          <w:rPr>
            <w:rFonts w:asciiTheme="minorHAnsi" w:eastAsiaTheme="minorEastAsia" w:hAnsiTheme="minorHAnsi" w:cstheme="minorBidi"/>
            <w:iCs w:val="0"/>
            <w:noProof/>
            <w:kern w:val="2"/>
            <w:sz w:val="24"/>
            <w:szCs w:val="24"/>
            <w14:ligatures w14:val="standardContextual"/>
          </w:rPr>
          <w:tab/>
        </w:r>
        <w:r w:rsidRPr="00D246B0">
          <w:rPr>
            <w:rStyle w:val="aff3"/>
            <w:noProof/>
          </w:rPr>
          <w:t>Расчет бюджета затрат на эксплуатацию СПС и выполнение программы ремонта СПС, СММ и ЛО</w:t>
        </w:r>
        <w:r>
          <w:rPr>
            <w:noProof/>
            <w:webHidden/>
          </w:rPr>
          <w:tab/>
        </w:r>
        <w:r>
          <w:rPr>
            <w:noProof/>
            <w:webHidden/>
          </w:rPr>
          <w:fldChar w:fldCharType="begin"/>
        </w:r>
        <w:r>
          <w:rPr>
            <w:noProof/>
            <w:webHidden/>
          </w:rPr>
          <w:instrText xml:space="preserve"> PAGEREF _Toc210380887 \h </w:instrText>
        </w:r>
        <w:r>
          <w:rPr>
            <w:noProof/>
            <w:webHidden/>
          </w:rPr>
        </w:r>
        <w:r>
          <w:rPr>
            <w:noProof/>
            <w:webHidden/>
          </w:rPr>
          <w:fldChar w:fldCharType="separate"/>
        </w:r>
        <w:r>
          <w:rPr>
            <w:noProof/>
            <w:webHidden/>
          </w:rPr>
          <w:t>6</w:t>
        </w:r>
        <w:r>
          <w:rPr>
            <w:noProof/>
            <w:webHidden/>
          </w:rPr>
          <w:fldChar w:fldCharType="end"/>
        </w:r>
      </w:hyperlink>
    </w:p>
    <w:p w14:paraId="7F1A6DC3" w14:textId="62CCE3FF" w:rsidR="00086E4D" w:rsidRDefault="00086E4D">
      <w:pPr>
        <w:pStyle w:val="15"/>
        <w:rPr>
          <w:rFonts w:asciiTheme="minorHAnsi" w:eastAsiaTheme="minorEastAsia" w:hAnsiTheme="minorHAnsi" w:cstheme="minorBidi"/>
          <w:b w:val="0"/>
          <w:bCs w:val="0"/>
          <w:noProof/>
          <w:kern w:val="2"/>
          <w:sz w:val="24"/>
          <w:szCs w:val="24"/>
          <w14:ligatures w14:val="standardContextual"/>
        </w:rPr>
      </w:pPr>
      <w:hyperlink w:anchor="_Toc210380888" w:history="1">
        <w:r w:rsidRPr="00D246B0">
          <w:rPr>
            <w:rStyle w:val="aff3"/>
            <w:rFonts w:ascii="Times New Roman" w:hAnsi="Times New Roman"/>
            <w:noProof/>
          </w:rPr>
          <w:t>3</w:t>
        </w:r>
        <w:r>
          <w:rPr>
            <w:rFonts w:asciiTheme="minorHAnsi" w:eastAsiaTheme="minorEastAsia" w:hAnsiTheme="minorHAnsi" w:cstheme="minorBidi"/>
            <w:b w:val="0"/>
            <w:bCs w:val="0"/>
            <w:noProof/>
            <w:kern w:val="2"/>
            <w:sz w:val="24"/>
            <w:szCs w:val="24"/>
            <w14:ligatures w14:val="standardContextual"/>
          </w:rPr>
          <w:tab/>
        </w:r>
        <w:r w:rsidRPr="00D246B0">
          <w:rPr>
            <w:rStyle w:val="aff3"/>
            <w:rFonts w:ascii="Times New Roman" w:hAnsi="Times New Roman"/>
            <w:noProof/>
          </w:rPr>
          <w:t>. Частые ошибки</w:t>
        </w:r>
        <w:r>
          <w:rPr>
            <w:noProof/>
            <w:webHidden/>
          </w:rPr>
          <w:tab/>
        </w:r>
        <w:r>
          <w:rPr>
            <w:noProof/>
            <w:webHidden/>
          </w:rPr>
          <w:fldChar w:fldCharType="begin"/>
        </w:r>
        <w:r>
          <w:rPr>
            <w:noProof/>
            <w:webHidden/>
          </w:rPr>
          <w:instrText xml:space="preserve"> PAGEREF _Toc210380888 \h </w:instrText>
        </w:r>
        <w:r>
          <w:rPr>
            <w:noProof/>
            <w:webHidden/>
          </w:rPr>
        </w:r>
        <w:r>
          <w:rPr>
            <w:noProof/>
            <w:webHidden/>
          </w:rPr>
          <w:fldChar w:fldCharType="separate"/>
        </w:r>
        <w:r>
          <w:rPr>
            <w:noProof/>
            <w:webHidden/>
          </w:rPr>
          <w:t>9</w:t>
        </w:r>
        <w:r>
          <w:rPr>
            <w:noProof/>
            <w:webHidden/>
          </w:rPr>
          <w:fldChar w:fldCharType="end"/>
        </w:r>
      </w:hyperlink>
    </w:p>
    <w:p w14:paraId="6C40D7A1" w14:textId="33F1CB73" w:rsidR="00DC1E1B" w:rsidRDefault="00E9753C" w:rsidP="00A75DC7">
      <w:pPr>
        <w:pStyle w:val="1"/>
        <w:tabs>
          <w:tab w:val="clear" w:pos="-228"/>
          <w:tab w:val="clear" w:pos="709"/>
          <w:tab w:val="left" w:pos="426"/>
          <w:tab w:val="left" w:pos="851"/>
        </w:tabs>
        <w:spacing w:line="400" w:lineRule="exact"/>
        <w:ind w:left="567" w:hanging="283"/>
        <w:jc w:val="left"/>
        <w:rPr>
          <w:rFonts w:ascii="Times New Roman" w:hAnsi="Times New Roman"/>
          <w:szCs w:val="28"/>
        </w:rPr>
      </w:pPr>
      <w:r w:rsidRPr="006F7DDA">
        <w:rPr>
          <w:rFonts w:ascii="Times New Roman" w:hAnsi="Times New Roman"/>
          <w:b w:val="0"/>
          <w:bCs/>
          <w:szCs w:val="28"/>
        </w:rPr>
        <w:fldChar w:fldCharType="end"/>
      </w:r>
      <w:bookmarkStart w:id="0" w:name="_Toc210380881"/>
      <w:r w:rsidR="00EE4F33" w:rsidRPr="006F7DDA">
        <w:rPr>
          <w:rFonts w:ascii="Times New Roman" w:hAnsi="Times New Roman"/>
          <w:szCs w:val="28"/>
        </w:rPr>
        <w:t xml:space="preserve">. </w:t>
      </w:r>
      <w:r w:rsidR="00DC1E1B">
        <w:rPr>
          <w:rFonts w:ascii="Times New Roman" w:hAnsi="Times New Roman"/>
          <w:szCs w:val="28"/>
        </w:rPr>
        <w:t>Введение</w:t>
      </w:r>
      <w:bookmarkEnd w:id="0"/>
    </w:p>
    <w:p w14:paraId="230B33EF" w14:textId="7B6B0FA6" w:rsidR="00F908B6" w:rsidRPr="00DC1E1B" w:rsidRDefault="00F908B6" w:rsidP="00F908B6">
      <w:pPr>
        <w:pStyle w:val="1fc"/>
        <w:spacing w:line="400" w:lineRule="exact"/>
      </w:pPr>
      <w:r w:rsidRPr="00DC1E1B">
        <w:t xml:space="preserve">Документ описывает порядок действия пользователей при работе с </w:t>
      </w:r>
      <w:r>
        <w:rPr>
          <w:color w:val="000000"/>
        </w:rPr>
        <w:t xml:space="preserve">ЕАМ Галактика </w:t>
      </w:r>
      <w:r w:rsidR="003334C0">
        <w:rPr>
          <w:color w:val="000000"/>
        </w:rPr>
        <w:t>Т</w:t>
      </w:r>
      <w:r>
        <w:rPr>
          <w:color w:val="000000"/>
        </w:rPr>
        <w:t>ранспорт</w:t>
      </w:r>
      <w:r w:rsidRPr="00DC1E1B">
        <w:t>.</w:t>
      </w:r>
    </w:p>
    <w:p w14:paraId="7FD41483" w14:textId="77777777" w:rsidR="00F908B6" w:rsidRPr="00DC1E1B" w:rsidRDefault="00F908B6" w:rsidP="00F908B6">
      <w:pPr>
        <w:pStyle w:val="1fc"/>
        <w:spacing w:line="400" w:lineRule="exact"/>
      </w:pPr>
      <w:r w:rsidRPr="00DC1E1B">
        <w:t>В процессе эксплуатации Системы возможно внесение изменений в настоящий документ. Изменения должны быть согласованы с функциональным заказчиком</w:t>
      </w:r>
      <w:r>
        <w:t>.</w:t>
      </w:r>
    </w:p>
    <w:p w14:paraId="5C3F52D9" w14:textId="3357D4C4" w:rsidR="0074707D" w:rsidRPr="006F7DDA" w:rsidRDefault="0074707D" w:rsidP="0074707D">
      <w:pPr>
        <w:pStyle w:val="1"/>
        <w:tabs>
          <w:tab w:val="clear" w:pos="-228"/>
          <w:tab w:val="clear" w:pos="709"/>
          <w:tab w:val="left" w:pos="426"/>
          <w:tab w:val="left" w:pos="851"/>
        </w:tabs>
        <w:spacing w:line="400" w:lineRule="exact"/>
        <w:ind w:left="567" w:hanging="283"/>
        <w:jc w:val="left"/>
        <w:rPr>
          <w:rFonts w:ascii="Times New Roman" w:hAnsi="Times New Roman"/>
          <w:szCs w:val="28"/>
        </w:rPr>
      </w:pPr>
      <w:bookmarkStart w:id="1" w:name="_Toc210380882"/>
      <w:r w:rsidRPr="006F7DDA">
        <w:rPr>
          <w:rFonts w:ascii="Times New Roman" w:hAnsi="Times New Roman"/>
          <w:szCs w:val="28"/>
        </w:rPr>
        <w:t xml:space="preserve">. </w:t>
      </w:r>
      <w:r w:rsidR="00244CE7">
        <w:rPr>
          <w:rFonts w:ascii="Times New Roman" w:hAnsi="Times New Roman"/>
          <w:szCs w:val="28"/>
        </w:rPr>
        <w:t>Руководство пользователя для роли «Экономист</w:t>
      </w:r>
      <w:r w:rsidRPr="006F7DDA">
        <w:rPr>
          <w:rFonts w:ascii="Times New Roman" w:hAnsi="Times New Roman"/>
          <w:szCs w:val="28"/>
        </w:rPr>
        <w:t>»</w:t>
      </w:r>
      <w:bookmarkEnd w:id="1"/>
    </w:p>
    <w:p w14:paraId="045A28D3" w14:textId="77777777" w:rsidR="0074707D" w:rsidRPr="006F7DDA" w:rsidRDefault="0074707D" w:rsidP="0074707D">
      <w:pPr>
        <w:pStyle w:val="20"/>
        <w:tabs>
          <w:tab w:val="num" w:pos="1276"/>
        </w:tabs>
        <w:spacing w:line="400" w:lineRule="exact"/>
        <w:ind w:left="0" w:firstLine="709"/>
      </w:pPr>
      <w:bookmarkStart w:id="2" w:name="_Toc210380883"/>
      <w:r w:rsidRPr="006F7DDA">
        <w:t>Требования к рабочему месту пользователя</w:t>
      </w:r>
      <w:bookmarkEnd w:id="2"/>
    </w:p>
    <w:p w14:paraId="62DC7AD1" w14:textId="4FF6B83F" w:rsidR="00BB637B" w:rsidRPr="006F7DDA" w:rsidRDefault="0074707D" w:rsidP="00BB637B">
      <w:pPr>
        <w:pStyle w:val="1fc"/>
        <w:spacing w:line="400" w:lineRule="exact"/>
      </w:pPr>
      <w:r w:rsidRPr="006F7DDA">
        <w:t xml:space="preserve">Рабочее место сотрудника, исполняющего роль «Экономист», должно быть оборудовано компьютером, удовлетворяющим системным требованиям </w:t>
      </w:r>
      <w:r w:rsidR="00BB637B">
        <w:rPr>
          <w:color w:val="000000"/>
        </w:rPr>
        <w:t xml:space="preserve">ЕАМ Галактика </w:t>
      </w:r>
      <w:r w:rsidR="003334C0">
        <w:rPr>
          <w:color w:val="000000"/>
        </w:rPr>
        <w:t>Т</w:t>
      </w:r>
      <w:r w:rsidR="00BB637B">
        <w:rPr>
          <w:color w:val="000000"/>
        </w:rPr>
        <w:t>ранспорт</w:t>
      </w:r>
      <w:r w:rsidR="00BB637B" w:rsidRPr="006F7DDA">
        <w:t xml:space="preserve">, и предоставлением доступа к системе </w:t>
      </w:r>
      <w:r w:rsidR="00BB637B">
        <w:rPr>
          <w:color w:val="000000"/>
        </w:rPr>
        <w:t xml:space="preserve">ЕАМ Галактика </w:t>
      </w:r>
      <w:r w:rsidR="003334C0">
        <w:rPr>
          <w:color w:val="000000"/>
        </w:rPr>
        <w:t>Т</w:t>
      </w:r>
      <w:r w:rsidR="00BB637B">
        <w:rPr>
          <w:color w:val="000000"/>
        </w:rPr>
        <w:t>ранспорт</w:t>
      </w:r>
      <w:r w:rsidR="00BB637B" w:rsidRPr="006F7DDA">
        <w:t xml:space="preserve"> с соответствующими для данной роли правами.</w:t>
      </w:r>
    </w:p>
    <w:p w14:paraId="61864BB3" w14:textId="78532529" w:rsidR="0074707D" w:rsidRPr="006F7DDA" w:rsidRDefault="0074707D" w:rsidP="0074707D">
      <w:pPr>
        <w:pStyle w:val="20"/>
        <w:tabs>
          <w:tab w:val="num" w:pos="1276"/>
        </w:tabs>
        <w:spacing w:line="400" w:lineRule="exact"/>
        <w:ind w:left="0" w:firstLine="709"/>
      </w:pPr>
      <w:bookmarkStart w:id="3" w:name="_Toc210380884"/>
      <w:r w:rsidRPr="006F7DDA">
        <w:t xml:space="preserve">Порядок входа в </w:t>
      </w:r>
      <w:r w:rsidR="002C0810">
        <w:rPr>
          <w:color w:val="000000"/>
        </w:rPr>
        <w:t xml:space="preserve">ЕАМ Галактика </w:t>
      </w:r>
      <w:r w:rsidR="003334C0">
        <w:rPr>
          <w:color w:val="000000"/>
        </w:rPr>
        <w:t>Т</w:t>
      </w:r>
      <w:r w:rsidR="002C0810">
        <w:rPr>
          <w:color w:val="000000"/>
        </w:rPr>
        <w:t>ранспорт</w:t>
      </w:r>
      <w:bookmarkEnd w:id="3"/>
    </w:p>
    <w:p w14:paraId="7813075D" w14:textId="3EC2F2C3" w:rsidR="0074707D" w:rsidRPr="006F7DDA" w:rsidRDefault="0074707D" w:rsidP="0074707D">
      <w:pPr>
        <w:pStyle w:val="1fc"/>
        <w:spacing w:line="400" w:lineRule="exact"/>
      </w:pPr>
      <w:r w:rsidRPr="006F7DDA">
        <w:t xml:space="preserve">Для входа в систему сотрудник выбирает файл-ссылку </w:t>
      </w:r>
      <w:r w:rsidR="002C0810">
        <w:rPr>
          <w:color w:val="000000"/>
        </w:rPr>
        <w:t xml:space="preserve">ЕАМ Галактика </w:t>
      </w:r>
      <w:r w:rsidR="003334C0">
        <w:rPr>
          <w:color w:val="000000"/>
        </w:rPr>
        <w:t>Т</w:t>
      </w:r>
      <w:r w:rsidR="002C0810">
        <w:rPr>
          <w:color w:val="000000"/>
        </w:rPr>
        <w:t>ранспорт</w:t>
      </w:r>
      <w:r w:rsidR="002C0810" w:rsidRPr="006F7DDA">
        <w:t xml:space="preserve"> </w:t>
      </w:r>
      <w:r w:rsidRPr="006F7DDA">
        <w:t>на рабочем столе компьютера. В результате открывает окно для входа в систему (рис. 1).</w:t>
      </w:r>
    </w:p>
    <w:p w14:paraId="0D0E65DC" w14:textId="77777777" w:rsidR="0074707D" w:rsidRPr="006F7DDA" w:rsidRDefault="0074707D" w:rsidP="0074707D">
      <w:pPr>
        <w:pStyle w:val="1fc"/>
        <w:spacing w:line="400" w:lineRule="exact"/>
      </w:pPr>
      <w:r w:rsidRPr="006F7DDA">
        <w:t>Сотрудник в поле «Пользователь» вводит имя учетной записи, а в поле «Пароль» значение пароля. Нажимает кнопку [Войти в систему].</w:t>
      </w:r>
    </w:p>
    <w:p w14:paraId="7C667220" w14:textId="3C19CD2E" w:rsidR="0074707D" w:rsidRPr="006F7DDA" w:rsidRDefault="00E10585" w:rsidP="0074707D">
      <w:pPr>
        <w:pStyle w:val="afd"/>
        <w:rPr>
          <w:noProof/>
          <w:sz w:val="28"/>
          <w:szCs w:val="28"/>
        </w:rPr>
      </w:pPr>
      <w:r w:rsidRPr="006F7DDA">
        <w:rPr>
          <w:noProof/>
          <w:sz w:val="28"/>
          <w:szCs w:val="28"/>
        </w:rPr>
        <w:drawing>
          <wp:inline distT="0" distB="0" distL="0" distR="0" wp14:anchorId="44E12052" wp14:editId="0BA1D5FD">
            <wp:extent cx="3645537" cy="2945219"/>
            <wp:effectExtent l="0" t="0" r="0"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8802" t="32711" r="50396" b="22260"/>
                    <a:stretch/>
                  </pic:blipFill>
                  <pic:spPr bwMode="auto">
                    <a:xfrm>
                      <a:off x="0" y="0"/>
                      <a:ext cx="3675095" cy="2969099"/>
                    </a:xfrm>
                    <a:prstGeom prst="rect">
                      <a:avLst/>
                    </a:prstGeom>
                    <a:ln>
                      <a:noFill/>
                    </a:ln>
                    <a:extLst>
                      <a:ext uri="{53640926-AAD7-44D8-BBD7-CCE9431645EC}">
                        <a14:shadowObscured xmlns:a14="http://schemas.microsoft.com/office/drawing/2010/main"/>
                      </a:ext>
                    </a:extLst>
                  </pic:spPr>
                </pic:pic>
              </a:graphicData>
            </a:graphic>
          </wp:inline>
        </w:drawing>
      </w:r>
    </w:p>
    <w:p w14:paraId="6E485B40" w14:textId="067AC638" w:rsidR="0074707D" w:rsidRPr="006F7DDA" w:rsidRDefault="0074707D" w:rsidP="0074707D">
      <w:pPr>
        <w:pStyle w:val="afd"/>
        <w:rPr>
          <w:sz w:val="28"/>
          <w:szCs w:val="28"/>
        </w:rPr>
      </w:pPr>
      <w:r w:rsidRPr="006F7DDA">
        <w:rPr>
          <w:sz w:val="28"/>
          <w:szCs w:val="28"/>
        </w:rPr>
        <w:t>Рисунок </w:t>
      </w:r>
      <w:r w:rsidR="004106B5">
        <w:rPr>
          <w:sz w:val="28"/>
          <w:szCs w:val="28"/>
        </w:rPr>
        <w:t>1</w:t>
      </w:r>
      <w:r w:rsidRPr="006F7DDA">
        <w:rPr>
          <w:sz w:val="28"/>
          <w:szCs w:val="28"/>
        </w:rPr>
        <w:t xml:space="preserve"> – Вход в систему</w:t>
      </w:r>
    </w:p>
    <w:p w14:paraId="68E19465" w14:textId="15A50A74" w:rsidR="0074707D" w:rsidRPr="006F7DDA" w:rsidRDefault="0074707D" w:rsidP="0074707D">
      <w:pPr>
        <w:pStyle w:val="20"/>
        <w:tabs>
          <w:tab w:val="num" w:pos="1276"/>
        </w:tabs>
        <w:spacing w:line="400" w:lineRule="exact"/>
        <w:ind w:left="0" w:firstLine="709"/>
      </w:pPr>
      <w:bookmarkStart w:id="4" w:name="_Toc210380885"/>
      <w:r w:rsidRPr="006F7DDA">
        <w:t>Стартовый экран рабочего места «Экономист»</w:t>
      </w:r>
      <w:bookmarkEnd w:id="4"/>
    </w:p>
    <w:p w14:paraId="3106CC85" w14:textId="7BA9FBCD" w:rsidR="0074707D" w:rsidRPr="006F7DDA" w:rsidRDefault="0074707D" w:rsidP="0074707D">
      <w:pPr>
        <w:pStyle w:val="1fc"/>
        <w:spacing w:line="400" w:lineRule="exact"/>
      </w:pPr>
      <w:r w:rsidRPr="006F7DDA">
        <w:t xml:space="preserve">После входа в </w:t>
      </w:r>
      <w:r w:rsidR="00672D03">
        <w:rPr>
          <w:color w:val="000000"/>
        </w:rPr>
        <w:t xml:space="preserve">ЕАМ Галактика </w:t>
      </w:r>
      <w:r w:rsidR="003334C0">
        <w:rPr>
          <w:color w:val="000000"/>
        </w:rPr>
        <w:t>Т</w:t>
      </w:r>
      <w:r w:rsidR="00672D03">
        <w:rPr>
          <w:color w:val="000000"/>
        </w:rPr>
        <w:t>ранспорт</w:t>
      </w:r>
      <w:r w:rsidRPr="006F7DDA">
        <w:t xml:space="preserve"> открывается стартовый экран для </w:t>
      </w:r>
      <w:r w:rsidR="00A1676D">
        <w:t>Экономиста (пункт меню Мои наряды)</w:t>
      </w:r>
      <w:r w:rsidRPr="006F7DDA">
        <w:t xml:space="preserve"> (рис. </w:t>
      </w:r>
      <w:r w:rsidR="00A1676D">
        <w:t>2</w:t>
      </w:r>
      <w:r w:rsidRPr="006F7DDA">
        <w:t>)</w:t>
      </w:r>
      <w:r w:rsidR="00A1676D">
        <w:t>.</w:t>
      </w:r>
    </w:p>
    <w:p w14:paraId="6CE0DE62" w14:textId="77777777" w:rsidR="0074707D" w:rsidRPr="006F7DDA" w:rsidRDefault="0074707D" w:rsidP="0074707D">
      <w:pPr>
        <w:pStyle w:val="1fc"/>
        <w:spacing w:line="400" w:lineRule="exact"/>
        <w:jc w:val="center"/>
      </w:pPr>
    </w:p>
    <w:p w14:paraId="09C04E2A" w14:textId="77777777" w:rsidR="0074707D" w:rsidRPr="006F7DDA" w:rsidRDefault="0074707D" w:rsidP="0074707D">
      <w:pPr>
        <w:rPr>
          <w:rFonts w:ascii="Times New Roman" w:hAnsi="Times New Roman"/>
          <w:szCs w:val="28"/>
          <w:lang w:val="en-US"/>
        </w:rPr>
      </w:pPr>
      <w:r w:rsidRPr="006F7DDA">
        <w:rPr>
          <w:rFonts w:ascii="Times New Roman" w:hAnsi="Times New Roman"/>
          <w:noProof/>
          <w:szCs w:val="28"/>
        </w:rPr>
        <w:drawing>
          <wp:inline distT="0" distB="0" distL="0" distR="0" wp14:anchorId="2A4AC963" wp14:editId="121CAB24">
            <wp:extent cx="5940425" cy="2962275"/>
            <wp:effectExtent l="0" t="0" r="3175" b="9525"/>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SharedScreenshot8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0425" cy="2962275"/>
                    </a:xfrm>
                    <a:prstGeom prst="rect">
                      <a:avLst/>
                    </a:prstGeom>
                  </pic:spPr>
                </pic:pic>
              </a:graphicData>
            </a:graphic>
          </wp:inline>
        </w:drawing>
      </w:r>
    </w:p>
    <w:p w14:paraId="17D7B0A4" w14:textId="6A7C0ACE" w:rsidR="0074707D" w:rsidRPr="006F7DDA" w:rsidRDefault="0074707D" w:rsidP="0074707D">
      <w:pPr>
        <w:jc w:val="center"/>
        <w:rPr>
          <w:rFonts w:ascii="Times New Roman" w:hAnsi="Times New Roman"/>
          <w:i w:val="0"/>
          <w:szCs w:val="28"/>
          <w:lang w:val="en-US"/>
        </w:rPr>
      </w:pPr>
      <w:r w:rsidRPr="006F7DDA">
        <w:rPr>
          <w:rFonts w:ascii="Times New Roman" w:hAnsi="Times New Roman"/>
          <w:i w:val="0"/>
          <w:szCs w:val="28"/>
        </w:rPr>
        <w:t xml:space="preserve">Рисунок </w:t>
      </w:r>
      <w:r w:rsidR="004106B5">
        <w:rPr>
          <w:rFonts w:ascii="Times New Roman" w:hAnsi="Times New Roman"/>
          <w:i w:val="0"/>
          <w:szCs w:val="28"/>
        </w:rPr>
        <w:t>2</w:t>
      </w:r>
      <w:r w:rsidRPr="006F7DDA">
        <w:rPr>
          <w:rFonts w:ascii="Times New Roman" w:hAnsi="Times New Roman"/>
          <w:i w:val="0"/>
          <w:szCs w:val="28"/>
        </w:rPr>
        <w:t xml:space="preserve"> – Стартовый экран</w:t>
      </w:r>
    </w:p>
    <w:p w14:paraId="48A04DD5" w14:textId="77777777" w:rsidR="0074707D" w:rsidRPr="006F7DDA" w:rsidRDefault="0074707D" w:rsidP="0074707D">
      <w:pPr>
        <w:rPr>
          <w:rFonts w:ascii="Times New Roman" w:hAnsi="Times New Roman"/>
          <w:szCs w:val="28"/>
        </w:rPr>
      </w:pPr>
    </w:p>
    <w:p w14:paraId="48D6BE71" w14:textId="77777777" w:rsidR="0074707D" w:rsidRPr="006F7DDA" w:rsidRDefault="0074707D" w:rsidP="0074707D">
      <w:pPr>
        <w:pStyle w:val="20"/>
        <w:tabs>
          <w:tab w:val="num" w:pos="1276"/>
        </w:tabs>
        <w:spacing w:line="400" w:lineRule="exact"/>
        <w:ind w:left="0" w:firstLine="709"/>
      </w:pPr>
      <w:bookmarkStart w:id="5" w:name="_Toc210380886"/>
      <w:r w:rsidRPr="006F7DDA">
        <w:t>Планирование ТОиР</w:t>
      </w:r>
      <w:bookmarkEnd w:id="5"/>
    </w:p>
    <w:p w14:paraId="7154DBA0" w14:textId="77777777" w:rsidR="0074707D" w:rsidRPr="006F7DDA" w:rsidRDefault="0074707D" w:rsidP="0074707D">
      <w:pPr>
        <w:pStyle w:val="31"/>
        <w:rPr>
          <w:szCs w:val="28"/>
        </w:rPr>
      </w:pPr>
      <w:bookmarkStart w:id="6" w:name="_Toc210380887"/>
      <w:r w:rsidRPr="006F7DDA">
        <w:rPr>
          <w:szCs w:val="28"/>
        </w:rPr>
        <w:t>Расчет бюджета затрат на эксплуатацию СПС и выполнение программы ремонта СПС, СММ и ЛО</w:t>
      </w:r>
      <w:bookmarkEnd w:id="6"/>
    </w:p>
    <w:p w14:paraId="7907A34D" w14:textId="1CF12906" w:rsidR="0074707D" w:rsidRPr="006F7DDA" w:rsidRDefault="0074707D" w:rsidP="0074707D">
      <w:pPr>
        <w:pStyle w:val="1fc"/>
        <w:spacing w:line="400" w:lineRule="exact"/>
      </w:pPr>
      <w:r w:rsidRPr="006F7DDA">
        <w:t>В разделе меню «Мои наряды» у поль</w:t>
      </w:r>
      <w:r w:rsidR="00EC036E">
        <w:t>зователя с ролью «Экономист» (сотрудник ОЭИФ</w:t>
      </w:r>
      <w:r w:rsidRPr="006F7DDA">
        <w:t>) системой автоматически генерируется наряд «Со</w:t>
      </w:r>
      <w:r w:rsidR="00EC036E">
        <w:t>гласование бюджета затрат</w:t>
      </w:r>
      <w:r w:rsidRPr="006F7DDA">
        <w:t>» (рис.</w:t>
      </w:r>
      <w:r w:rsidR="00EC036E">
        <w:t xml:space="preserve"> </w:t>
      </w:r>
      <w:r w:rsidR="004106B5">
        <w:t>3</w:t>
      </w:r>
      <w:r w:rsidRPr="006F7DDA">
        <w:t>)</w:t>
      </w:r>
      <w:r w:rsidR="00EC036E">
        <w:t>.</w:t>
      </w:r>
    </w:p>
    <w:p w14:paraId="3510A886" w14:textId="77777777" w:rsidR="0074707D" w:rsidRPr="006F7DDA" w:rsidRDefault="0074707D" w:rsidP="0074707D">
      <w:pPr>
        <w:pStyle w:val="1fc"/>
        <w:spacing w:line="400" w:lineRule="exact"/>
      </w:pPr>
      <w:r w:rsidRPr="006F7DDA">
        <w:rPr>
          <w:noProof/>
        </w:rPr>
        <w:drawing>
          <wp:anchor distT="0" distB="0" distL="114300" distR="114300" simplePos="0" relativeHeight="251671552" behindDoc="0" locked="0" layoutInCell="1" allowOverlap="1" wp14:anchorId="70DE4530" wp14:editId="4D38A5A3">
            <wp:simplePos x="0" y="0"/>
            <wp:positionH relativeFrom="margin">
              <wp:align>center</wp:align>
            </wp:positionH>
            <wp:positionV relativeFrom="paragraph">
              <wp:posOffset>95250</wp:posOffset>
            </wp:positionV>
            <wp:extent cx="5441950" cy="2654300"/>
            <wp:effectExtent l="0" t="0" r="6350" b="0"/>
            <wp:wrapNone/>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SharedScreenshot78.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41950" cy="2654300"/>
                    </a:xfrm>
                    <a:prstGeom prst="rect">
                      <a:avLst/>
                    </a:prstGeom>
                  </pic:spPr>
                </pic:pic>
              </a:graphicData>
            </a:graphic>
          </wp:anchor>
        </w:drawing>
      </w:r>
    </w:p>
    <w:p w14:paraId="5B1DF7B7" w14:textId="77777777" w:rsidR="0074707D" w:rsidRPr="006F7DDA" w:rsidRDefault="0074707D" w:rsidP="0074707D">
      <w:pPr>
        <w:pStyle w:val="1fc"/>
        <w:spacing w:line="400" w:lineRule="exact"/>
      </w:pPr>
    </w:p>
    <w:p w14:paraId="27B51BEC" w14:textId="77777777" w:rsidR="0074707D" w:rsidRPr="006F7DDA" w:rsidRDefault="0074707D" w:rsidP="0074707D">
      <w:pPr>
        <w:rPr>
          <w:rFonts w:ascii="Times New Roman" w:hAnsi="Times New Roman"/>
          <w:szCs w:val="28"/>
        </w:rPr>
      </w:pPr>
    </w:p>
    <w:p w14:paraId="69FCEA8C" w14:textId="77777777" w:rsidR="0074707D" w:rsidRPr="006F7DDA" w:rsidRDefault="0074707D" w:rsidP="0074707D">
      <w:pPr>
        <w:rPr>
          <w:rFonts w:ascii="Times New Roman" w:hAnsi="Times New Roman"/>
          <w:szCs w:val="28"/>
        </w:rPr>
      </w:pPr>
    </w:p>
    <w:p w14:paraId="26BEF772" w14:textId="77777777" w:rsidR="0074707D" w:rsidRPr="006F7DDA" w:rsidRDefault="0074707D" w:rsidP="0074707D">
      <w:pPr>
        <w:rPr>
          <w:rFonts w:ascii="Times New Roman" w:hAnsi="Times New Roman"/>
          <w:szCs w:val="28"/>
        </w:rPr>
      </w:pPr>
    </w:p>
    <w:p w14:paraId="07278A30" w14:textId="77777777" w:rsidR="0074707D" w:rsidRPr="006F7DDA" w:rsidRDefault="0074707D" w:rsidP="0074707D">
      <w:pPr>
        <w:rPr>
          <w:rFonts w:ascii="Times New Roman" w:hAnsi="Times New Roman"/>
          <w:szCs w:val="28"/>
        </w:rPr>
      </w:pPr>
    </w:p>
    <w:p w14:paraId="12ED08A4" w14:textId="77777777" w:rsidR="0074707D" w:rsidRPr="006F7DDA" w:rsidRDefault="0074707D" w:rsidP="0074707D">
      <w:pPr>
        <w:rPr>
          <w:rFonts w:ascii="Times New Roman" w:hAnsi="Times New Roman"/>
          <w:szCs w:val="28"/>
        </w:rPr>
      </w:pPr>
    </w:p>
    <w:p w14:paraId="2A712DB5" w14:textId="77777777" w:rsidR="0074707D" w:rsidRPr="006F7DDA" w:rsidRDefault="0074707D" w:rsidP="0074707D">
      <w:pPr>
        <w:rPr>
          <w:rFonts w:ascii="Times New Roman" w:hAnsi="Times New Roman"/>
          <w:szCs w:val="28"/>
        </w:rPr>
      </w:pPr>
    </w:p>
    <w:p w14:paraId="52F34016" w14:textId="77777777" w:rsidR="0074707D" w:rsidRPr="006F7DDA" w:rsidRDefault="0074707D" w:rsidP="0074707D">
      <w:pPr>
        <w:rPr>
          <w:rFonts w:ascii="Times New Roman" w:hAnsi="Times New Roman"/>
          <w:szCs w:val="28"/>
        </w:rPr>
      </w:pPr>
    </w:p>
    <w:p w14:paraId="58EE62D5" w14:textId="77777777" w:rsidR="0074707D" w:rsidRPr="006F7DDA" w:rsidRDefault="0074707D" w:rsidP="0074707D">
      <w:pPr>
        <w:rPr>
          <w:rFonts w:ascii="Times New Roman" w:hAnsi="Times New Roman"/>
          <w:szCs w:val="28"/>
        </w:rPr>
      </w:pPr>
    </w:p>
    <w:p w14:paraId="4C527339" w14:textId="77777777" w:rsidR="0074707D" w:rsidRPr="006F7DDA" w:rsidRDefault="0074707D" w:rsidP="0074707D">
      <w:pPr>
        <w:rPr>
          <w:rFonts w:ascii="Times New Roman" w:hAnsi="Times New Roman"/>
          <w:szCs w:val="28"/>
        </w:rPr>
      </w:pPr>
    </w:p>
    <w:p w14:paraId="121B367D" w14:textId="77777777" w:rsidR="0074707D" w:rsidRPr="006F7DDA" w:rsidRDefault="0074707D" w:rsidP="0074707D">
      <w:pPr>
        <w:rPr>
          <w:rFonts w:ascii="Times New Roman" w:hAnsi="Times New Roman"/>
          <w:szCs w:val="28"/>
        </w:rPr>
      </w:pPr>
    </w:p>
    <w:p w14:paraId="390618A6" w14:textId="77777777" w:rsidR="0074707D" w:rsidRPr="006F7DDA" w:rsidRDefault="0074707D" w:rsidP="0074707D">
      <w:pPr>
        <w:rPr>
          <w:rFonts w:ascii="Times New Roman" w:hAnsi="Times New Roman"/>
          <w:szCs w:val="28"/>
        </w:rPr>
      </w:pPr>
    </w:p>
    <w:p w14:paraId="40A432F0" w14:textId="418BD6BB" w:rsidR="0074707D" w:rsidRPr="006F7DDA" w:rsidRDefault="0074707D" w:rsidP="0074707D">
      <w:pPr>
        <w:jc w:val="center"/>
        <w:rPr>
          <w:rFonts w:ascii="Times New Roman" w:hAnsi="Times New Roman"/>
          <w:i w:val="0"/>
          <w:szCs w:val="28"/>
        </w:rPr>
      </w:pPr>
      <w:r w:rsidRPr="006F7DDA">
        <w:rPr>
          <w:rFonts w:ascii="Times New Roman" w:hAnsi="Times New Roman"/>
          <w:i w:val="0"/>
          <w:szCs w:val="28"/>
        </w:rPr>
        <w:t xml:space="preserve">Рисунок </w:t>
      </w:r>
      <w:r w:rsidR="004106B5">
        <w:rPr>
          <w:rFonts w:ascii="Times New Roman" w:hAnsi="Times New Roman"/>
          <w:i w:val="0"/>
          <w:szCs w:val="28"/>
        </w:rPr>
        <w:t>3</w:t>
      </w:r>
      <w:r w:rsidRPr="006F7DDA">
        <w:rPr>
          <w:rFonts w:ascii="Times New Roman" w:hAnsi="Times New Roman"/>
          <w:i w:val="0"/>
          <w:szCs w:val="28"/>
        </w:rPr>
        <w:t xml:space="preserve"> – Наряд «Со</w:t>
      </w:r>
      <w:r w:rsidR="00B161C3">
        <w:rPr>
          <w:rFonts w:ascii="Times New Roman" w:hAnsi="Times New Roman"/>
          <w:i w:val="0"/>
          <w:szCs w:val="28"/>
        </w:rPr>
        <w:t>гласование бюджета затрат</w:t>
      </w:r>
      <w:r w:rsidRPr="006F7DDA">
        <w:rPr>
          <w:rFonts w:ascii="Times New Roman" w:hAnsi="Times New Roman"/>
          <w:i w:val="0"/>
          <w:szCs w:val="28"/>
        </w:rPr>
        <w:t>»</w:t>
      </w:r>
    </w:p>
    <w:p w14:paraId="31495117" w14:textId="77777777" w:rsidR="001D3FC0" w:rsidRPr="006F7DDA" w:rsidRDefault="001D3FC0" w:rsidP="0074707D">
      <w:pPr>
        <w:jc w:val="center"/>
        <w:rPr>
          <w:rFonts w:ascii="Times New Roman" w:hAnsi="Times New Roman"/>
          <w:i w:val="0"/>
          <w:szCs w:val="28"/>
        </w:rPr>
      </w:pPr>
    </w:p>
    <w:p w14:paraId="764303DD" w14:textId="31762150" w:rsidR="0074707D" w:rsidRPr="006F7DDA" w:rsidRDefault="0074707D" w:rsidP="0074707D">
      <w:pPr>
        <w:pStyle w:val="1fc"/>
        <w:spacing w:line="400" w:lineRule="exact"/>
      </w:pPr>
      <w:r w:rsidRPr="006F7DDA">
        <w:t>Для его выполнения поль</w:t>
      </w:r>
      <w:r w:rsidR="00B161C3">
        <w:t>зователю с ролью «Экономист» (сотрудник ОЭИФ</w:t>
      </w:r>
      <w:r w:rsidRPr="006F7DDA">
        <w:t>) необходимо двойным нажатием ЛКМ открыть строчку с наименованием данного наряда. В открывшейся карточке необходимо одним нажатием ЛКМ нажать кнопку В работу, и после этого одним нажатием ЛКМ перейти по ссылке «Перейти к затратам на содержание парка» (рис.</w:t>
      </w:r>
      <w:r w:rsidR="004106B5">
        <w:t>4</w:t>
      </w:r>
      <w:r w:rsidRPr="006F7DDA">
        <w:t>)</w:t>
      </w:r>
      <w:r w:rsidR="00B161C3">
        <w:t>.</w:t>
      </w:r>
    </w:p>
    <w:p w14:paraId="03F83DF5" w14:textId="44FF478B" w:rsidR="0074707D" w:rsidRPr="006F7DDA" w:rsidRDefault="0074707D" w:rsidP="001D3FC0">
      <w:pPr>
        <w:pStyle w:val="1fc"/>
        <w:spacing w:line="400" w:lineRule="exact"/>
        <w:ind w:firstLine="0"/>
      </w:pPr>
    </w:p>
    <w:p w14:paraId="656D9F77" w14:textId="106873A5" w:rsidR="0074707D" w:rsidRPr="006F7DDA" w:rsidRDefault="001D3FC0" w:rsidP="0074707D">
      <w:pPr>
        <w:pStyle w:val="1fc"/>
        <w:spacing w:line="400" w:lineRule="exact"/>
      </w:pPr>
      <w:r w:rsidRPr="006F7DDA">
        <w:rPr>
          <w:noProof/>
        </w:rPr>
        <w:drawing>
          <wp:anchor distT="0" distB="0" distL="114300" distR="114300" simplePos="0" relativeHeight="251672576" behindDoc="0" locked="0" layoutInCell="1" allowOverlap="1" wp14:anchorId="22534978" wp14:editId="122933BF">
            <wp:simplePos x="0" y="0"/>
            <wp:positionH relativeFrom="margin">
              <wp:align>center</wp:align>
            </wp:positionH>
            <wp:positionV relativeFrom="paragraph">
              <wp:posOffset>3810</wp:posOffset>
            </wp:positionV>
            <wp:extent cx="5441950" cy="2946400"/>
            <wp:effectExtent l="0" t="0" r="6350" b="6350"/>
            <wp:wrapNone/>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SharedScreenshot79.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41950" cy="2946400"/>
                    </a:xfrm>
                    <a:prstGeom prst="rect">
                      <a:avLst/>
                    </a:prstGeom>
                  </pic:spPr>
                </pic:pic>
              </a:graphicData>
            </a:graphic>
          </wp:anchor>
        </w:drawing>
      </w:r>
    </w:p>
    <w:p w14:paraId="398B92AA" w14:textId="77777777" w:rsidR="0074707D" w:rsidRPr="006F7DDA" w:rsidRDefault="0074707D" w:rsidP="0074707D">
      <w:pPr>
        <w:rPr>
          <w:rFonts w:ascii="Times New Roman" w:hAnsi="Times New Roman"/>
          <w:szCs w:val="28"/>
        </w:rPr>
      </w:pPr>
    </w:p>
    <w:p w14:paraId="3A8655F4" w14:textId="77777777" w:rsidR="0074707D" w:rsidRPr="006F7DDA" w:rsidRDefault="0074707D" w:rsidP="0074707D">
      <w:pPr>
        <w:rPr>
          <w:rFonts w:ascii="Times New Roman" w:hAnsi="Times New Roman"/>
          <w:szCs w:val="28"/>
        </w:rPr>
      </w:pPr>
    </w:p>
    <w:p w14:paraId="4E9C5572" w14:textId="77777777" w:rsidR="0074707D" w:rsidRPr="006F7DDA" w:rsidRDefault="0074707D" w:rsidP="0074707D">
      <w:pPr>
        <w:rPr>
          <w:rFonts w:ascii="Times New Roman" w:hAnsi="Times New Roman"/>
          <w:szCs w:val="28"/>
        </w:rPr>
      </w:pPr>
    </w:p>
    <w:p w14:paraId="5E86CE27" w14:textId="77777777" w:rsidR="0074707D" w:rsidRPr="006F7DDA" w:rsidRDefault="0074707D" w:rsidP="0074707D">
      <w:pPr>
        <w:rPr>
          <w:rFonts w:ascii="Times New Roman" w:hAnsi="Times New Roman"/>
          <w:szCs w:val="28"/>
        </w:rPr>
      </w:pPr>
    </w:p>
    <w:p w14:paraId="749FA2E7" w14:textId="77777777" w:rsidR="0074707D" w:rsidRPr="006F7DDA" w:rsidRDefault="0074707D" w:rsidP="0074707D">
      <w:pPr>
        <w:rPr>
          <w:rFonts w:ascii="Times New Roman" w:hAnsi="Times New Roman"/>
          <w:szCs w:val="28"/>
        </w:rPr>
      </w:pPr>
    </w:p>
    <w:p w14:paraId="2B3977F9" w14:textId="77777777" w:rsidR="0074707D" w:rsidRPr="006F7DDA" w:rsidRDefault="0074707D" w:rsidP="0074707D">
      <w:pPr>
        <w:rPr>
          <w:rFonts w:ascii="Times New Roman" w:hAnsi="Times New Roman"/>
          <w:szCs w:val="28"/>
        </w:rPr>
      </w:pPr>
    </w:p>
    <w:p w14:paraId="56BC4F44" w14:textId="77777777" w:rsidR="0074707D" w:rsidRPr="006F7DDA" w:rsidRDefault="0074707D" w:rsidP="0074707D">
      <w:pPr>
        <w:rPr>
          <w:rFonts w:ascii="Times New Roman" w:hAnsi="Times New Roman"/>
          <w:szCs w:val="28"/>
        </w:rPr>
      </w:pPr>
    </w:p>
    <w:p w14:paraId="1139CC4E" w14:textId="77777777" w:rsidR="0074707D" w:rsidRPr="006F7DDA" w:rsidRDefault="0074707D" w:rsidP="0074707D">
      <w:pPr>
        <w:rPr>
          <w:rFonts w:ascii="Times New Roman" w:hAnsi="Times New Roman"/>
          <w:szCs w:val="28"/>
        </w:rPr>
      </w:pPr>
    </w:p>
    <w:p w14:paraId="715F95B0" w14:textId="77777777" w:rsidR="0074707D" w:rsidRPr="006F7DDA" w:rsidRDefault="0074707D" w:rsidP="0074707D">
      <w:pPr>
        <w:rPr>
          <w:rFonts w:ascii="Times New Roman" w:hAnsi="Times New Roman"/>
          <w:szCs w:val="28"/>
        </w:rPr>
      </w:pPr>
    </w:p>
    <w:p w14:paraId="7AFE7A78" w14:textId="77777777" w:rsidR="0074707D" w:rsidRPr="006F7DDA" w:rsidRDefault="0074707D" w:rsidP="0074707D">
      <w:pPr>
        <w:rPr>
          <w:rFonts w:ascii="Times New Roman" w:hAnsi="Times New Roman"/>
          <w:szCs w:val="28"/>
        </w:rPr>
      </w:pPr>
    </w:p>
    <w:p w14:paraId="0FAD3F6A" w14:textId="77777777" w:rsidR="0074707D" w:rsidRPr="006F7DDA" w:rsidRDefault="0074707D" w:rsidP="0074707D">
      <w:pPr>
        <w:rPr>
          <w:rFonts w:ascii="Times New Roman" w:hAnsi="Times New Roman"/>
          <w:szCs w:val="28"/>
        </w:rPr>
      </w:pPr>
    </w:p>
    <w:p w14:paraId="046675B1" w14:textId="77777777" w:rsidR="0074707D" w:rsidRPr="006F7DDA" w:rsidRDefault="0074707D" w:rsidP="0074707D">
      <w:pPr>
        <w:rPr>
          <w:rFonts w:ascii="Times New Roman" w:hAnsi="Times New Roman"/>
          <w:szCs w:val="28"/>
        </w:rPr>
      </w:pPr>
    </w:p>
    <w:p w14:paraId="69BDB2E8" w14:textId="77777777" w:rsidR="0074707D" w:rsidRPr="006F7DDA" w:rsidRDefault="0074707D" w:rsidP="0074707D">
      <w:pPr>
        <w:rPr>
          <w:rFonts w:ascii="Times New Roman" w:hAnsi="Times New Roman"/>
          <w:szCs w:val="28"/>
        </w:rPr>
      </w:pPr>
    </w:p>
    <w:p w14:paraId="7148AF99" w14:textId="46C1AD1B" w:rsidR="0074707D" w:rsidRPr="006F7DDA" w:rsidRDefault="0074707D" w:rsidP="0074707D">
      <w:pPr>
        <w:jc w:val="center"/>
        <w:rPr>
          <w:rFonts w:ascii="Times New Roman" w:hAnsi="Times New Roman"/>
          <w:i w:val="0"/>
          <w:szCs w:val="28"/>
        </w:rPr>
      </w:pPr>
      <w:r w:rsidRPr="006F7DDA">
        <w:rPr>
          <w:rFonts w:ascii="Times New Roman" w:hAnsi="Times New Roman"/>
          <w:i w:val="0"/>
          <w:szCs w:val="28"/>
        </w:rPr>
        <w:t xml:space="preserve">Рисунок </w:t>
      </w:r>
      <w:r w:rsidR="004106B5">
        <w:rPr>
          <w:rFonts w:ascii="Times New Roman" w:hAnsi="Times New Roman"/>
          <w:i w:val="0"/>
          <w:szCs w:val="28"/>
        </w:rPr>
        <w:t>4</w:t>
      </w:r>
      <w:r w:rsidRPr="006F7DDA">
        <w:rPr>
          <w:rFonts w:ascii="Times New Roman" w:hAnsi="Times New Roman"/>
          <w:i w:val="0"/>
          <w:szCs w:val="28"/>
        </w:rPr>
        <w:t xml:space="preserve"> – Взятие наряда в работу</w:t>
      </w:r>
    </w:p>
    <w:p w14:paraId="0C857433" w14:textId="77777777" w:rsidR="0074707D" w:rsidRPr="006F7DDA" w:rsidRDefault="0074707D" w:rsidP="0074707D">
      <w:pPr>
        <w:jc w:val="center"/>
        <w:rPr>
          <w:rFonts w:ascii="Times New Roman" w:hAnsi="Times New Roman"/>
          <w:i w:val="0"/>
          <w:szCs w:val="28"/>
        </w:rPr>
      </w:pPr>
    </w:p>
    <w:p w14:paraId="76C7867D" w14:textId="0AA73E28" w:rsidR="0074707D" w:rsidRPr="006F7DDA" w:rsidRDefault="0074707D" w:rsidP="0074707D">
      <w:pPr>
        <w:pStyle w:val="1fc"/>
        <w:spacing w:line="400" w:lineRule="exact"/>
      </w:pPr>
      <w:r w:rsidRPr="006F7DDA">
        <w:t>Пользователю необходимо проанализировать открывшуюся по ссылке из наряда таблицу «Зат</w:t>
      </w:r>
      <w:r w:rsidR="007456CC">
        <w:t>раты на содержание парка</w:t>
      </w:r>
      <w:r w:rsidRPr="006F7DDA">
        <w:t xml:space="preserve"> </w:t>
      </w:r>
      <w:r w:rsidR="008E00DD">
        <w:t xml:space="preserve">путевых </w:t>
      </w:r>
      <w:r w:rsidRPr="006F7DDA">
        <w:t>машин». При необходимости есть возможность использовать фильтры (рис. 5)</w:t>
      </w:r>
      <w:r w:rsidR="007456CC">
        <w:t>.</w:t>
      </w:r>
    </w:p>
    <w:p w14:paraId="5F7F71EE" w14:textId="77777777" w:rsidR="0074707D" w:rsidRPr="006F7DDA" w:rsidRDefault="0074707D" w:rsidP="001D3FC0">
      <w:pPr>
        <w:pStyle w:val="1fc"/>
        <w:spacing w:line="400" w:lineRule="exact"/>
        <w:ind w:firstLine="0"/>
      </w:pPr>
      <w:r w:rsidRPr="006F7DDA">
        <w:rPr>
          <w:noProof/>
        </w:rPr>
        <w:drawing>
          <wp:anchor distT="0" distB="0" distL="114300" distR="114300" simplePos="0" relativeHeight="251673600" behindDoc="0" locked="0" layoutInCell="1" allowOverlap="1" wp14:anchorId="6D32E8C8" wp14:editId="4D7CC622">
            <wp:simplePos x="0" y="0"/>
            <wp:positionH relativeFrom="margin">
              <wp:align>center</wp:align>
            </wp:positionH>
            <wp:positionV relativeFrom="paragraph">
              <wp:posOffset>186690</wp:posOffset>
            </wp:positionV>
            <wp:extent cx="5549900" cy="2703195"/>
            <wp:effectExtent l="0" t="0" r="0" b="1905"/>
            <wp:wrapNone/>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SharedScreenshot80.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549900" cy="2703195"/>
                    </a:xfrm>
                    <a:prstGeom prst="rect">
                      <a:avLst/>
                    </a:prstGeom>
                  </pic:spPr>
                </pic:pic>
              </a:graphicData>
            </a:graphic>
          </wp:anchor>
        </w:drawing>
      </w:r>
    </w:p>
    <w:p w14:paraId="37428F81" w14:textId="77777777" w:rsidR="0074707D" w:rsidRPr="006F7DDA" w:rsidRDefault="0074707D" w:rsidP="0074707D">
      <w:pPr>
        <w:pStyle w:val="1fc"/>
        <w:spacing w:line="400" w:lineRule="exact"/>
      </w:pPr>
    </w:p>
    <w:p w14:paraId="0F880BC0" w14:textId="77777777" w:rsidR="0074707D" w:rsidRPr="006F7DDA" w:rsidRDefault="0074707D" w:rsidP="0074707D">
      <w:pPr>
        <w:rPr>
          <w:rFonts w:ascii="Times New Roman" w:hAnsi="Times New Roman"/>
          <w:szCs w:val="28"/>
        </w:rPr>
      </w:pPr>
    </w:p>
    <w:p w14:paraId="71378DF4" w14:textId="77777777" w:rsidR="0074707D" w:rsidRPr="006F7DDA" w:rsidRDefault="0074707D" w:rsidP="0074707D">
      <w:pPr>
        <w:rPr>
          <w:rFonts w:ascii="Times New Roman" w:hAnsi="Times New Roman"/>
          <w:szCs w:val="28"/>
        </w:rPr>
      </w:pPr>
    </w:p>
    <w:p w14:paraId="7B4DB53C" w14:textId="77777777" w:rsidR="0074707D" w:rsidRPr="006F7DDA" w:rsidRDefault="0074707D" w:rsidP="0074707D">
      <w:pPr>
        <w:rPr>
          <w:rFonts w:ascii="Times New Roman" w:hAnsi="Times New Roman"/>
          <w:szCs w:val="28"/>
        </w:rPr>
      </w:pPr>
    </w:p>
    <w:p w14:paraId="6F2EB8B4" w14:textId="77777777" w:rsidR="0074707D" w:rsidRPr="006F7DDA" w:rsidRDefault="0074707D" w:rsidP="0074707D">
      <w:pPr>
        <w:rPr>
          <w:rFonts w:ascii="Times New Roman" w:hAnsi="Times New Roman"/>
          <w:szCs w:val="28"/>
        </w:rPr>
      </w:pPr>
    </w:p>
    <w:p w14:paraId="6E70BF9C" w14:textId="77777777" w:rsidR="0074707D" w:rsidRPr="006F7DDA" w:rsidRDefault="0074707D" w:rsidP="0074707D">
      <w:pPr>
        <w:rPr>
          <w:rFonts w:ascii="Times New Roman" w:hAnsi="Times New Roman"/>
          <w:szCs w:val="28"/>
        </w:rPr>
      </w:pPr>
    </w:p>
    <w:p w14:paraId="7673A500" w14:textId="77777777" w:rsidR="0074707D" w:rsidRPr="006F7DDA" w:rsidRDefault="0074707D" w:rsidP="0074707D">
      <w:pPr>
        <w:rPr>
          <w:rFonts w:ascii="Times New Roman" w:hAnsi="Times New Roman"/>
          <w:szCs w:val="28"/>
        </w:rPr>
      </w:pPr>
    </w:p>
    <w:p w14:paraId="4D8DEF67" w14:textId="77777777" w:rsidR="0074707D" w:rsidRPr="006F7DDA" w:rsidRDefault="0074707D" w:rsidP="0074707D">
      <w:pPr>
        <w:rPr>
          <w:rFonts w:ascii="Times New Roman" w:hAnsi="Times New Roman"/>
          <w:szCs w:val="28"/>
        </w:rPr>
      </w:pPr>
    </w:p>
    <w:p w14:paraId="59262CBD" w14:textId="77777777" w:rsidR="0074707D" w:rsidRPr="006F7DDA" w:rsidRDefault="0074707D" w:rsidP="0074707D">
      <w:pPr>
        <w:rPr>
          <w:rFonts w:ascii="Times New Roman" w:hAnsi="Times New Roman"/>
          <w:szCs w:val="28"/>
        </w:rPr>
      </w:pPr>
    </w:p>
    <w:p w14:paraId="288F4533" w14:textId="77777777" w:rsidR="0074707D" w:rsidRPr="006F7DDA" w:rsidRDefault="0074707D" w:rsidP="0074707D">
      <w:pPr>
        <w:rPr>
          <w:rFonts w:ascii="Times New Roman" w:hAnsi="Times New Roman"/>
          <w:szCs w:val="28"/>
        </w:rPr>
      </w:pPr>
    </w:p>
    <w:p w14:paraId="1B5E76A5" w14:textId="77777777" w:rsidR="0074707D" w:rsidRPr="006F7DDA" w:rsidRDefault="0074707D" w:rsidP="0074707D">
      <w:pPr>
        <w:rPr>
          <w:rFonts w:ascii="Times New Roman" w:hAnsi="Times New Roman"/>
          <w:szCs w:val="28"/>
        </w:rPr>
      </w:pPr>
    </w:p>
    <w:p w14:paraId="11FA4580" w14:textId="77777777" w:rsidR="0074707D" w:rsidRPr="006F7DDA" w:rsidRDefault="0074707D" w:rsidP="0074707D">
      <w:pPr>
        <w:rPr>
          <w:rFonts w:ascii="Times New Roman" w:hAnsi="Times New Roman"/>
          <w:szCs w:val="28"/>
        </w:rPr>
      </w:pPr>
    </w:p>
    <w:p w14:paraId="494903C2" w14:textId="77777777" w:rsidR="0074707D" w:rsidRPr="006F7DDA" w:rsidRDefault="0074707D" w:rsidP="0074707D">
      <w:pPr>
        <w:rPr>
          <w:rFonts w:ascii="Times New Roman" w:hAnsi="Times New Roman"/>
          <w:szCs w:val="28"/>
        </w:rPr>
      </w:pPr>
    </w:p>
    <w:p w14:paraId="11221587" w14:textId="07F89F83" w:rsidR="0074707D" w:rsidRPr="006F7DDA" w:rsidRDefault="0074707D" w:rsidP="0074707D">
      <w:pPr>
        <w:jc w:val="center"/>
        <w:rPr>
          <w:rFonts w:ascii="Times New Roman" w:hAnsi="Times New Roman"/>
          <w:i w:val="0"/>
          <w:szCs w:val="28"/>
        </w:rPr>
      </w:pPr>
      <w:r w:rsidRPr="006F7DDA">
        <w:rPr>
          <w:rFonts w:ascii="Times New Roman" w:hAnsi="Times New Roman"/>
          <w:i w:val="0"/>
          <w:szCs w:val="28"/>
        </w:rPr>
        <w:t>Рисунок 5 – Таблица «Затраты на содержание парка путевых машин»</w:t>
      </w:r>
    </w:p>
    <w:p w14:paraId="32541310" w14:textId="77777777" w:rsidR="001D3FC0" w:rsidRPr="006F7DDA" w:rsidRDefault="001D3FC0" w:rsidP="0074707D">
      <w:pPr>
        <w:jc w:val="center"/>
        <w:rPr>
          <w:rFonts w:ascii="Times New Roman" w:hAnsi="Times New Roman"/>
          <w:i w:val="0"/>
          <w:szCs w:val="28"/>
        </w:rPr>
      </w:pPr>
    </w:p>
    <w:p w14:paraId="63A08CAB" w14:textId="4845B403" w:rsidR="0074707D" w:rsidRPr="006F7DDA" w:rsidRDefault="0074707D" w:rsidP="0074707D">
      <w:pPr>
        <w:pStyle w:val="1fc"/>
        <w:spacing w:line="400" w:lineRule="exact"/>
      </w:pPr>
      <w:r w:rsidRPr="006F7DDA">
        <w:t>После этого пользователь должен принять решение о согласовании или корректировке сводного бюджета. После этого нажать кнопку «Выполнить» (в случае согласования) либо «Вернуть на доработку» (в случае принятия решения о корректировке) (рис. 6)</w:t>
      </w:r>
      <w:r w:rsidR="004615AA">
        <w:t>.</w:t>
      </w:r>
    </w:p>
    <w:p w14:paraId="214177E8" w14:textId="77777777" w:rsidR="0074707D" w:rsidRPr="006F7DDA" w:rsidRDefault="0074707D" w:rsidP="001D3FC0">
      <w:pPr>
        <w:pStyle w:val="1fc"/>
        <w:spacing w:line="400" w:lineRule="exact"/>
        <w:ind w:firstLine="0"/>
      </w:pPr>
      <w:r w:rsidRPr="006F7DDA">
        <w:rPr>
          <w:noProof/>
        </w:rPr>
        <w:drawing>
          <wp:anchor distT="0" distB="0" distL="114300" distR="114300" simplePos="0" relativeHeight="251674624" behindDoc="0" locked="0" layoutInCell="1" allowOverlap="1" wp14:anchorId="4433512B" wp14:editId="29A0490E">
            <wp:simplePos x="0" y="0"/>
            <wp:positionH relativeFrom="margin">
              <wp:align>center</wp:align>
            </wp:positionH>
            <wp:positionV relativeFrom="paragraph">
              <wp:posOffset>124460</wp:posOffset>
            </wp:positionV>
            <wp:extent cx="5607050" cy="2851150"/>
            <wp:effectExtent l="0" t="0" r="0" b="6350"/>
            <wp:wrapNone/>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SharedScreenshot81.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607050" cy="2851150"/>
                    </a:xfrm>
                    <a:prstGeom prst="rect">
                      <a:avLst/>
                    </a:prstGeom>
                  </pic:spPr>
                </pic:pic>
              </a:graphicData>
            </a:graphic>
          </wp:anchor>
        </w:drawing>
      </w:r>
    </w:p>
    <w:p w14:paraId="67A1B574" w14:textId="77777777" w:rsidR="0074707D" w:rsidRPr="006F7DDA" w:rsidRDefault="0074707D" w:rsidP="0074707D">
      <w:pPr>
        <w:pStyle w:val="1fc"/>
        <w:spacing w:line="400" w:lineRule="exact"/>
      </w:pPr>
    </w:p>
    <w:p w14:paraId="41BB097E" w14:textId="77777777" w:rsidR="0074707D" w:rsidRPr="006F7DDA" w:rsidRDefault="0074707D" w:rsidP="0074707D">
      <w:pPr>
        <w:rPr>
          <w:rFonts w:ascii="Times New Roman" w:hAnsi="Times New Roman"/>
          <w:szCs w:val="28"/>
        </w:rPr>
      </w:pPr>
    </w:p>
    <w:p w14:paraId="3F680542" w14:textId="77777777" w:rsidR="0074707D" w:rsidRPr="006F7DDA" w:rsidRDefault="0074707D" w:rsidP="0074707D">
      <w:pPr>
        <w:rPr>
          <w:rFonts w:ascii="Times New Roman" w:hAnsi="Times New Roman"/>
          <w:szCs w:val="28"/>
        </w:rPr>
      </w:pPr>
    </w:p>
    <w:p w14:paraId="149E90B1" w14:textId="77777777" w:rsidR="0074707D" w:rsidRPr="006F7DDA" w:rsidRDefault="0074707D" w:rsidP="0074707D">
      <w:pPr>
        <w:rPr>
          <w:rFonts w:ascii="Times New Roman" w:hAnsi="Times New Roman"/>
          <w:szCs w:val="28"/>
        </w:rPr>
      </w:pPr>
    </w:p>
    <w:p w14:paraId="2221965E" w14:textId="77777777" w:rsidR="0074707D" w:rsidRPr="006F7DDA" w:rsidRDefault="0074707D" w:rsidP="0074707D">
      <w:pPr>
        <w:rPr>
          <w:rFonts w:ascii="Times New Roman" w:hAnsi="Times New Roman"/>
          <w:szCs w:val="28"/>
        </w:rPr>
      </w:pPr>
    </w:p>
    <w:p w14:paraId="7D92533C" w14:textId="77777777" w:rsidR="0074707D" w:rsidRPr="006F7DDA" w:rsidRDefault="0074707D" w:rsidP="0074707D">
      <w:pPr>
        <w:rPr>
          <w:rFonts w:ascii="Times New Roman" w:hAnsi="Times New Roman"/>
          <w:szCs w:val="28"/>
        </w:rPr>
      </w:pPr>
    </w:p>
    <w:p w14:paraId="719022C0" w14:textId="77777777" w:rsidR="0074707D" w:rsidRPr="006F7DDA" w:rsidRDefault="0074707D" w:rsidP="0074707D">
      <w:pPr>
        <w:rPr>
          <w:rFonts w:ascii="Times New Roman" w:hAnsi="Times New Roman"/>
          <w:szCs w:val="28"/>
        </w:rPr>
      </w:pPr>
    </w:p>
    <w:p w14:paraId="419206A0" w14:textId="77777777" w:rsidR="0074707D" w:rsidRPr="006F7DDA" w:rsidRDefault="0074707D" w:rsidP="0074707D">
      <w:pPr>
        <w:rPr>
          <w:rFonts w:ascii="Times New Roman" w:hAnsi="Times New Roman"/>
          <w:szCs w:val="28"/>
        </w:rPr>
      </w:pPr>
    </w:p>
    <w:p w14:paraId="1A15111A" w14:textId="77777777" w:rsidR="0074707D" w:rsidRPr="006F7DDA" w:rsidRDefault="0074707D" w:rsidP="0074707D">
      <w:pPr>
        <w:rPr>
          <w:rFonts w:ascii="Times New Roman" w:hAnsi="Times New Roman"/>
          <w:szCs w:val="28"/>
        </w:rPr>
      </w:pPr>
    </w:p>
    <w:p w14:paraId="353DD848" w14:textId="77777777" w:rsidR="0074707D" w:rsidRPr="006F7DDA" w:rsidRDefault="0074707D" w:rsidP="0074707D">
      <w:pPr>
        <w:rPr>
          <w:rFonts w:ascii="Times New Roman" w:hAnsi="Times New Roman"/>
          <w:szCs w:val="28"/>
        </w:rPr>
      </w:pPr>
    </w:p>
    <w:p w14:paraId="209F00B9" w14:textId="77777777" w:rsidR="0074707D" w:rsidRPr="006F7DDA" w:rsidRDefault="0074707D" w:rsidP="0074707D">
      <w:pPr>
        <w:rPr>
          <w:rFonts w:ascii="Times New Roman" w:hAnsi="Times New Roman"/>
          <w:szCs w:val="28"/>
        </w:rPr>
      </w:pPr>
    </w:p>
    <w:p w14:paraId="0EEB8663" w14:textId="77777777" w:rsidR="0074707D" w:rsidRPr="006F7DDA" w:rsidRDefault="0074707D" w:rsidP="0074707D">
      <w:pPr>
        <w:rPr>
          <w:rFonts w:ascii="Times New Roman" w:hAnsi="Times New Roman"/>
          <w:szCs w:val="28"/>
        </w:rPr>
      </w:pPr>
    </w:p>
    <w:p w14:paraId="7C8F3AE2" w14:textId="77777777" w:rsidR="0074707D" w:rsidRPr="006F7DDA" w:rsidRDefault="0074707D" w:rsidP="0074707D">
      <w:pPr>
        <w:rPr>
          <w:rFonts w:ascii="Times New Roman" w:hAnsi="Times New Roman"/>
          <w:szCs w:val="28"/>
        </w:rPr>
      </w:pPr>
    </w:p>
    <w:p w14:paraId="3E230223" w14:textId="7080AE65" w:rsidR="0074707D" w:rsidRPr="006F7DDA" w:rsidRDefault="0074707D" w:rsidP="001D3FC0">
      <w:pPr>
        <w:jc w:val="center"/>
        <w:rPr>
          <w:rFonts w:ascii="Times New Roman" w:hAnsi="Times New Roman"/>
          <w:i w:val="0"/>
          <w:szCs w:val="28"/>
        </w:rPr>
      </w:pPr>
      <w:r w:rsidRPr="006F7DDA">
        <w:rPr>
          <w:rFonts w:ascii="Times New Roman" w:hAnsi="Times New Roman"/>
          <w:i w:val="0"/>
          <w:szCs w:val="28"/>
        </w:rPr>
        <w:t>Рисунок 6 – Выполнение наряда</w:t>
      </w:r>
    </w:p>
    <w:p w14:paraId="27E04F6E" w14:textId="7CCEE6C0" w:rsidR="00632BBF" w:rsidRPr="00BE780E" w:rsidRDefault="00BE780E" w:rsidP="00BE780E">
      <w:pPr>
        <w:pStyle w:val="1"/>
        <w:tabs>
          <w:tab w:val="clear" w:pos="-228"/>
          <w:tab w:val="clear" w:pos="709"/>
          <w:tab w:val="left" w:pos="426"/>
          <w:tab w:val="left" w:pos="851"/>
        </w:tabs>
        <w:spacing w:line="400" w:lineRule="exact"/>
        <w:ind w:left="567" w:hanging="283"/>
        <w:jc w:val="left"/>
        <w:rPr>
          <w:rFonts w:ascii="Times New Roman" w:hAnsi="Times New Roman"/>
          <w:szCs w:val="28"/>
        </w:rPr>
      </w:pPr>
      <w:bookmarkStart w:id="7" w:name="_Toc210342752"/>
      <w:bookmarkStart w:id="8" w:name="_Toc210380888"/>
      <w:r>
        <w:rPr>
          <w:rFonts w:ascii="Times New Roman" w:hAnsi="Times New Roman"/>
          <w:szCs w:val="28"/>
        </w:rPr>
        <w:t xml:space="preserve">. </w:t>
      </w:r>
      <w:r w:rsidRPr="00BE780E">
        <w:rPr>
          <w:rFonts w:ascii="Times New Roman" w:hAnsi="Times New Roman"/>
          <w:szCs w:val="28"/>
        </w:rPr>
        <w:t>Частые ошибки</w:t>
      </w:r>
      <w:bookmarkEnd w:id="7"/>
      <w:bookmarkEnd w:id="8"/>
    </w:p>
    <w:p w14:paraId="5FA5C7C6" w14:textId="0DD513E2" w:rsidR="00BE780E" w:rsidRPr="00DB5096" w:rsidRDefault="00BE780E" w:rsidP="00BE780E">
      <w:pPr>
        <w:pStyle w:val="1fc"/>
        <w:spacing w:line="400" w:lineRule="exact"/>
      </w:pPr>
      <w:bookmarkStart w:id="9" w:name="_Hlk147870496"/>
      <w:r w:rsidRPr="00DB5096">
        <w:t>В случае возникновения ошибок, не описанных в данном разделе, необходимо обращаться к сотруднику технической поддержки.</w:t>
      </w:r>
      <w:r>
        <w:t xml:space="preserve"> Типовые ошибки представлены в таблице </w:t>
      </w:r>
      <w:r w:rsidR="00A87CC6">
        <w:t>1</w:t>
      </w:r>
      <w:r>
        <w:t>.</w:t>
      </w:r>
    </w:p>
    <w:p w14:paraId="2A671CED" w14:textId="77777777" w:rsidR="00BE780E" w:rsidRDefault="00BE780E" w:rsidP="00632BBF">
      <w:pPr>
        <w:rPr>
          <w:rFonts w:ascii="Times New Roman" w:eastAsia="Calibri" w:hAnsi="Times New Roman"/>
          <w:i w:val="0"/>
          <w:color w:val="000000"/>
          <w:szCs w:val="28"/>
          <w:lang w:eastAsia="en-US"/>
        </w:rPr>
      </w:pPr>
    </w:p>
    <w:p w14:paraId="24F48AEC" w14:textId="403F30E6" w:rsidR="00632BBF" w:rsidRDefault="00632BBF" w:rsidP="00632BBF">
      <w:pPr>
        <w:rPr>
          <w:rFonts w:ascii="Times New Roman" w:hAnsi="Times New Roman"/>
          <w:i w:val="0"/>
          <w:color w:val="000000"/>
        </w:rPr>
      </w:pPr>
      <w:r>
        <w:rPr>
          <w:rFonts w:ascii="Times New Roman" w:eastAsia="Calibri" w:hAnsi="Times New Roman"/>
          <w:i w:val="0"/>
          <w:color w:val="000000"/>
          <w:szCs w:val="28"/>
          <w:lang w:eastAsia="en-US"/>
        </w:rPr>
        <w:t xml:space="preserve">Таблица </w:t>
      </w:r>
      <w:r w:rsidR="00A87CC6">
        <w:rPr>
          <w:rFonts w:ascii="Times New Roman" w:eastAsia="Calibri" w:hAnsi="Times New Roman"/>
          <w:i w:val="0"/>
          <w:color w:val="000000"/>
          <w:szCs w:val="28"/>
          <w:lang w:eastAsia="en-US"/>
        </w:rPr>
        <w:t>1</w:t>
      </w:r>
      <w:r>
        <w:rPr>
          <w:rFonts w:ascii="Times New Roman" w:eastAsia="Calibri" w:hAnsi="Times New Roman"/>
          <w:i w:val="0"/>
          <w:color w:val="000000"/>
          <w:szCs w:val="28"/>
          <w:lang w:eastAsia="en-US"/>
        </w:rPr>
        <w:t xml:space="preserve"> </w:t>
      </w:r>
      <w:r>
        <w:rPr>
          <w:rFonts w:ascii="Times New Roman" w:hAnsi="Times New Roman"/>
          <w:i w:val="0"/>
          <w:color w:val="000000"/>
        </w:rPr>
        <w:t>– Ошибки при работе с автоматизированной системой</w:t>
      </w:r>
    </w:p>
    <w:tbl>
      <w:tblPr>
        <w:tblW w:w="9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CECEC"/>
        <w:tblCellMar>
          <w:left w:w="0" w:type="dxa"/>
          <w:right w:w="0" w:type="dxa"/>
        </w:tblCellMar>
        <w:tblLook w:val="04A0" w:firstRow="1" w:lastRow="0" w:firstColumn="1" w:lastColumn="0" w:noHBand="0" w:noVBand="1"/>
      </w:tblPr>
      <w:tblGrid>
        <w:gridCol w:w="1582"/>
        <w:gridCol w:w="2189"/>
        <w:gridCol w:w="3226"/>
        <w:gridCol w:w="2787"/>
      </w:tblGrid>
      <w:tr w:rsidR="00632BBF" w14:paraId="0419F076" w14:textId="77777777" w:rsidTr="00632BBF">
        <w:trPr>
          <w:trHeight w:val="947"/>
          <w:jc w:val="center"/>
        </w:trPr>
        <w:tc>
          <w:tcPr>
            <w:tcW w:w="1582" w:type="dxa"/>
            <w:tcBorders>
              <w:top w:val="single" w:sz="4" w:space="0" w:color="auto"/>
              <w:left w:val="single" w:sz="4" w:space="0" w:color="auto"/>
              <w:bottom w:val="single" w:sz="4" w:space="0" w:color="auto"/>
              <w:right w:val="single" w:sz="4" w:space="0" w:color="auto"/>
            </w:tcBorders>
            <w:tcMar>
              <w:top w:w="150" w:type="dxa"/>
              <w:left w:w="225" w:type="dxa"/>
              <w:bottom w:w="150" w:type="dxa"/>
              <w:right w:w="225" w:type="dxa"/>
            </w:tcMar>
            <w:vAlign w:val="center"/>
            <w:hideMark/>
          </w:tcPr>
          <w:bookmarkEnd w:id="9"/>
          <w:p w14:paraId="548238D4" w14:textId="77777777" w:rsidR="00632BBF" w:rsidRDefault="00632BBF">
            <w:pPr>
              <w:jc w:val="center"/>
              <w:rPr>
                <w:rFonts w:ascii="Times New Roman" w:hAnsi="Times New Roman"/>
                <w:bCs/>
                <w:i w:val="0"/>
                <w:iCs/>
                <w:sz w:val="24"/>
                <w:szCs w:val="24"/>
                <w:lang w:eastAsia="ja-JP"/>
              </w:rPr>
            </w:pPr>
            <w:r>
              <w:rPr>
                <w:rFonts w:ascii="Times New Roman" w:hAnsi="Times New Roman"/>
                <w:bCs/>
                <w:i w:val="0"/>
                <w:iCs/>
                <w:sz w:val="24"/>
                <w:szCs w:val="24"/>
                <w:lang w:eastAsia="ja-JP"/>
              </w:rPr>
              <w:t>Класс ошибки</w:t>
            </w:r>
          </w:p>
        </w:tc>
        <w:tc>
          <w:tcPr>
            <w:tcW w:w="2189" w:type="dxa"/>
            <w:tcBorders>
              <w:top w:val="single" w:sz="4" w:space="0" w:color="auto"/>
              <w:left w:val="single" w:sz="4" w:space="0" w:color="auto"/>
              <w:bottom w:val="single" w:sz="4" w:space="0" w:color="auto"/>
              <w:right w:val="single" w:sz="4" w:space="0" w:color="auto"/>
            </w:tcBorders>
            <w:tcMar>
              <w:top w:w="150" w:type="dxa"/>
              <w:left w:w="225" w:type="dxa"/>
              <w:bottom w:w="150" w:type="dxa"/>
              <w:right w:w="225" w:type="dxa"/>
            </w:tcMar>
            <w:vAlign w:val="center"/>
            <w:hideMark/>
          </w:tcPr>
          <w:p w14:paraId="22CB0697" w14:textId="77777777" w:rsidR="00632BBF" w:rsidRDefault="00632BBF">
            <w:pPr>
              <w:jc w:val="center"/>
              <w:rPr>
                <w:rFonts w:ascii="Times New Roman" w:hAnsi="Times New Roman"/>
                <w:bCs/>
                <w:i w:val="0"/>
                <w:iCs/>
                <w:sz w:val="24"/>
                <w:szCs w:val="24"/>
                <w:lang w:eastAsia="ja-JP"/>
              </w:rPr>
            </w:pPr>
            <w:r>
              <w:rPr>
                <w:rFonts w:ascii="Times New Roman" w:hAnsi="Times New Roman"/>
                <w:bCs/>
                <w:i w:val="0"/>
                <w:iCs/>
                <w:sz w:val="24"/>
                <w:szCs w:val="24"/>
                <w:lang w:eastAsia="ja-JP"/>
              </w:rPr>
              <w:t>Ошибка</w:t>
            </w:r>
          </w:p>
        </w:tc>
        <w:tc>
          <w:tcPr>
            <w:tcW w:w="3226" w:type="dxa"/>
            <w:tcBorders>
              <w:top w:val="single" w:sz="4" w:space="0" w:color="auto"/>
              <w:left w:val="single" w:sz="4" w:space="0" w:color="auto"/>
              <w:bottom w:val="single" w:sz="4" w:space="0" w:color="auto"/>
              <w:right w:val="single" w:sz="4" w:space="0" w:color="auto"/>
            </w:tcBorders>
            <w:tcMar>
              <w:top w:w="150" w:type="dxa"/>
              <w:left w:w="225" w:type="dxa"/>
              <w:bottom w:w="150" w:type="dxa"/>
              <w:right w:w="225" w:type="dxa"/>
            </w:tcMar>
            <w:vAlign w:val="center"/>
            <w:hideMark/>
          </w:tcPr>
          <w:p w14:paraId="61C8A612" w14:textId="77777777" w:rsidR="00632BBF" w:rsidRDefault="00632BBF">
            <w:pPr>
              <w:jc w:val="center"/>
              <w:rPr>
                <w:rFonts w:ascii="Times New Roman" w:hAnsi="Times New Roman"/>
                <w:bCs/>
                <w:i w:val="0"/>
                <w:iCs/>
                <w:sz w:val="24"/>
                <w:szCs w:val="24"/>
                <w:lang w:eastAsia="ja-JP"/>
              </w:rPr>
            </w:pPr>
            <w:r>
              <w:rPr>
                <w:rFonts w:ascii="Times New Roman" w:hAnsi="Times New Roman"/>
                <w:bCs/>
                <w:i w:val="0"/>
                <w:iCs/>
                <w:sz w:val="24"/>
                <w:szCs w:val="24"/>
                <w:lang w:eastAsia="ja-JP"/>
              </w:rPr>
              <w:t>Описание ошибки</w:t>
            </w:r>
          </w:p>
        </w:tc>
        <w:tc>
          <w:tcPr>
            <w:tcW w:w="2787" w:type="dxa"/>
            <w:tcBorders>
              <w:top w:val="single" w:sz="4" w:space="0" w:color="auto"/>
              <w:left w:val="single" w:sz="4" w:space="0" w:color="auto"/>
              <w:bottom w:val="single" w:sz="4" w:space="0" w:color="auto"/>
              <w:right w:val="single" w:sz="4" w:space="0" w:color="auto"/>
            </w:tcBorders>
            <w:tcMar>
              <w:top w:w="150" w:type="dxa"/>
              <w:left w:w="225" w:type="dxa"/>
              <w:bottom w:w="150" w:type="dxa"/>
              <w:right w:w="225" w:type="dxa"/>
            </w:tcMar>
            <w:vAlign w:val="center"/>
            <w:hideMark/>
          </w:tcPr>
          <w:p w14:paraId="6997EADC" w14:textId="77777777" w:rsidR="00632BBF" w:rsidRDefault="00632BBF">
            <w:pPr>
              <w:jc w:val="center"/>
              <w:rPr>
                <w:rFonts w:ascii="Times New Roman" w:hAnsi="Times New Roman"/>
                <w:bCs/>
                <w:i w:val="0"/>
                <w:iCs/>
                <w:sz w:val="24"/>
                <w:szCs w:val="24"/>
                <w:lang w:eastAsia="ja-JP"/>
              </w:rPr>
            </w:pPr>
            <w:r>
              <w:rPr>
                <w:rFonts w:ascii="Times New Roman" w:hAnsi="Times New Roman"/>
                <w:bCs/>
                <w:i w:val="0"/>
                <w:iCs/>
                <w:sz w:val="24"/>
                <w:szCs w:val="24"/>
                <w:lang w:eastAsia="ja-JP"/>
              </w:rPr>
              <w:t>Требуемые действия пользователя при возникновении ошибки</w:t>
            </w:r>
          </w:p>
        </w:tc>
      </w:tr>
      <w:tr w:rsidR="00632BBF" w14:paraId="63504DB2" w14:textId="77777777" w:rsidTr="00632BBF">
        <w:trPr>
          <w:trHeight w:val="1377"/>
          <w:jc w:val="center"/>
        </w:trPr>
        <w:tc>
          <w:tcPr>
            <w:tcW w:w="1582" w:type="dxa"/>
            <w:vMerge w:val="restart"/>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722A9FFA" w14:textId="77777777" w:rsidR="00632BBF" w:rsidRDefault="00632BBF">
            <w:pPr>
              <w:jc w:val="center"/>
              <w:rPr>
                <w:rFonts w:ascii="Times New Roman" w:hAnsi="Times New Roman"/>
                <w:i w:val="0"/>
                <w:iCs/>
                <w:sz w:val="24"/>
                <w:szCs w:val="24"/>
                <w:lang w:eastAsia="ja-JP"/>
              </w:rPr>
            </w:pPr>
            <w:r>
              <w:rPr>
                <w:rFonts w:ascii="Times New Roman" w:hAnsi="Times New Roman"/>
                <w:i w:val="0"/>
                <w:iCs/>
                <w:sz w:val="24"/>
                <w:szCs w:val="24"/>
                <w:lang w:eastAsia="ja-JP"/>
              </w:rPr>
              <w:t xml:space="preserve">Портал АСУ </w:t>
            </w:r>
          </w:p>
        </w:tc>
        <w:tc>
          <w:tcPr>
            <w:tcW w:w="2189"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6848341A" w14:textId="77777777" w:rsidR="00632BBF" w:rsidRDefault="00632BBF">
            <w:pPr>
              <w:jc w:val="center"/>
              <w:rPr>
                <w:rFonts w:ascii="Times New Roman" w:hAnsi="Times New Roman"/>
                <w:i w:val="0"/>
                <w:iCs/>
                <w:sz w:val="24"/>
                <w:szCs w:val="24"/>
                <w:lang w:eastAsia="ja-JP"/>
              </w:rPr>
            </w:pPr>
            <w:r>
              <w:rPr>
                <w:rFonts w:ascii="Times New Roman" w:hAnsi="Times New Roman"/>
                <w:i w:val="0"/>
                <w:iCs/>
                <w:sz w:val="24"/>
                <w:szCs w:val="24"/>
                <w:lang w:eastAsia="ja-JP"/>
              </w:rPr>
              <w:t>Сервер не отвечает</w:t>
            </w:r>
          </w:p>
        </w:tc>
        <w:tc>
          <w:tcPr>
            <w:tcW w:w="3226"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3503B412" w14:textId="77777777" w:rsidR="00632BBF" w:rsidRDefault="00632BBF">
            <w:pPr>
              <w:jc w:val="center"/>
              <w:rPr>
                <w:rFonts w:ascii="Times New Roman" w:hAnsi="Times New Roman"/>
                <w:i w:val="0"/>
                <w:iCs/>
                <w:sz w:val="24"/>
                <w:szCs w:val="24"/>
                <w:lang w:eastAsia="ja-JP"/>
              </w:rPr>
            </w:pPr>
            <w:r>
              <w:rPr>
                <w:rFonts w:ascii="Times New Roman" w:hAnsi="Times New Roman"/>
                <w:i w:val="0"/>
                <w:iCs/>
                <w:sz w:val="24"/>
                <w:szCs w:val="24"/>
                <w:lang w:eastAsia="ja-JP"/>
              </w:rPr>
              <w:t>Возможны проблемы с сетью или с доступом к порталу АСУ</w:t>
            </w:r>
          </w:p>
        </w:tc>
        <w:tc>
          <w:tcPr>
            <w:tcW w:w="2787"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6A1FDC38" w14:textId="77777777" w:rsidR="00632BBF" w:rsidRDefault="00632BBF">
            <w:pPr>
              <w:jc w:val="center"/>
              <w:rPr>
                <w:rFonts w:ascii="Times New Roman" w:hAnsi="Times New Roman"/>
                <w:i w:val="0"/>
                <w:iCs/>
                <w:sz w:val="24"/>
                <w:szCs w:val="24"/>
                <w:lang w:eastAsia="ja-JP"/>
              </w:rPr>
            </w:pPr>
            <w:r>
              <w:rPr>
                <w:rFonts w:ascii="Times New Roman" w:hAnsi="Times New Roman"/>
                <w:i w:val="0"/>
                <w:iCs/>
                <w:sz w:val="24"/>
                <w:szCs w:val="24"/>
                <w:lang w:eastAsia="ja-JP"/>
              </w:rPr>
              <w:t>Проверить доступ к сети. Для устранения проблем с сетью обратиться к системному администратору организации. Если сеть в порядке и доступ ограничен только к порталу АСУ – свяжитесь со службой  технической поддержки АСУ.</w:t>
            </w:r>
          </w:p>
        </w:tc>
      </w:tr>
      <w:tr w:rsidR="00632BBF" w14:paraId="55D7683E" w14:textId="77777777" w:rsidTr="00632BBF">
        <w:trPr>
          <w:trHeight w:val="1685"/>
          <w:jc w:val="center"/>
        </w:trPr>
        <w:tc>
          <w:tcPr>
            <w:tcW w:w="0" w:type="auto"/>
            <w:vMerge/>
            <w:tcBorders>
              <w:top w:val="single" w:sz="4" w:space="0" w:color="auto"/>
              <w:left w:val="single" w:sz="4" w:space="0" w:color="auto"/>
              <w:bottom w:val="single" w:sz="4" w:space="0" w:color="auto"/>
              <w:right w:val="single" w:sz="4" w:space="0" w:color="auto"/>
            </w:tcBorders>
            <w:shd w:val="clear" w:color="auto" w:fill="ECECEC"/>
            <w:vAlign w:val="center"/>
            <w:hideMark/>
          </w:tcPr>
          <w:p w14:paraId="1AC1A173" w14:textId="77777777" w:rsidR="00632BBF" w:rsidRDefault="00632BBF">
            <w:pPr>
              <w:jc w:val="left"/>
              <w:rPr>
                <w:rFonts w:ascii="Times New Roman" w:hAnsi="Times New Roman"/>
                <w:i w:val="0"/>
                <w:iCs/>
                <w:sz w:val="24"/>
                <w:szCs w:val="24"/>
                <w:lang w:eastAsia="ja-JP"/>
              </w:rPr>
            </w:pPr>
          </w:p>
        </w:tc>
        <w:tc>
          <w:tcPr>
            <w:tcW w:w="2189"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115B6EF4" w14:textId="77777777" w:rsidR="00632BBF" w:rsidRDefault="00632BBF">
            <w:pPr>
              <w:jc w:val="center"/>
              <w:rPr>
                <w:rFonts w:ascii="Times New Roman" w:hAnsi="Times New Roman"/>
                <w:i w:val="0"/>
                <w:iCs/>
                <w:sz w:val="24"/>
                <w:szCs w:val="24"/>
                <w:lang w:eastAsia="ja-JP"/>
              </w:rPr>
            </w:pPr>
            <w:r>
              <w:rPr>
                <w:rFonts w:ascii="Times New Roman" w:hAnsi="Times New Roman"/>
                <w:i w:val="0"/>
                <w:iCs/>
                <w:sz w:val="24"/>
                <w:szCs w:val="24"/>
                <w:lang w:eastAsia="ja-JP"/>
              </w:rPr>
              <w:t>Неверное имя пользователя или пароль</w:t>
            </w:r>
          </w:p>
        </w:tc>
        <w:tc>
          <w:tcPr>
            <w:tcW w:w="3226"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7BBC46A0" w14:textId="77777777" w:rsidR="00632BBF" w:rsidRDefault="00632BBF">
            <w:pPr>
              <w:jc w:val="center"/>
              <w:rPr>
                <w:rFonts w:ascii="Times New Roman" w:hAnsi="Times New Roman"/>
                <w:i w:val="0"/>
                <w:iCs/>
                <w:sz w:val="24"/>
                <w:szCs w:val="24"/>
                <w:lang w:eastAsia="ja-JP"/>
              </w:rPr>
            </w:pPr>
            <w:r>
              <w:rPr>
                <w:rFonts w:ascii="Times New Roman" w:hAnsi="Times New Roman"/>
                <w:i w:val="0"/>
                <w:iCs/>
                <w:sz w:val="24"/>
                <w:szCs w:val="24"/>
                <w:lang w:eastAsia="ja-JP"/>
              </w:rPr>
              <w:t>Неверно введено имя пользователя или пароль, либо такая учетная запись не зарегистрирована.</w:t>
            </w:r>
          </w:p>
        </w:tc>
        <w:tc>
          <w:tcPr>
            <w:tcW w:w="2787"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00EE6CFA" w14:textId="77777777" w:rsidR="00632BBF" w:rsidRDefault="00632BBF">
            <w:pPr>
              <w:jc w:val="center"/>
              <w:rPr>
                <w:rFonts w:ascii="Times New Roman" w:hAnsi="Times New Roman"/>
                <w:i w:val="0"/>
                <w:iCs/>
                <w:sz w:val="24"/>
                <w:szCs w:val="24"/>
                <w:lang w:eastAsia="ja-JP"/>
              </w:rPr>
            </w:pPr>
            <w:r>
              <w:rPr>
                <w:rFonts w:ascii="Times New Roman" w:hAnsi="Times New Roman"/>
                <w:i w:val="0"/>
                <w:iCs/>
                <w:sz w:val="24"/>
                <w:szCs w:val="24"/>
                <w:lang w:eastAsia="ja-JP"/>
              </w:rPr>
              <w:t xml:space="preserve">Нужно повторить ввод имени пользователя </w:t>
            </w:r>
            <w:proofErr w:type="gramStart"/>
            <w:r>
              <w:rPr>
                <w:rFonts w:ascii="Times New Roman" w:hAnsi="Times New Roman"/>
                <w:i w:val="0"/>
                <w:iCs/>
                <w:sz w:val="24"/>
                <w:szCs w:val="24"/>
                <w:lang w:eastAsia="ja-JP"/>
              </w:rPr>
              <w:t>и в случае если</w:t>
            </w:r>
            <w:proofErr w:type="gramEnd"/>
            <w:r>
              <w:rPr>
                <w:rFonts w:ascii="Times New Roman" w:hAnsi="Times New Roman"/>
                <w:i w:val="0"/>
                <w:iCs/>
                <w:sz w:val="24"/>
                <w:szCs w:val="24"/>
                <w:lang w:eastAsia="ja-JP"/>
              </w:rPr>
              <w:t xml:space="preserve"> пароль утерян, пройти по ссылке «Восстановить пароль». Если после восстановления ошибка повторяется, связаться со службой  технической поддержки АСУ</w:t>
            </w:r>
          </w:p>
        </w:tc>
      </w:tr>
      <w:tr w:rsidR="00632BBF" w14:paraId="2B8C33F5" w14:textId="77777777" w:rsidTr="00632BBF">
        <w:trPr>
          <w:jc w:val="center"/>
        </w:trPr>
        <w:tc>
          <w:tcPr>
            <w:tcW w:w="1582"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43C6FFEC" w14:textId="77777777" w:rsidR="00632BBF" w:rsidRDefault="00632BBF">
            <w:pPr>
              <w:jc w:val="center"/>
              <w:rPr>
                <w:rFonts w:ascii="Times New Roman" w:hAnsi="Times New Roman"/>
                <w:i w:val="0"/>
                <w:iCs/>
                <w:sz w:val="24"/>
                <w:szCs w:val="24"/>
                <w:lang w:eastAsia="ja-JP"/>
              </w:rPr>
            </w:pPr>
            <w:r>
              <w:rPr>
                <w:rFonts w:ascii="Times New Roman" w:hAnsi="Times New Roman"/>
                <w:i w:val="0"/>
                <w:iCs/>
                <w:sz w:val="24"/>
                <w:szCs w:val="24"/>
                <w:lang w:eastAsia="ja-JP"/>
              </w:rPr>
              <w:t>Интерфейс АСУ</w:t>
            </w:r>
          </w:p>
        </w:tc>
        <w:tc>
          <w:tcPr>
            <w:tcW w:w="2189"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4454C72B" w14:textId="77777777" w:rsidR="00632BBF" w:rsidRDefault="00632BBF">
            <w:pPr>
              <w:jc w:val="center"/>
              <w:rPr>
                <w:rFonts w:ascii="Times New Roman" w:hAnsi="Times New Roman"/>
                <w:i w:val="0"/>
                <w:iCs/>
                <w:sz w:val="24"/>
                <w:szCs w:val="24"/>
                <w:lang w:eastAsia="ja-JP"/>
              </w:rPr>
            </w:pPr>
            <w:r>
              <w:rPr>
                <w:rFonts w:ascii="Times New Roman" w:hAnsi="Times New Roman"/>
                <w:i w:val="0"/>
                <w:iCs/>
                <w:sz w:val="24"/>
                <w:szCs w:val="24"/>
                <w:lang w:eastAsia="ja-JP"/>
              </w:rPr>
              <w:t>Нет данных</w:t>
            </w:r>
          </w:p>
        </w:tc>
        <w:tc>
          <w:tcPr>
            <w:tcW w:w="3226"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03698C93" w14:textId="77777777" w:rsidR="00632BBF" w:rsidRDefault="00632BBF">
            <w:pPr>
              <w:jc w:val="center"/>
              <w:rPr>
                <w:rFonts w:ascii="Times New Roman" w:hAnsi="Times New Roman"/>
                <w:i w:val="0"/>
                <w:iCs/>
                <w:sz w:val="24"/>
                <w:szCs w:val="24"/>
                <w:lang w:eastAsia="ja-JP"/>
              </w:rPr>
            </w:pPr>
            <w:r>
              <w:rPr>
                <w:rFonts w:ascii="Times New Roman" w:hAnsi="Times New Roman"/>
                <w:i w:val="0"/>
                <w:iCs/>
                <w:sz w:val="24"/>
                <w:szCs w:val="24"/>
                <w:lang w:eastAsia="ja-JP"/>
              </w:rPr>
              <w:t>В списке записей отчета/справочника/экрана управления нарядами отображается надпись «Нет данных»</w:t>
            </w:r>
          </w:p>
        </w:tc>
        <w:tc>
          <w:tcPr>
            <w:tcW w:w="2787"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03428F9D" w14:textId="77777777" w:rsidR="00632BBF" w:rsidRDefault="00632BBF">
            <w:pPr>
              <w:jc w:val="center"/>
              <w:rPr>
                <w:rFonts w:ascii="Times New Roman" w:hAnsi="Times New Roman"/>
                <w:i w:val="0"/>
                <w:iCs/>
                <w:sz w:val="24"/>
                <w:szCs w:val="24"/>
                <w:lang w:eastAsia="ja-JP"/>
              </w:rPr>
            </w:pPr>
            <w:r>
              <w:rPr>
                <w:rFonts w:ascii="Times New Roman" w:hAnsi="Times New Roman"/>
                <w:i w:val="0"/>
                <w:iCs/>
                <w:sz w:val="24"/>
                <w:szCs w:val="24"/>
                <w:lang w:eastAsia="ja-JP"/>
              </w:rPr>
              <w:t xml:space="preserve">Перейти к настройке отображения столбцов (окружность с тремя точками внутри) проверить во вкладках «группировка» и «фильтрация» сохраненные настройки. Удалить их в случае необходимости.  </w:t>
            </w:r>
          </w:p>
        </w:tc>
      </w:tr>
      <w:tr w:rsidR="00632BBF" w14:paraId="1876F37D" w14:textId="77777777" w:rsidTr="00632BBF">
        <w:trPr>
          <w:jc w:val="center"/>
        </w:trPr>
        <w:tc>
          <w:tcPr>
            <w:tcW w:w="1582"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3CB20124" w14:textId="77777777" w:rsidR="00632BBF" w:rsidRDefault="00632BBF">
            <w:pPr>
              <w:jc w:val="center"/>
              <w:rPr>
                <w:rFonts w:ascii="Times New Roman" w:hAnsi="Times New Roman"/>
                <w:i w:val="0"/>
                <w:iCs/>
                <w:sz w:val="24"/>
                <w:szCs w:val="24"/>
                <w:lang w:eastAsia="ja-JP"/>
              </w:rPr>
            </w:pPr>
            <w:r>
              <w:rPr>
                <w:rFonts w:ascii="Times New Roman" w:hAnsi="Times New Roman"/>
                <w:i w:val="0"/>
                <w:iCs/>
                <w:sz w:val="24"/>
                <w:szCs w:val="24"/>
                <w:lang w:eastAsia="ja-JP"/>
              </w:rPr>
              <w:t>Интерфейс АСУ</w:t>
            </w:r>
          </w:p>
        </w:tc>
        <w:tc>
          <w:tcPr>
            <w:tcW w:w="2189"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13E2A955" w14:textId="77777777" w:rsidR="00632BBF" w:rsidRDefault="00632BBF">
            <w:pPr>
              <w:jc w:val="center"/>
              <w:rPr>
                <w:rFonts w:ascii="Times New Roman" w:hAnsi="Times New Roman"/>
                <w:i w:val="0"/>
                <w:iCs/>
                <w:sz w:val="24"/>
                <w:szCs w:val="24"/>
                <w:lang w:eastAsia="ja-JP"/>
              </w:rPr>
            </w:pPr>
            <w:r>
              <w:rPr>
                <w:rFonts w:ascii="Times New Roman" w:hAnsi="Times New Roman"/>
                <w:i w:val="0"/>
                <w:iCs/>
                <w:sz w:val="24"/>
                <w:szCs w:val="24"/>
                <w:lang w:eastAsia="ja-JP"/>
              </w:rPr>
              <w:t>Страница не найдена</w:t>
            </w:r>
          </w:p>
        </w:tc>
        <w:tc>
          <w:tcPr>
            <w:tcW w:w="3226"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7986E0E4" w14:textId="77777777" w:rsidR="00632BBF" w:rsidRDefault="00632BBF">
            <w:pPr>
              <w:jc w:val="center"/>
              <w:rPr>
                <w:rFonts w:ascii="Times New Roman" w:hAnsi="Times New Roman"/>
                <w:i w:val="0"/>
                <w:iCs/>
                <w:sz w:val="24"/>
                <w:szCs w:val="24"/>
                <w:lang w:eastAsia="ja-JP"/>
              </w:rPr>
            </w:pPr>
            <w:r>
              <w:rPr>
                <w:rFonts w:ascii="Times New Roman" w:hAnsi="Times New Roman"/>
                <w:i w:val="0"/>
                <w:iCs/>
                <w:sz w:val="24"/>
                <w:szCs w:val="24"/>
                <w:lang w:eastAsia="ja-JP"/>
              </w:rPr>
              <w:t>На экране открыта карточка на которой отображается надпись «Страница не найдена»</w:t>
            </w:r>
          </w:p>
        </w:tc>
        <w:tc>
          <w:tcPr>
            <w:tcW w:w="2787"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466E81D0" w14:textId="77777777" w:rsidR="00632BBF" w:rsidRDefault="00632BBF">
            <w:pPr>
              <w:jc w:val="center"/>
              <w:rPr>
                <w:rFonts w:ascii="Times New Roman" w:hAnsi="Times New Roman"/>
                <w:i w:val="0"/>
                <w:iCs/>
                <w:sz w:val="24"/>
                <w:szCs w:val="24"/>
                <w:lang w:eastAsia="ja-JP"/>
              </w:rPr>
            </w:pPr>
            <w:r>
              <w:rPr>
                <w:rFonts w:ascii="Times New Roman" w:hAnsi="Times New Roman"/>
                <w:i w:val="0"/>
                <w:iCs/>
                <w:sz w:val="24"/>
                <w:szCs w:val="24"/>
                <w:lang w:eastAsia="ja-JP"/>
              </w:rPr>
              <w:t xml:space="preserve">Данные безвозвратно удалены из системы, другим пользователем в момент того, как карточка записи была открыта.  </w:t>
            </w:r>
          </w:p>
        </w:tc>
      </w:tr>
      <w:tr w:rsidR="00632BBF" w14:paraId="7960F7AB" w14:textId="77777777" w:rsidTr="00632BBF">
        <w:trPr>
          <w:trHeight w:val="2258"/>
          <w:jc w:val="center"/>
        </w:trPr>
        <w:tc>
          <w:tcPr>
            <w:tcW w:w="1582"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2667BD9B" w14:textId="77777777" w:rsidR="00632BBF" w:rsidRDefault="00632BBF">
            <w:pPr>
              <w:jc w:val="center"/>
              <w:rPr>
                <w:rFonts w:ascii="Times New Roman" w:hAnsi="Times New Roman"/>
                <w:i w:val="0"/>
                <w:iCs/>
                <w:sz w:val="24"/>
                <w:szCs w:val="24"/>
                <w:lang w:eastAsia="ja-JP"/>
              </w:rPr>
            </w:pPr>
            <w:r>
              <w:rPr>
                <w:rFonts w:ascii="Times New Roman" w:hAnsi="Times New Roman"/>
                <w:i w:val="0"/>
                <w:iCs/>
                <w:sz w:val="24"/>
                <w:szCs w:val="24"/>
                <w:lang w:eastAsia="ja-JP"/>
              </w:rPr>
              <w:t xml:space="preserve">Интерфейс АСУ </w:t>
            </w:r>
          </w:p>
        </w:tc>
        <w:tc>
          <w:tcPr>
            <w:tcW w:w="2189"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74E1A9D0" w14:textId="77777777" w:rsidR="00632BBF" w:rsidRDefault="00632BBF">
            <w:pPr>
              <w:jc w:val="center"/>
              <w:rPr>
                <w:rFonts w:ascii="Times New Roman" w:hAnsi="Times New Roman"/>
                <w:i w:val="0"/>
                <w:iCs/>
                <w:sz w:val="24"/>
                <w:szCs w:val="24"/>
                <w:lang w:eastAsia="ja-JP"/>
              </w:rPr>
            </w:pPr>
            <w:r>
              <w:rPr>
                <w:rFonts w:ascii="Times New Roman" w:hAnsi="Times New Roman"/>
                <w:i w:val="0"/>
                <w:iCs/>
                <w:sz w:val="24"/>
                <w:szCs w:val="24"/>
                <w:lang w:eastAsia="ja-JP"/>
              </w:rPr>
              <w:t>Нет кнопки «выполнить» в наряде.</w:t>
            </w:r>
          </w:p>
          <w:p w14:paraId="103C8DD9" w14:textId="77777777" w:rsidR="00632BBF" w:rsidRDefault="00632BBF">
            <w:pPr>
              <w:jc w:val="center"/>
              <w:rPr>
                <w:rFonts w:ascii="Times New Roman" w:hAnsi="Times New Roman"/>
                <w:i w:val="0"/>
                <w:iCs/>
                <w:sz w:val="24"/>
                <w:szCs w:val="24"/>
                <w:lang w:eastAsia="ja-JP"/>
              </w:rPr>
            </w:pPr>
            <w:r>
              <w:rPr>
                <w:rFonts w:ascii="Times New Roman" w:hAnsi="Times New Roman"/>
                <w:i w:val="0"/>
                <w:iCs/>
                <w:sz w:val="24"/>
                <w:szCs w:val="24"/>
                <w:lang w:eastAsia="ja-JP"/>
              </w:rPr>
              <w:t>Нет функциональной ссылки в наряде, по которой открываются экраны с данными.</w:t>
            </w:r>
          </w:p>
        </w:tc>
        <w:tc>
          <w:tcPr>
            <w:tcW w:w="3226"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7E1A65EA" w14:textId="77777777" w:rsidR="00632BBF" w:rsidRDefault="00632BBF">
            <w:pPr>
              <w:jc w:val="center"/>
              <w:rPr>
                <w:rFonts w:ascii="Times New Roman" w:hAnsi="Times New Roman"/>
                <w:i w:val="0"/>
                <w:iCs/>
                <w:sz w:val="24"/>
                <w:szCs w:val="24"/>
                <w:lang w:eastAsia="ja-JP"/>
              </w:rPr>
            </w:pPr>
            <w:r>
              <w:rPr>
                <w:rFonts w:ascii="Times New Roman" w:hAnsi="Times New Roman"/>
                <w:i w:val="0"/>
                <w:iCs/>
                <w:sz w:val="24"/>
                <w:szCs w:val="24"/>
                <w:lang w:eastAsia="ja-JP"/>
              </w:rPr>
              <w:t>На карточке наряда отсутствуют функциональные кнопки перевода статуса в «выполнен» и функциональные ссылки.</w:t>
            </w:r>
          </w:p>
        </w:tc>
        <w:tc>
          <w:tcPr>
            <w:tcW w:w="2787"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55C4C907" w14:textId="77777777" w:rsidR="00632BBF" w:rsidRPr="00632BBF" w:rsidRDefault="00632BBF">
            <w:pPr>
              <w:jc w:val="center"/>
              <w:rPr>
                <w:rFonts w:ascii="Times New Roman" w:hAnsi="Times New Roman"/>
                <w:i w:val="0"/>
                <w:iCs/>
                <w:sz w:val="24"/>
                <w:szCs w:val="24"/>
                <w:lang w:eastAsia="ja-JP"/>
              </w:rPr>
            </w:pPr>
            <w:r>
              <w:rPr>
                <w:rFonts w:ascii="Times New Roman" w:hAnsi="Times New Roman"/>
                <w:i w:val="0"/>
                <w:iCs/>
                <w:sz w:val="24"/>
                <w:szCs w:val="24"/>
                <w:lang w:eastAsia="ja-JP"/>
              </w:rPr>
              <w:t xml:space="preserve">Взять (перевести) наряд в статус «в работе» одноименной кнопкой (в случае если вы исполнитель), если вы не исполнитель – назначить его. </w:t>
            </w:r>
          </w:p>
        </w:tc>
      </w:tr>
    </w:tbl>
    <w:p w14:paraId="180A4B11" w14:textId="77777777" w:rsidR="00632BBF" w:rsidRDefault="00632BBF" w:rsidP="00632BBF"/>
    <w:p w14:paraId="00052A2C" w14:textId="6A8201D1" w:rsidR="001922E5" w:rsidRPr="006F7DDA" w:rsidRDefault="001922E5" w:rsidP="00BE780E">
      <w:pPr>
        <w:pStyle w:val="1fc"/>
        <w:spacing w:line="240" w:lineRule="auto"/>
        <w:ind w:firstLine="0"/>
      </w:pPr>
      <w:r w:rsidRPr="006F7DDA">
        <w:br w:type="page"/>
      </w:r>
    </w:p>
    <w:p w14:paraId="1655C9BF" w14:textId="77777777" w:rsidR="001922E5" w:rsidRPr="006F7DDA" w:rsidRDefault="001922E5" w:rsidP="001922E5">
      <w:pPr>
        <w:pStyle w:val="afffffffffffff8"/>
        <w:rPr>
          <w:lang w:eastAsia="en-US"/>
        </w:rPr>
      </w:pPr>
      <w:r w:rsidRPr="006F7DDA">
        <w:rPr>
          <w:lang w:eastAsia="en-US"/>
        </w:rPr>
        <w:t>СОСТАВИЛИ</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85" w:type="dxa"/>
          <w:left w:w="57" w:type="dxa"/>
          <w:bottom w:w="85" w:type="dxa"/>
          <w:right w:w="57" w:type="dxa"/>
        </w:tblCellMar>
        <w:tblLook w:val="04A0" w:firstRow="1" w:lastRow="0" w:firstColumn="1" w:lastColumn="0" w:noHBand="0" w:noVBand="1"/>
      </w:tblPr>
      <w:tblGrid>
        <w:gridCol w:w="2096"/>
        <w:gridCol w:w="2253"/>
        <w:gridCol w:w="2001"/>
        <w:gridCol w:w="1859"/>
        <w:gridCol w:w="1430"/>
      </w:tblGrid>
      <w:tr w:rsidR="001922E5" w:rsidRPr="006F7DDA" w14:paraId="4E2773EE" w14:textId="77777777" w:rsidTr="00055EBA">
        <w:trPr>
          <w:jc w:val="center"/>
        </w:trPr>
        <w:tc>
          <w:tcPr>
            <w:tcW w:w="2096" w:type="dxa"/>
            <w:tcBorders>
              <w:bottom w:val="single" w:sz="4" w:space="0" w:color="000000"/>
            </w:tcBorders>
            <w:tcMar>
              <w:top w:w="85" w:type="dxa"/>
              <w:bottom w:w="85" w:type="dxa"/>
            </w:tcMar>
            <w:vAlign w:val="center"/>
          </w:tcPr>
          <w:p w14:paraId="742963D9"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Наименование организации, предприятия</w:t>
            </w:r>
          </w:p>
        </w:tc>
        <w:tc>
          <w:tcPr>
            <w:tcW w:w="2253" w:type="dxa"/>
            <w:tcBorders>
              <w:bottom w:val="single" w:sz="4" w:space="0" w:color="000000"/>
            </w:tcBorders>
            <w:tcMar>
              <w:top w:w="85" w:type="dxa"/>
              <w:bottom w:w="85" w:type="dxa"/>
            </w:tcMar>
            <w:vAlign w:val="center"/>
          </w:tcPr>
          <w:p w14:paraId="72E87643"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Должность</w:t>
            </w:r>
          </w:p>
        </w:tc>
        <w:tc>
          <w:tcPr>
            <w:tcW w:w="2001" w:type="dxa"/>
            <w:tcMar>
              <w:top w:w="85" w:type="dxa"/>
              <w:bottom w:w="85" w:type="dxa"/>
            </w:tcMar>
            <w:vAlign w:val="center"/>
          </w:tcPr>
          <w:p w14:paraId="5B0DE10C"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 xml:space="preserve">Фамилия, имя, </w:t>
            </w:r>
            <w:r w:rsidRPr="006F7DDA">
              <w:rPr>
                <w:rFonts w:ascii="Times New Roman" w:eastAsia="Calibri" w:hAnsi="Times New Roman"/>
                <w:i w:val="0"/>
                <w:szCs w:val="28"/>
                <w:lang w:eastAsia="en-US"/>
              </w:rPr>
              <w:br/>
              <w:t>отчество</w:t>
            </w:r>
          </w:p>
        </w:tc>
        <w:tc>
          <w:tcPr>
            <w:tcW w:w="1859" w:type="dxa"/>
            <w:tcMar>
              <w:top w:w="85" w:type="dxa"/>
              <w:bottom w:w="85" w:type="dxa"/>
            </w:tcMar>
            <w:vAlign w:val="center"/>
          </w:tcPr>
          <w:p w14:paraId="3E7F7B2D"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Подпись</w:t>
            </w:r>
          </w:p>
        </w:tc>
        <w:tc>
          <w:tcPr>
            <w:tcW w:w="1430" w:type="dxa"/>
            <w:tcMar>
              <w:top w:w="85" w:type="dxa"/>
              <w:bottom w:w="85" w:type="dxa"/>
            </w:tcMar>
            <w:vAlign w:val="center"/>
          </w:tcPr>
          <w:p w14:paraId="3BA543D1"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Дата</w:t>
            </w:r>
          </w:p>
        </w:tc>
      </w:tr>
      <w:tr w:rsidR="00055EBA" w:rsidRPr="006F7DDA" w14:paraId="32424296" w14:textId="77777777" w:rsidTr="00055EBA">
        <w:trPr>
          <w:jc w:val="center"/>
        </w:trPr>
        <w:tc>
          <w:tcPr>
            <w:tcW w:w="2096" w:type="dxa"/>
            <w:tcBorders>
              <w:bottom w:val="single" w:sz="4" w:space="0" w:color="000000"/>
            </w:tcBorders>
            <w:tcMar>
              <w:top w:w="85" w:type="dxa"/>
              <w:bottom w:w="85" w:type="dxa"/>
            </w:tcMar>
          </w:tcPr>
          <w:p w14:paraId="5A97447B" w14:textId="0BA594DD" w:rsidR="00055EBA" w:rsidRPr="006F7DDA" w:rsidRDefault="00055EBA" w:rsidP="00055EBA">
            <w:pPr>
              <w:jc w:val="left"/>
              <w:rPr>
                <w:rFonts w:ascii="Times New Roman" w:hAnsi="Times New Roman"/>
                <w:i w:val="0"/>
                <w:szCs w:val="28"/>
              </w:rPr>
            </w:pPr>
            <w:r w:rsidRPr="00B869F8">
              <w:rPr>
                <w:rFonts w:ascii="Times New Roman" w:eastAsia="Calibri" w:hAnsi="Times New Roman"/>
                <w:i w:val="0"/>
                <w:szCs w:val="28"/>
                <w:lang w:eastAsia="en-US"/>
              </w:rPr>
              <w:t>ООО «Галактика Транспорт»</w:t>
            </w:r>
          </w:p>
        </w:tc>
        <w:tc>
          <w:tcPr>
            <w:tcW w:w="2253" w:type="dxa"/>
            <w:tcBorders>
              <w:bottom w:val="single" w:sz="4" w:space="0" w:color="000000"/>
            </w:tcBorders>
            <w:tcMar>
              <w:top w:w="85" w:type="dxa"/>
              <w:bottom w:w="85" w:type="dxa"/>
            </w:tcMar>
          </w:tcPr>
          <w:p w14:paraId="782B0669" w14:textId="77777777" w:rsidR="00055EBA" w:rsidRPr="006F7DDA" w:rsidRDefault="00055EBA" w:rsidP="00055EBA">
            <w:pPr>
              <w:rPr>
                <w:rFonts w:ascii="Times New Roman" w:hAnsi="Times New Roman"/>
                <w:i w:val="0"/>
                <w:szCs w:val="28"/>
              </w:rPr>
            </w:pPr>
            <w:r w:rsidRPr="006F7DDA">
              <w:rPr>
                <w:rFonts w:ascii="Times New Roman" w:hAnsi="Times New Roman"/>
                <w:i w:val="0"/>
                <w:szCs w:val="28"/>
              </w:rPr>
              <w:t>Консультант</w:t>
            </w:r>
          </w:p>
        </w:tc>
        <w:tc>
          <w:tcPr>
            <w:tcW w:w="2001" w:type="dxa"/>
            <w:tcMar>
              <w:top w:w="85" w:type="dxa"/>
              <w:bottom w:w="85" w:type="dxa"/>
            </w:tcMar>
          </w:tcPr>
          <w:p w14:paraId="25A1E148" w14:textId="5E2B6E41" w:rsidR="00055EBA" w:rsidRPr="006F7DDA" w:rsidRDefault="00055EBA" w:rsidP="00055EBA">
            <w:pPr>
              <w:jc w:val="left"/>
              <w:rPr>
                <w:rFonts w:ascii="Times New Roman" w:hAnsi="Times New Roman"/>
                <w:i w:val="0"/>
                <w:szCs w:val="28"/>
              </w:rPr>
            </w:pPr>
            <w:proofErr w:type="spellStart"/>
            <w:r w:rsidRPr="006F7DDA">
              <w:rPr>
                <w:rFonts w:ascii="Times New Roman" w:hAnsi="Times New Roman"/>
                <w:i w:val="0"/>
                <w:szCs w:val="28"/>
              </w:rPr>
              <w:t>Лавреев</w:t>
            </w:r>
            <w:proofErr w:type="spellEnd"/>
            <w:r w:rsidRPr="006F7DDA">
              <w:rPr>
                <w:rFonts w:ascii="Times New Roman" w:hAnsi="Times New Roman"/>
                <w:i w:val="0"/>
                <w:szCs w:val="28"/>
              </w:rPr>
              <w:t xml:space="preserve"> М.Г.</w:t>
            </w:r>
          </w:p>
        </w:tc>
        <w:tc>
          <w:tcPr>
            <w:tcW w:w="1859" w:type="dxa"/>
            <w:tcMar>
              <w:top w:w="85" w:type="dxa"/>
              <w:bottom w:w="85" w:type="dxa"/>
            </w:tcMar>
            <w:vAlign w:val="center"/>
          </w:tcPr>
          <w:p w14:paraId="4E4C59CD" w14:textId="77777777" w:rsidR="00055EBA" w:rsidRPr="006F7DDA" w:rsidRDefault="00055EBA" w:rsidP="00055EBA">
            <w:pPr>
              <w:pStyle w:val="afffffffffffffa"/>
              <w:spacing w:before="120" w:after="120"/>
              <w:rPr>
                <w:sz w:val="28"/>
                <w:szCs w:val="28"/>
                <w:lang w:eastAsia="ru-RU"/>
              </w:rPr>
            </w:pPr>
          </w:p>
        </w:tc>
        <w:tc>
          <w:tcPr>
            <w:tcW w:w="1430" w:type="dxa"/>
            <w:tcMar>
              <w:top w:w="85" w:type="dxa"/>
              <w:bottom w:w="85" w:type="dxa"/>
            </w:tcMar>
            <w:vAlign w:val="center"/>
          </w:tcPr>
          <w:p w14:paraId="621DF4B9" w14:textId="77777777" w:rsidR="00055EBA" w:rsidRPr="006F7DDA" w:rsidRDefault="00055EBA" w:rsidP="00055EBA">
            <w:pPr>
              <w:pStyle w:val="afffffffffffffa"/>
              <w:spacing w:before="120" w:after="120"/>
              <w:rPr>
                <w:color w:val="FF0000"/>
                <w:sz w:val="28"/>
                <w:szCs w:val="28"/>
                <w:highlight w:val="yellow"/>
                <w:lang w:eastAsia="ru-RU"/>
              </w:rPr>
            </w:pPr>
          </w:p>
        </w:tc>
      </w:tr>
      <w:tr w:rsidR="00055EBA" w:rsidRPr="006F7DDA" w14:paraId="14BEA014" w14:textId="77777777" w:rsidTr="00055EBA">
        <w:trPr>
          <w:trHeight w:val="779"/>
          <w:jc w:val="center"/>
        </w:trPr>
        <w:tc>
          <w:tcPr>
            <w:tcW w:w="2096" w:type="dxa"/>
            <w:tcBorders>
              <w:bottom w:val="single" w:sz="4" w:space="0" w:color="000000"/>
            </w:tcBorders>
            <w:tcMar>
              <w:top w:w="85" w:type="dxa"/>
              <w:bottom w:w="85" w:type="dxa"/>
            </w:tcMar>
          </w:tcPr>
          <w:p w14:paraId="3301451E" w14:textId="178486BB" w:rsidR="00055EBA" w:rsidRPr="006F7DDA" w:rsidRDefault="00055EBA" w:rsidP="00055EBA">
            <w:pPr>
              <w:jc w:val="left"/>
              <w:rPr>
                <w:rFonts w:ascii="Times New Roman" w:hAnsi="Times New Roman"/>
                <w:i w:val="0"/>
                <w:szCs w:val="28"/>
              </w:rPr>
            </w:pPr>
            <w:r w:rsidRPr="00B869F8">
              <w:rPr>
                <w:rFonts w:ascii="Times New Roman" w:eastAsia="Calibri" w:hAnsi="Times New Roman"/>
                <w:i w:val="0"/>
                <w:szCs w:val="28"/>
                <w:lang w:eastAsia="en-US"/>
              </w:rPr>
              <w:t>ООО «Галактика Транспорт»</w:t>
            </w:r>
          </w:p>
        </w:tc>
        <w:tc>
          <w:tcPr>
            <w:tcW w:w="2253" w:type="dxa"/>
            <w:tcBorders>
              <w:bottom w:val="single" w:sz="4" w:space="0" w:color="000000"/>
            </w:tcBorders>
            <w:tcMar>
              <w:top w:w="85" w:type="dxa"/>
              <w:bottom w:w="85" w:type="dxa"/>
            </w:tcMar>
          </w:tcPr>
          <w:p w14:paraId="52C55475" w14:textId="77777777" w:rsidR="00055EBA" w:rsidRPr="006F7DDA" w:rsidRDefault="00055EBA" w:rsidP="00055EBA">
            <w:pPr>
              <w:rPr>
                <w:rFonts w:ascii="Times New Roman" w:hAnsi="Times New Roman"/>
                <w:i w:val="0"/>
                <w:szCs w:val="28"/>
                <w:lang w:val="en-US"/>
              </w:rPr>
            </w:pPr>
            <w:proofErr w:type="spellStart"/>
            <w:r w:rsidRPr="006F7DDA">
              <w:rPr>
                <w:rFonts w:ascii="Times New Roman" w:hAnsi="Times New Roman"/>
                <w:i w:val="0"/>
                <w:szCs w:val="28"/>
              </w:rPr>
              <w:t>Нормоконтролер</w:t>
            </w:r>
            <w:proofErr w:type="spellEnd"/>
          </w:p>
        </w:tc>
        <w:tc>
          <w:tcPr>
            <w:tcW w:w="2001" w:type="dxa"/>
            <w:tcMar>
              <w:top w:w="85" w:type="dxa"/>
              <w:bottom w:w="85" w:type="dxa"/>
            </w:tcMar>
          </w:tcPr>
          <w:p w14:paraId="7745EE0F" w14:textId="77777777" w:rsidR="00055EBA" w:rsidRPr="006F7DDA" w:rsidRDefault="00055EBA" w:rsidP="00055EBA">
            <w:pPr>
              <w:jc w:val="left"/>
              <w:rPr>
                <w:rFonts w:ascii="Times New Roman" w:hAnsi="Times New Roman"/>
                <w:i w:val="0"/>
                <w:szCs w:val="28"/>
              </w:rPr>
            </w:pPr>
            <w:r w:rsidRPr="006F7DDA">
              <w:rPr>
                <w:rFonts w:ascii="Times New Roman" w:hAnsi="Times New Roman"/>
                <w:i w:val="0"/>
                <w:szCs w:val="28"/>
              </w:rPr>
              <w:t>Косовец А.Е.</w:t>
            </w:r>
          </w:p>
        </w:tc>
        <w:tc>
          <w:tcPr>
            <w:tcW w:w="1859" w:type="dxa"/>
            <w:tcMar>
              <w:top w:w="85" w:type="dxa"/>
              <w:bottom w:w="85" w:type="dxa"/>
            </w:tcMar>
            <w:vAlign w:val="center"/>
          </w:tcPr>
          <w:p w14:paraId="50CAA252" w14:textId="77777777" w:rsidR="00055EBA" w:rsidRPr="006F7DDA" w:rsidRDefault="00055EBA" w:rsidP="00055EBA">
            <w:pPr>
              <w:pStyle w:val="afffffffffffffa"/>
              <w:spacing w:before="120" w:after="120"/>
              <w:rPr>
                <w:sz w:val="28"/>
                <w:szCs w:val="28"/>
                <w:lang w:eastAsia="ru-RU"/>
              </w:rPr>
            </w:pPr>
          </w:p>
        </w:tc>
        <w:tc>
          <w:tcPr>
            <w:tcW w:w="1430" w:type="dxa"/>
            <w:tcMar>
              <w:top w:w="85" w:type="dxa"/>
              <w:bottom w:w="85" w:type="dxa"/>
            </w:tcMar>
            <w:vAlign w:val="center"/>
          </w:tcPr>
          <w:p w14:paraId="08C1FAC9" w14:textId="77777777" w:rsidR="00055EBA" w:rsidRPr="006F7DDA" w:rsidRDefault="00055EBA" w:rsidP="00055EBA">
            <w:pPr>
              <w:pStyle w:val="afffffffffffffa"/>
              <w:spacing w:before="120" w:after="120"/>
              <w:rPr>
                <w:color w:val="FF0000"/>
                <w:sz w:val="28"/>
                <w:szCs w:val="28"/>
                <w:highlight w:val="yellow"/>
                <w:lang w:eastAsia="ru-RU"/>
              </w:rPr>
            </w:pPr>
          </w:p>
        </w:tc>
      </w:tr>
    </w:tbl>
    <w:p w14:paraId="602768BD" w14:textId="77777777" w:rsidR="00835073" w:rsidRPr="006F7DDA" w:rsidRDefault="00835073" w:rsidP="00835073">
      <w:pPr>
        <w:pStyle w:val="1fc"/>
        <w:spacing w:line="240" w:lineRule="auto"/>
        <w:jc w:val="center"/>
      </w:pPr>
    </w:p>
    <w:sectPr w:rsidR="00835073" w:rsidRPr="006F7DDA" w:rsidSect="005F13ED">
      <w:headerReference w:type="default" r:id="rId15"/>
      <w:headerReference w:type="first" r:id="rId16"/>
      <w:type w:val="continuous"/>
      <w:pgSz w:w="11906" w:h="16838"/>
      <w:pgMar w:top="1134" w:right="850" w:bottom="1134" w:left="1701" w:header="708" w:footer="708"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83F2E3" w14:textId="77777777" w:rsidR="00B13B30" w:rsidRDefault="00B13B30">
      <w:r>
        <w:separator/>
      </w:r>
    </w:p>
  </w:endnote>
  <w:endnote w:type="continuationSeparator" w:id="0">
    <w:p w14:paraId="486E2E08" w14:textId="77777777" w:rsidR="00B13B30" w:rsidRDefault="00B13B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CYR">
    <w:panose1 w:val="020B0604020202020204"/>
    <w:charset w:val="00"/>
    <w:family w:val="swiss"/>
    <w:pitch w:val="variable"/>
    <w:sig w:usb0="E0002AFF" w:usb1="C0007843" w:usb2="00000009" w:usb3="00000000" w:csb0="000001FF" w:csb1="00000000"/>
  </w:font>
  <w:font w:name="Maiandra GD">
    <w:panose1 w:val="020E0502030308020204"/>
    <w:charset w:val="00"/>
    <w:family w:val="swiss"/>
    <w:pitch w:val="variable"/>
    <w:sig w:usb0="00000003" w:usb1="00000000" w:usb2="00000000" w:usb3="00000000" w:csb0="00000001" w:csb1="00000000"/>
  </w:font>
  <w:font w:name="ГОСТ тип А">
    <w:altName w:val="Arial"/>
    <w:charset w:val="CC"/>
    <w:family w:val="swiss"/>
    <w:pitch w:val="variable"/>
    <w:sig w:usb0="00000201" w:usb1="00000000" w:usb2="00000000" w:usb3="00000000" w:csb0="00000004" w:csb1="00000000"/>
  </w:font>
  <w:font w:name="Times New Roman Bold">
    <w:altName w:val="Times New Roman"/>
    <w:panose1 w:val="00000000000000000000"/>
    <w:charset w:val="00"/>
    <w:family w:val="auto"/>
    <w:notTrueType/>
    <w:pitch w:val="default"/>
    <w:sig w:usb0="00000003" w:usb1="00000000" w:usb2="00000000" w:usb3="00000000" w:csb0="00000001"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Garamond">
    <w:panose1 w:val="02020404030301010803"/>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TimesET">
    <w:altName w:val="Times New Roman"/>
    <w:panose1 w:val="00000000000000000000"/>
    <w:charset w:val="00"/>
    <w:family w:val="auto"/>
    <w:notTrueType/>
    <w:pitch w:val="variable"/>
    <w:sig w:usb0="00000003" w:usb1="00000000" w:usb2="00000000" w:usb3="00000000" w:csb0="00000001" w:csb1="00000000"/>
  </w:font>
  <w:font w:name="Courier">
    <w:panose1 w:val="02070309020205020404"/>
    <w:charset w:val="00"/>
    <w:family w:val="modern"/>
    <w:notTrueType/>
    <w:pitch w:val="fixed"/>
    <w:sig w:usb0="00000003" w:usb1="00000000" w:usb2="00000000" w:usb3="00000000" w:csb0="00000001" w:csb1="00000000"/>
  </w:font>
  <w:font w:name="TimesNewRoman">
    <w:altName w:val="Times New Roman"/>
    <w:panose1 w:val="00000000000000000000"/>
    <w:charset w:val="00"/>
    <w:family w:val="auto"/>
    <w:notTrueType/>
    <w:pitch w:val="default"/>
    <w:sig w:usb0="00000003" w:usb1="00000000" w:usb2="00000000" w:usb3="00000000" w:csb0="00000001" w:csb1="00000000"/>
  </w:font>
  <w:font w:name="Times">
    <w:panose1 w:val="02020603050405020304"/>
    <w:charset w:val="00"/>
    <w:family w:val="auto"/>
    <w:pitch w:val="variable"/>
    <w:sig w:usb0="E00002FF" w:usb1="5000205A" w:usb2="00000000" w:usb3="00000000" w:csb0="0000019F" w:csb1="00000000"/>
  </w:font>
  <w:font w:name="Aria Cyr">
    <w:altName w:val="Arial"/>
    <w:panose1 w:val="00000000000000000000"/>
    <w:charset w:val="00"/>
    <w:family w:val="swiss"/>
    <w:notTrueType/>
    <w:pitch w:val="variable"/>
    <w:sig w:usb0="00000003" w:usb1="00000000" w:usb2="00000000" w:usb3="00000000" w:csb0="00000001" w:csb1="00000000"/>
  </w:font>
  <w:font w:name="PragmaticaCTT">
    <w:altName w:val="Times New Roman"/>
    <w:charset w:val="02"/>
    <w:family w:val="auto"/>
    <w:pitch w:val="variable"/>
    <w:sig w:usb0="00000000" w:usb1="10000000" w:usb2="00000000" w:usb3="00000000" w:csb0="80000000" w:csb1="00000000"/>
  </w:font>
  <w:font w:name="Arial Narrow">
    <w:panose1 w:val="020B0606020202030204"/>
    <w:charset w:val="CC"/>
    <w:family w:val="swiss"/>
    <w:pitch w:val="variable"/>
    <w:sig w:usb0="00000287" w:usb1="000008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Consolas">
    <w:panose1 w:val="020B0609020204030204"/>
    <w:charset w:val="CC"/>
    <w:family w:val="modern"/>
    <w:pitch w:val="fixed"/>
    <w:sig w:usb0="E00006FF" w:usb1="0000FCFF" w:usb2="00000001" w:usb3="00000000" w:csb0="0000019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Batang">
    <w:altName w:val="바탕"/>
    <w:panose1 w:val="02030600000101010101"/>
    <w:charset w:val="81"/>
    <w:family w:val="roman"/>
    <w:pitch w:val="variable"/>
    <w:sig w:usb0="B00002AF" w:usb1="69D77CFB" w:usb2="00000030" w:usb3="00000000" w:csb0="0008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74E79C" w14:textId="77777777" w:rsidR="00B13B30" w:rsidRDefault="00B13B30">
      <w:r>
        <w:separator/>
      </w:r>
    </w:p>
  </w:footnote>
  <w:footnote w:type="continuationSeparator" w:id="0">
    <w:p w14:paraId="06F9F912" w14:textId="77777777" w:rsidR="00B13B30" w:rsidRDefault="00B13B3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37220431"/>
      <w:docPartObj>
        <w:docPartGallery w:val="Page Numbers (Top of Page)"/>
        <w:docPartUnique/>
      </w:docPartObj>
    </w:sdtPr>
    <w:sdtEndPr>
      <w:rPr>
        <w:rFonts w:ascii="Times New Roman" w:hAnsi="Times New Roman"/>
        <w:i w:val="0"/>
        <w:iCs/>
      </w:rPr>
    </w:sdtEndPr>
    <w:sdtContent>
      <w:p w14:paraId="5ED7942E" w14:textId="77777777" w:rsidR="006367BB" w:rsidRDefault="006367BB">
        <w:pPr>
          <w:pStyle w:val="af6"/>
          <w:jc w:val="center"/>
          <w:rPr>
            <w:rFonts w:ascii="Times New Roman" w:hAnsi="Times New Roman"/>
            <w:i w:val="0"/>
            <w:iCs/>
          </w:rPr>
        </w:pPr>
        <w:r w:rsidRPr="005F13ED">
          <w:rPr>
            <w:rFonts w:ascii="Times New Roman" w:hAnsi="Times New Roman"/>
            <w:i w:val="0"/>
            <w:iCs/>
          </w:rPr>
          <w:fldChar w:fldCharType="begin"/>
        </w:r>
        <w:r w:rsidRPr="005F13ED">
          <w:rPr>
            <w:rFonts w:ascii="Times New Roman" w:hAnsi="Times New Roman"/>
            <w:i w:val="0"/>
            <w:iCs/>
          </w:rPr>
          <w:instrText>PAGE   \* MERGEFORMAT</w:instrText>
        </w:r>
        <w:r w:rsidRPr="005F13ED">
          <w:rPr>
            <w:rFonts w:ascii="Times New Roman" w:hAnsi="Times New Roman"/>
            <w:i w:val="0"/>
            <w:iCs/>
          </w:rPr>
          <w:fldChar w:fldCharType="separate"/>
        </w:r>
        <w:r w:rsidR="00C257BF">
          <w:rPr>
            <w:rFonts w:ascii="Times New Roman" w:hAnsi="Times New Roman"/>
            <w:i w:val="0"/>
            <w:iCs/>
            <w:noProof/>
          </w:rPr>
          <w:t>9</w:t>
        </w:r>
        <w:r w:rsidRPr="005F13ED">
          <w:rPr>
            <w:rFonts w:ascii="Times New Roman" w:hAnsi="Times New Roman"/>
            <w:i w:val="0"/>
            <w:iCs/>
          </w:rPr>
          <w:fldChar w:fldCharType="end"/>
        </w:r>
      </w:p>
      <w:p w14:paraId="5EA8B5A4" w14:textId="4C24AA33" w:rsidR="006367BB" w:rsidRPr="0074707D" w:rsidRDefault="00A87CC6" w:rsidP="0074707D">
        <w:pPr>
          <w:jc w:val="center"/>
          <w:rPr>
            <w:rFonts w:ascii="Times New Roman" w:hAnsi="Times New Roman"/>
            <w:i w:val="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CE07FB" w14:textId="6B5D48F7" w:rsidR="006367BB" w:rsidRDefault="006367BB" w:rsidP="007641A8">
    <w:pPr>
      <w:pStyle w:val="af6"/>
      <w:tabs>
        <w:tab w:val="left" w:pos="3500"/>
        <w:tab w:val="right" w:pos="9355"/>
      </w:tabs>
      <w:jc w:val="right"/>
    </w:pPr>
    <w:r>
      <w:tab/>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FCD2A6C0"/>
    <w:lvl w:ilvl="0">
      <w:start w:val="1"/>
      <w:numFmt w:val="decimal"/>
      <w:pStyle w:val="5"/>
      <w:lvlText w:val="%1."/>
      <w:lvlJc w:val="left"/>
      <w:pPr>
        <w:tabs>
          <w:tab w:val="num" w:pos="1492"/>
        </w:tabs>
        <w:ind w:left="1492" w:hanging="360"/>
      </w:pPr>
      <w:rPr>
        <w:rFonts w:cs="Times New Roman"/>
      </w:rPr>
    </w:lvl>
  </w:abstractNum>
  <w:abstractNum w:abstractNumId="1" w15:restartNumberingAfterBreak="0">
    <w:nsid w:val="FFFFFF7E"/>
    <w:multiLevelType w:val="singleLevel"/>
    <w:tmpl w:val="3D2ADE9E"/>
    <w:lvl w:ilvl="0">
      <w:start w:val="1"/>
      <w:numFmt w:val="decimal"/>
      <w:pStyle w:val="3"/>
      <w:lvlText w:val="%1."/>
      <w:lvlJc w:val="left"/>
      <w:pPr>
        <w:tabs>
          <w:tab w:val="num" w:pos="926"/>
        </w:tabs>
        <w:ind w:left="926" w:hanging="360"/>
      </w:pPr>
      <w:rPr>
        <w:rFonts w:cs="Times New Roman"/>
      </w:rPr>
    </w:lvl>
  </w:abstractNum>
  <w:abstractNum w:abstractNumId="2" w15:restartNumberingAfterBreak="0">
    <w:nsid w:val="FFFFFF7F"/>
    <w:multiLevelType w:val="singleLevel"/>
    <w:tmpl w:val="8E549A02"/>
    <w:lvl w:ilvl="0">
      <w:start w:val="1"/>
      <w:numFmt w:val="decimal"/>
      <w:pStyle w:val="2"/>
      <w:lvlText w:val="%1."/>
      <w:lvlJc w:val="left"/>
      <w:pPr>
        <w:tabs>
          <w:tab w:val="num" w:pos="643"/>
        </w:tabs>
        <w:ind w:left="643" w:hanging="360"/>
      </w:pPr>
      <w:rPr>
        <w:rFonts w:cs="Times New Roman"/>
      </w:rPr>
    </w:lvl>
  </w:abstractNum>
  <w:abstractNum w:abstractNumId="3" w15:restartNumberingAfterBreak="0">
    <w:nsid w:val="FFFFFF80"/>
    <w:multiLevelType w:val="singleLevel"/>
    <w:tmpl w:val="D702E170"/>
    <w:lvl w:ilvl="0">
      <w:start w:val="1"/>
      <w:numFmt w:val="bullet"/>
      <w:pStyle w:val="50"/>
      <w:lvlText w:val=""/>
      <w:lvlJc w:val="left"/>
      <w:pPr>
        <w:tabs>
          <w:tab w:val="num" w:pos="1492"/>
        </w:tabs>
        <w:ind w:left="1492" w:hanging="360"/>
      </w:pPr>
      <w:rPr>
        <w:rFonts w:ascii="Symbol" w:hAnsi="Symbol" w:hint="default"/>
      </w:rPr>
    </w:lvl>
  </w:abstractNum>
  <w:abstractNum w:abstractNumId="4" w15:restartNumberingAfterBreak="0">
    <w:nsid w:val="FFFFFF82"/>
    <w:multiLevelType w:val="singleLevel"/>
    <w:tmpl w:val="5288BCB8"/>
    <w:lvl w:ilvl="0">
      <w:start w:val="1"/>
      <w:numFmt w:val="bullet"/>
      <w:pStyle w:val="30"/>
      <w:lvlText w:val=""/>
      <w:lvlJc w:val="left"/>
      <w:pPr>
        <w:tabs>
          <w:tab w:val="num" w:pos="1080"/>
        </w:tabs>
        <w:ind w:left="1080" w:hanging="360"/>
      </w:pPr>
      <w:rPr>
        <w:rFonts w:ascii="Symbol" w:hAnsi="Symbol" w:hint="default"/>
      </w:rPr>
    </w:lvl>
  </w:abstractNum>
  <w:abstractNum w:abstractNumId="5" w15:restartNumberingAfterBreak="0">
    <w:nsid w:val="FFFFFF89"/>
    <w:multiLevelType w:val="singleLevel"/>
    <w:tmpl w:val="F418ECAE"/>
    <w:lvl w:ilvl="0">
      <w:start w:val="1"/>
      <w:numFmt w:val="bullet"/>
      <w:pStyle w:val="4"/>
      <w:lvlText w:val="-"/>
      <w:lvlJc w:val="left"/>
      <w:pPr>
        <w:tabs>
          <w:tab w:val="num" w:pos="360"/>
        </w:tabs>
        <w:ind w:left="360" w:hanging="360"/>
      </w:pPr>
      <w:rPr>
        <w:rFonts w:ascii="Times New Roman" w:hAnsi="Times New Roman" w:hint="default"/>
      </w:rPr>
    </w:lvl>
  </w:abstractNum>
  <w:abstractNum w:abstractNumId="6" w15:restartNumberingAfterBreak="0">
    <w:nsid w:val="FFFFFFFB"/>
    <w:multiLevelType w:val="multilevel"/>
    <w:tmpl w:val="BA6A1F24"/>
    <w:lvl w:ilvl="0">
      <w:start w:val="1"/>
      <w:numFmt w:val="decimal"/>
      <w:pStyle w:val="1"/>
      <w:lvlText w:val="%1"/>
      <w:lvlJc w:val="left"/>
      <w:pPr>
        <w:tabs>
          <w:tab w:val="num" w:pos="-228"/>
        </w:tabs>
        <w:ind w:left="1932" w:hanging="742"/>
      </w:pPr>
      <w:rPr>
        <w:rFonts w:cs="Times New Roman" w:hint="default"/>
      </w:rPr>
    </w:lvl>
    <w:lvl w:ilvl="1">
      <w:start w:val="1"/>
      <w:numFmt w:val="decimal"/>
      <w:pStyle w:val="20"/>
      <w:lvlText w:val="%1.%2"/>
      <w:lvlJc w:val="left"/>
      <w:pPr>
        <w:tabs>
          <w:tab w:val="num" w:pos="7372"/>
        </w:tabs>
        <w:ind w:left="10252" w:hanging="1462"/>
      </w:pPr>
      <w:rPr>
        <w:rFonts w:cs="Times New Roman" w:hint="default"/>
        <w:b/>
        <w:i w:val="0"/>
      </w:rPr>
    </w:lvl>
    <w:lvl w:ilvl="2">
      <w:start w:val="1"/>
      <w:numFmt w:val="decimal"/>
      <w:pStyle w:val="31"/>
      <w:lvlText w:val="%1.%2.%3"/>
      <w:lvlJc w:val="left"/>
      <w:pPr>
        <w:tabs>
          <w:tab w:val="num" w:pos="1190"/>
        </w:tabs>
        <w:ind w:left="1059" w:firstLine="131"/>
      </w:pPr>
      <w:rPr>
        <w:rFonts w:cs="Times New Roman" w:hint="default"/>
        <w:i w:val="0"/>
      </w:rPr>
    </w:lvl>
    <w:lvl w:ilvl="3">
      <w:start w:val="1"/>
      <w:numFmt w:val="decimal"/>
      <w:pStyle w:val="40"/>
      <w:lvlText w:val="%1.%2.%3.%4"/>
      <w:lvlJc w:val="left"/>
      <w:pPr>
        <w:tabs>
          <w:tab w:val="num" w:pos="1844"/>
        </w:tabs>
        <w:ind w:left="1713" w:firstLine="131"/>
      </w:pPr>
      <w:rPr>
        <w:rFonts w:ascii="Times New Roman" w:hAnsi="Times New Roman" w:cs="Times New Roman" w:hint="default"/>
        <w:b/>
        <w:bCs w:val="0"/>
        <w:i w:val="0"/>
        <w:iCs/>
        <w:caps w:val="0"/>
        <w:smallCaps w:val="0"/>
        <w:strike w:val="0"/>
        <w:dstrike w:val="0"/>
        <w:snapToGrid w:val="0"/>
        <w:vanish w:val="0"/>
        <w:color w:val="000000"/>
        <w:spacing w:val="0"/>
        <w:w w:val="0"/>
        <w:kern w:val="0"/>
        <w:position w:val="0"/>
        <w:sz w:val="28"/>
        <w:szCs w:val="28"/>
        <w:u w:val="none"/>
        <w:vertAlign w:val="baseline"/>
      </w:rPr>
    </w:lvl>
    <w:lvl w:ilvl="4">
      <w:start w:val="1"/>
      <w:numFmt w:val="decimal"/>
      <w:pStyle w:val="51"/>
      <w:lvlText w:val="%1.%2.%3.%4.%5"/>
      <w:lvlJc w:val="left"/>
      <w:pPr>
        <w:tabs>
          <w:tab w:val="num" w:pos="-228"/>
        </w:tabs>
        <w:ind w:left="1059" w:firstLine="131"/>
      </w:pPr>
      <w:rPr>
        <w:rFonts w:cs="Times New Roman" w:hint="default"/>
      </w:rPr>
    </w:lvl>
    <w:lvl w:ilvl="5">
      <w:start w:val="1"/>
      <w:numFmt w:val="decimal"/>
      <w:pStyle w:val="6"/>
      <w:lvlText w:val="%1.%2.%3.%4.%5.%6"/>
      <w:lvlJc w:val="left"/>
      <w:pPr>
        <w:tabs>
          <w:tab w:val="num" w:pos="-228"/>
        </w:tabs>
        <w:ind w:left="5532" w:hanging="720"/>
      </w:pPr>
      <w:rPr>
        <w:rFonts w:cs="Times New Roman" w:hint="default"/>
      </w:rPr>
    </w:lvl>
    <w:lvl w:ilvl="6">
      <w:start w:val="1"/>
      <w:numFmt w:val="decimal"/>
      <w:pStyle w:val="7"/>
      <w:lvlText w:val="%1.%2.%3.%4.%5.%6.%7."/>
      <w:lvlJc w:val="left"/>
      <w:pPr>
        <w:tabs>
          <w:tab w:val="num" w:pos="-228"/>
        </w:tabs>
        <w:ind w:left="6252" w:hanging="720"/>
      </w:pPr>
      <w:rPr>
        <w:rFonts w:cs="Times New Roman" w:hint="default"/>
      </w:rPr>
    </w:lvl>
    <w:lvl w:ilvl="7">
      <w:start w:val="1"/>
      <w:numFmt w:val="decimal"/>
      <w:pStyle w:val="8"/>
      <w:lvlText w:val="%1.%2.%3.%4.%5.%6.%7.%8."/>
      <w:lvlJc w:val="left"/>
      <w:pPr>
        <w:tabs>
          <w:tab w:val="num" w:pos="-228"/>
        </w:tabs>
        <w:ind w:left="6972" w:hanging="720"/>
      </w:pPr>
      <w:rPr>
        <w:rFonts w:cs="Times New Roman" w:hint="default"/>
      </w:rPr>
    </w:lvl>
    <w:lvl w:ilvl="8">
      <w:start w:val="1"/>
      <w:numFmt w:val="decimal"/>
      <w:pStyle w:val="9"/>
      <w:lvlText w:val="%1.%2.%3.%4.%5.%6.%7.%8.%9."/>
      <w:lvlJc w:val="left"/>
      <w:pPr>
        <w:tabs>
          <w:tab w:val="num" w:pos="-228"/>
        </w:tabs>
        <w:ind w:left="7692" w:hanging="72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abstractNum>
  <w:abstractNum w:abstractNumId="7" w15:restartNumberingAfterBreak="0">
    <w:nsid w:val="0000000F"/>
    <w:multiLevelType w:val="singleLevel"/>
    <w:tmpl w:val="0000000F"/>
    <w:name w:val="Outline"/>
    <w:lvl w:ilvl="0">
      <w:start w:val="1"/>
      <w:numFmt w:val="decimal"/>
      <w:lvlText w:val="%1."/>
      <w:lvlJc w:val="left"/>
      <w:pPr>
        <w:tabs>
          <w:tab w:val="num" w:pos="1440"/>
        </w:tabs>
        <w:ind w:left="1440" w:hanging="360"/>
      </w:pPr>
      <w:rPr>
        <w:rFonts w:cs="Times New Roman"/>
      </w:rPr>
    </w:lvl>
  </w:abstractNum>
  <w:abstractNum w:abstractNumId="8" w15:restartNumberingAfterBreak="0">
    <w:nsid w:val="00000011"/>
    <w:multiLevelType w:val="singleLevel"/>
    <w:tmpl w:val="00000011"/>
    <w:name w:val="WW8Num2"/>
    <w:lvl w:ilvl="0">
      <w:start w:val="1"/>
      <w:numFmt w:val="decimal"/>
      <w:lvlText w:val="%1."/>
      <w:lvlJc w:val="left"/>
      <w:pPr>
        <w:tabs>
          <w:tab w:val="num" w:pos="1440"/>
        </w:tabs>
        <w:ind w:left="1440" w:hanging="360"/>
      </w:pPr>
      <w:rPr>
        <w:rFonts w:cs="Times New Roman"/>
      </w:rPr>
    </w:lvl>
  </w:abstractNum>
  <w:abstractNum w:abstractNumId="9" w15:restartNumberingAfterBreak="0">
    <w:nsid w:val="00000012"/>
    <w:multiLevelType w:val="singleLevel"/>
    <w:tmpl w:val="00000012"/>
    <w:name w:val="WW8Num4"/>
    <w:lvl w:ilvl="0">
      <w:start w:val="1"/>
      <w:numFmt w:val="decimal"/>
      <w:lvlText w:val="%1."/>
      <w:lvlJc w:val="left"/>
      <w:pPr>
        <w:tabs>
          <w:tab w:val="num" w:pos="1440"/>
        </w:tabs>
        <w:ind w:left="1440" w:hanging="360"/>
      </w:pPr>
      <w:rPr>
        <w:rFonts w:cs="Times New Roman"/>
      </w:rPr>
    </w:lvl>
  </w:abstractNum>
  <w:abstractNum w:abstractNumId="10" w15:restartNumberingAfterBreak="0">
    <w:nsid w:val="00000013"/>
    <w:multiLevelType w:val="singleLevel"/>
    <w:tmpl w:val="00000013"/>
    <w:name w:val="WW8Num10"/>
    <w:lvl w:ilvl="0">
      <w:start w:val="1"/>
      <w:numFmt w:val="bullet"/>
      <w:lvlText w:val=""/>
      <w:lvlJc w:val="left"/>
      <w:pPr>
        <w:tabs>
          <w:tab w:val="num" w:pos="1440"/>
        </w:tabs>
        <w:ind w:left="1440" w:hanging="360"/>
      </w:pPr>
      <w:rPr>
        <w:rFonts w:ascii="Symbol" w:hAnsi="Symbol"/>
      </w:rPr>
    </w:lvl>
  </w:abstractNum>
  <w:abstractNum w:abstractNumId="11" w15:restartNumberingAfterBreak="0">
    <w:nsid w:val="00BF5BF4"/>
    <w:multiLevelType w:val="multilevel"/>
    <w:tmpl w:val="F244C34C"/>
    <w:name w:val="WW8Num14"/>
    <w:lvl w:ilvl="0">
      <w:start w:val="1"/>
      <w:numFmt w:val="decimal"/>
      <w:pStyle w:val="listNumberred"/>
      <w:lvlText w:val="%1)"/>
      <w:lvlJc w:val="left"/>
      <w:pPr>
        <w:ind w:left="1494" w:hanging="360"/>
      </w:pPr>
      <w:rPr>
        <w:rFonts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1">
      <w:start w:val="1"/>
      <w:numFmt w:val="russianLower"/>
      <w:lvlText w:val="%2)"/>
      <w:lvlJc w:val="left"/>
      <w:pPr>
        <w:tabs>
          <w:tab w:val="num" w:pos="2214"/>
        </w:tabs>
        <w:ind w:left="2214" w:hanging="360"/>
      </w:pPr>
      <w:rPr>
        <w:rFonts w:cs="Times New Roman" w:hint="default"/>
      </w:rPr>
    </w:lvl>
    <w:lvl w:ilvl="2">
      <w:start w:val="1"/>
      <w:numFmt w:val="bullet"/>
      <w:lvlText w:val=""/>
      <w:lvlJc w:val="left"/>
      <w:pPr>
        <w:tabs>
          <w:tab w:val="num" w:pos="3249"/>
        </w:tabs>
        <w:ind w:left="3249"/>
      </w:pPr>
      <w:rPr>
        <w:rFonts w:ascii="Symbol" w:hAnsi="Symbol" w:hint="default"/>
      </w:rPr>
    </w:lvl>
    <w:lvl w:ilvl="3">
      <w:start w:val="1"/>
      <w:numFmt w:val="decimal"/>
      <w:lvlText w:val="%4."/>
      <w:lvlJc w:val="left"/>
      <w:pPr>
        <w:tabs>
          <w:tab w:val="num" w:pos="3816"/>
        </w:tabs>
        <w:ind w:left="3249"/>
      </w:pPr>
      <w:rPr>
        <w:rFonts w:cs="Times New Roman" w:hint="default"/>
      </w:rPr>
    </w:lvl>
    <w:lvl w:ilvl="4">
      <w:start w:val="1"/>
      <w:numFmt w:val="lowerLetter"/>
      <w:lvlText w:val="%5."/>
      <w:lvlJc w:val="left"/>
      <w:pPr>
        <w:tabs>
          <w:tab w:val="num" w:pos="6624"/>
        </w:tabs>
        <w:ind w:left="5454"/>
      </w:pPr>
      <w:rPr>
        <w:rFonts w:cs="Times New Roman" w:hint="default"/>
      </w:rPr>
    </w:lvl>
    <w:lvl w:ilvl="5">
      <w:start w:val="1"/>
      <w:numFmt w:val="lowerRoman"/>
      <w:lvlText w:val="%6."/>
      <w:lvlJc w:val="right"/>
      <w:pPr>
        <w:tabs>
          <w:tab w:val="num" w:pos="7704"/>
        </w:tabs>
        <w:ind w:left="6534"/>
      </w:pPr>
      <w:rPr>
        <w:rFonts w:cs="Times New Roman" w:hint="default"/>
      </w:rPr>
    </w:lvl>
    <w:lvl w:ilvl="6">
      <w:start w:val="1"/>
      <w:numFmt w:val="decimal"/>
      <w:lvlText w:val="%7."/>
      <w:lvlJc w:val="left"/>
      <w:pPr>
        <w:tabs>
          <w:tab w:val="num" w:pos="8784"/>
        </w:tabs>
        <w:ind w:left="7614"/>
      </w:pPr>
      <w:rPr>
        <w:rFonts w:cs="Times New Roman" w:hint="default"/>
      </w:rPr>
    </w:lvl>
    <w:lvl w:ilvl="7">
      <w:start w:val="1"/>
      <w:numFmt w:val="lowerLetter"/>
      <w:lvlText w:val="%8."/>
      <w:lvlJc w:val="left"/>
      <w:pPr>
        <w:tabs>
          <w:tab w:val="num" w:pos="9864"/>
        </w:tabs>
        <w:ind w:left="8694"/>
      </w:pPr>
      <w:rPr>
        <w:rFonts w:cs="Times New Roman" w:hint="default"/>
      </w:rPr>
    </w:lvl>
    <w:lvl w:ilvl="8">
      <w:start w:val="1"/>
      <w:numFmt w:val="lowerRoman"/>
      <w:lvlText w:val="%9."/>
      <w:lvlJc w:val="right"/>
      <w:pPr>
        <w:tabs>
          <w:tab w:val="num" w:pos="10944"/>
        </w:tabs>
        <w:ind w:left="9774"/>
      </w:pPr>
      <w:rPr>
        <w:rFonts w:cs="Times New Roman" w:hint="default"/>
      </w:rPr>
    </w:lvl>
  </w:abstractNum>
  <w:abstractNum w:abstractNumId="12" w15:restartNumberingAfterBreak="0">
    <w:nsid w:val="0FC11557"/>
    <w:multiLevelType w:val="multilevel"/>
    <w:tmpl w:val="D7E271DE"/>
    <w:name w:val="WW8Num15"/>
    <w:styleLink w:val="Bulleted4"/>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1152"/>
        </w:tabs>
        <w:ind w:left="1152" w:hanging="288"/>
      </w:pPr>
      <w:rPr>
        <w:rFonts w:ascii="Symbol" w:hAnsi="Symbol" w:hint="default"/>
        <w:sz w:val="24"/>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11F061A"/>
    <w:multiLevelType w:val="multilevel"/>
    <w:tmpl w:val="FF260852"/>
    <w:name w:val="WW8Num17"/>
    <w:styleLink w:val="Bulleted"/>
    <w:lvl w:ilvl="0">
      <w:start w:val="1"/>
      <w:numFmt w:val="bullet"/>
      <w:lvlText w:val=""/>
      <w:lvlJc w:val="left"/>
      <w:pPr>
        <w:tabs>
          <w:tab w:val="num" w:pos="720"/>
        </w:tabs>
        <w:ind w:left="720" w:hanging="360"/>
      </w:pPr>
      <w:rPr>
        <w:rFonts w:ascii="Symbol" w:hAnsi="Symbol"/>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57011F0"/>
    <w:multiLevelType w:val="hybridMultilevel"/>
    <w:tmpl w:val="A05EE3C8"/>
    <w:lvl w:ilvl="0" w:tplc="FDB2413C">
      <w:start w:val="1"/>
      <w:numFmt w:val="bullet"/>
      <w:pStyle w:val="UTB1"/>
      <w:lvlText w:val="-"/>
      <w:lvlJc w:val="left"/>
      <w:pPr>
        <w:ind w:left="360" w:hanging="360"/>
      </w:pPr>
      <w:rPr>
        <w:rFonts w:ascii="Courier New" w:hAnsi="Courier New" w:hint="default"/>
      </w:rPr>
    </w:lvl>
    <w:lvl w:ilvl="1" w:tplc="04190003">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5" w15:restartNumberingAfterBreak="0">
    <w:nsid w:val="16FB5A57"/>
    <w:multiLevelType w:val="multilevel"/>
    <w:tmpl w:val="06A2D2DC"/>
    <w:name w:val="WW8Num18"/>
    <w:lvl w:ilvl="0">
      <w:start w:val="1"/>
      <w:numFmt w:val="bullet"/>
      <w:pStyle w:val="phBullet"/>
      <w:lvlText w:val=""/>
      <w:lvlJc w:val="left"/>
      <w:pPr>
        <w:tabs>
          <w:tab w:val="num" w:pos="922"/>
        </w:tabs>
        <w:ind w:left="927" w:hanging="360"/>
      </w:pPr>
      <w:rPr>
        <w:rFonts w:ascii="Symbol" w:hAnsi="Symbol" w:hint="default"/>
        <w:sz w:val="28"/>
      </w:rPr>
    </w:lvl>
    <w:lvl w:ilvl="1">
      <w:start w:val="1"/>
      <w:numFmt w:val="bullet"/>
      <w:lvlText w:val="o"/>
      <w:lvlJc w:val="left"/>
      <w:pPr>
        <w:tabs>
          <w:tab w:val="num" w:pos="1311"/>
        </w:tabs>
        <w:ind w:left="1311" w:hanging="360"/>
      </w:pPr>
      <w:rPr>
        <w:rFonts w:ascii="Courier New" w:hAnsi="Courier New" w:hint="default"/>
      </w:rPr>
    </w:lvl>
    <w:lvl w:ilvl="2">
      <w:start w:val="1"/>
      <w:numFmt w:val="bullet"/>
      <w:lvlText w:val=""/>
      <w:lvlJc w:val="left"/>
      <w:pPr>
        <w:tabs>
          <w:tab w:val="num" w:pos="2031"/>
        </w:tabs>
        <w:ind w:left="2031" w:hanging="360"/>
      </w:pPr>
      <w:rPr>
        <w:rFonts w:ascii="Wingdings" w:hAnsi="Wingdings" w:hint="default"/>
      </w:rPr>
    </w:lvl>
    <w:lvl w:ilvl="3">
      <w:start w:val="1"/>
      <w:numFmt w:val="bullet"/>
      <w:lvlText w:val=""/>
      <w:lvlJc w:val="left"/>
      <w:pPr>
        <w:tabs>
          <w:tab w:val="num" w:pos="2751"/>
        </w:tabs>
        <w:ind w:left="2751" w:hanging="360"/>
      </w:pPr>
      <w:rPr>
        <w:rFonts w:ascii="Symbol" w:hAnsi="Symbol" w:hint="default"/>
      </w:rPr>
    </w:lvl>
    <w:lvl w:ilvl="4">
      <w:start w:val="1"/>
      <w:numFmt w:val="bullet"/>
      <w:lvlText w:val="o"/>
      <w:lvlJc w:val="left"/>
      <w:pPr>
        <w:tabs>
          <w:tab w:val="num" w:pos="3471"/>
        </w:tabs>
        <w:ind w:left="3471" w:hanging="360"/>
      </w:pPr>
      <w:rPr>
        <w:rFonts w:ascii="Courier New" w:hAnsi="Courier New" w:hint="default"/>
      </w:rPr>
    </w:lvl>
    <w:lvl w:ilvl="5">
      <w:start w:val="1"/>
      <w:numFmt w:val="bullet"/>
      <w:lvlText w:val=""/>
      <w:lvlJc w:val="left"/>
      <w:pPr>
        <w:tabs>
          <w:tab w:val="num" w:pos="4191"/>
        </w:tabs>
        <w:ind w:left="4191" w:hanging="360"/>
      </w:pPr>
      <w:rPr>
        <w:rFonts w:ascii="Wingdings" w:hAnsi="Wingdings" w:hint="default"/>
      </w:rPr>
    </w:lvl>
    <w:lvl w:ilvl="6">
      <w:start w:val="1"/>
      <w:numFmt w:val="bullet"/>
      <w:lvlText w:val=""/>
      <w:lvlJc w:val="left"/>
      <w:pPr>
        <w:tabs>
          <w:tab w:val="num" w:pos="4911"/>
        </w:tabs>
        <w:ind w:left="4911" w:hanging="360"/>
      </w:pPr>
      <w:rPr>
        <w:rFonts w:ascii="Symbol" w:hAnsi="Symbol" w:hint="default"/>
      </w:rPr>
    </w:lvl>
    <w:lvl w:ilvl="7">
      <w:start w:val="1"/>
      <w:numFmt w:val="bullet"/>
      <w:lvlText w:val="o"/>
      <w:lvlJc w:val="left"/>
      <w:pPr>
        <w:tabs>
          <w:tab w:val="num" w:pos="5631"/>
        </w:tabs>
        <w:ind w:left="5631" w:hanging="360"/>
      </w:pPr>
      <w:rPr>
        <w:rFonts w:ascii="Courier New" w:hAnsi="Courier New" w:hint="default"/>
      </w:rPr>
    </w:lvl>
    <w:lvl w:ilvl="8">
      <w:start w:val="1"/>
      <w:numFmt w:val="bullet"/>
      <w:lvlText w:val=""/>
      <w:lvlJc w:val="left"/>
      <w:pPr>
        <w:tabs>
          <w:tab w:val="num" w:pos="6351"/>
        </w:tabs>
        <w:ind w:left="6351" w:hanging="360"/>
      </w:pPr>
      <w:rPr>
        <w:rFonts w:ascii="Wingdings" w:hAnsi="Wingdings" w:hint="default"/>
      </w:rPr>
    </w:lvl>
  </w:abstractNum>
  <w:abstractNum w:abstractNumId="16" w15:restartNumberingAfterBreak="0">
    <w:nsid w:val="1799102A"/>
    <w:multiLevelType w:val="hybridMultilevel"/>
    <w:tmpl w:val="B3D43A84"/>
    <w:lvl w:ilvl="0" w:tplc="4C8875DA">
      <w:start w:val="1"/>
      <w:numFmt w:val="decimal"/>
      <w:pStyle w:val="21"/>
      <w:lvlText w:val="%1)"/>
      <w:lvlJc w:val="left"/>
      <w:pPr>
        <w:ind w:left="1440" w:hanging="360"/>
      </w:pPr>
      <w:rPr>
        <w:rFonts w:cs="Times New Roman"/>
      </w:rPr>
    </w:lvl>
    <w:lvl w:ilvl="1" w:tplc="B7E2E836">
      <w:start w:val="1"/>
      <w:numFmt w:val="lowerLetter"/>
      <w:lvlText w:val="%2."/>
      <w:lvlJc w:val="left"/>
      <w:pPr>
        <w:ind w:left="2160" w:hanging="360"/>
      </w:pPr>
      <w:rPr>
        <w:rFonts w:cs="Times New Roman"/>
      </w:rPr>
    </w:lvl>
    <w:lvl w:ilvl="2" w:tplc="E8B405E8">
      <w:start w:val="1"/>
      <w:numFmt w:val="lowerRoman"/>
      <w:lvlText w:val="%3."/>
      <w:lvlJc w:val="right"/>
      <w:pPr>
        <w:ind w:left="2880" w:hanging="180"/>
      </w:pPr>
      <w:rPr>
        <w:rFonts w:cs="Times New Roman"/>
      </w:rPr>
    </w:lvl>
    <w:lvl w:ilvl="3" w:tplc="E91462A6">
      <w:start w:val="1"/>
      <w:numFmt w:val="decimal"/>
      <w:lvlText w:val="%4."/>
      <w:lvlJc w:val="left"/>
      <w:pPr>
        <w:ind w:left="3600" w:hanging="360"/>
      </w:pPr>
      <w:rPr>
        <w:rFonts w:cs="Times New Roman"/>
      </w:rPr>
    </w:lvl>
    <w:lvl w:ilvl="4" w:tplc="D9BE019E">
      <w:start w:val="1"/>
      <w:numFmt w:val="lowerLetter"/>
      <w:lvlText w:val="%5."/>
      <w:lvlJc w:val="left"/>
      <w:pPr>
        <w:ind w:left="4320" w:hanging="360"/>
      </w:pPr>
      <w:rPr>
        <w:rFonts w:cs="Times New Roman"/>
      </w:rPr>
    </w:lvl>
    <w:lvl w:ilvl="5" w:tplc="5768A500">
      <w:start w:val="1"/>
      <w:numFmt w:val="lowerRoman"/>
      <w:lvlText w:val="%6."/>
      <w:lvlJc w:val="right"/>
      <w:pPr>
        <w:ind w:left="5040" w:hanging="180"/>
      </w:pPr>
      <w:rPr>
        <w:rFonts w:cs="Times New Roman"/>
      </w:rPr>
    </w:lvl>
    <w:lvl w:ilvl="6" w:tplc="7B4688EC">
      <w:start w:val="1"/>
      <w:numFmt w:val="decimal"/>
      <w:lvlText w:val="%7."/>
      <w:lvlJc w:val="left"/>
      <w:pPr>
        <w:ind w:left="5760" w:hanging="360"/>
      </w:pPr>
      <w:rPr>
        <w:rFonts w:cs="Times New Roman"/>
      </w:rPr>
    </w:lvl>
    <w:lvl w:ilvl="7" w:tplc="6A2C9A18">
      <w:start w:val="1"/>
      <w:numFmt w:val="lowerLetter"/>
      <w:lvlText w:val="%8."/>
      <w:lvlJc w:val="left"/>
      <w:pPr>
        <w:ind w:left="6480" w:hanging="360"/>
      </w:pPr>
      <w:rPr>
        <w:rFonts w:cs="Times New Roman"/>
      </w:rPr>
    </w:lvl>
    <w:lvl w:ilvl="8" w:tplc="1E1EB0E4">
      <w:start w:val="1"/>
      <w:numFmt w:val="lowerRoman"/>
      <w:lvlText w:val="%9."/>
      <w:lvlJc w:val="right"/>
      <w:pPr>
        <w:ind w:left="7200" w:hanging="180"/>
      </w:pPr>
      <w:rPr>
        <w:rFonts w:cs="Times New Roman"/>
      </w:rPr>
    </w:lvl>
  </w:abstractNum>
  <w:abstractNum w:abstractNumId="17" w15:restartNumberingAfterBreak="0">
    <w:nsid w:val="19FD2EE7"/>
    <w:multiLevelType w:val="hybridMultilevel"/>
    <w:tmpl w:val="7B6EBF08"/>
    <w:lvl w:ilvl="0" w:tplc="B5A2AB7E">
      <w:start w:val="1"/>
      <w:numFmt w:val="bullet"/>
      <w:lvlText w:val=""/>
      <w:lvlJc w:val="left"/>
      <w:pPr>
        <w:tabs>
          <w:tab w:val="num" w:pos="1209"/>
        </w:tabs>
        <w:ind w:left="1209" w:hanging="358"/>
      </w:pPr>
      <w:rPr>
        <w:rFonts w:ascii="Symbol" w:hAnsi="Symbol" w:hint="default"/>
      </w:rPr>
    </w:lvl>
    <w:lvl w:ilvl="1" w:tplc="6BD40966">
      <w:start w:val="1"/>
      <w:numFmt w:val="bullet"/>
      <w:lvlText w:val="o"/>
      <w:lvlJc w:val="left"/>
      <w:pPr>
        <w:tabs>
          <w:tab w:val="num" w:pos="-53"/>
        </w:tabs>
        <w:ind w:left="-53" w:hanging="360"/>
      </w:pPr>
      <w:rPr>
        <w:rFonts w:ascii="Courier New" w:hAnsi="Courier New" w:hint="default"/>
      </w:rPr>
    </w:lvl>
    <w:lvl w:ilvl="2" w:tplc="D78E11BA">
      <w:start w:val="1"/>
      <w:numFmt w:val="bullet"/>
      <w:lvlText w:val=""/>
      <w:lvlJc w:val="left"/>
      <w:pPr>
        <w:tabs>
          <w:tab w:val="num" w:pos="667"/>
        </w:tabs>
        <w:ind w:left="667" w:hanging="360"/>
      </w:pPr>
      <w:rPr>
        <w:rFonts w:ascii="Wingdings" w:hAnsi="Wingdings" w:hint="default"/>
      </w:rPr>
    </w:lvl>
    <w:lvl w:ilvl="3" w:tplc="688AE8E0">
      <w:start w:val="1"/>
      <w:numFmt w:val="bullet"/>
      <w:lvlText w:val=""/>
      <w:lvlJc w:val="left"/>
      <w:pPr>
        <w:tabs>
          <w:tab w:val="num" w:pos="1387"/>
        </w:tabs>
        <w:ind w:left="1387" w:hanging="360"/>
      </w:pPr>
      <w:rPr>
        <w:rFonts w:ascii="Symbol" w:hAnsi="Symbol" w:hint="default"/>
      </w:rPr>
    </w:lvl>
    <w:lvl w:ilvl="4" w:tplc="76FE5CA6">
      <w:start w:val="1"/>
      <w:numFmt w:val="bullet"/>
      <w:pStyle w:val="phBullet2"/>
      <w:lvlText w:val=""/>
      <w:lvlJc w:val="left"/>
      <w:pPr>
        <w:tabs>
          <w:tab w:val="num" w:pos="2107"/>
        </w:tabs>
        <w:ind w:left="2107" w:hanging="360"/>
      </w:pPr>
      <w:rPr>
        <w:rFonts w:ascii="Symbol" w:hAnsi="Symbol" w:hint="default"/>
      </w:rPr>
    </w:lvl>
    <w:lvl w:ilvl="5" w:tplc="B4FA7ADC">
      <w:start w:val="1"/>
      <w:numFmt w:val="bullet"/>
      <w:lvlText w:val=""/>
      <w:lvlJc w:val="left"/>
      <w:pPr>
        <w:tabs>
          <w:tab w:val="num" w:pos="2827"/>
        </w:tabs>
        <w:ind w:left="2827" w:hanging="360"/>
      </w:pPr>
      <w:rPr>
        <w:rFonts w:ascii="Wingdings" w:hAnsi="Wingdings" w:hint="default"/>
      </w:rPr>
    </w:lvl>
    <w:lvl w:ilvl="6" w:tplc="B890E330">
      <w:start w:val="1"/>
      <w:numFmt w:val="bullet"/>
      <w:lvlText w:val=""/>
      <w:lvlJc w:val="left"/>
      <w:pPr>
        <w:tabs>
          <w:tab w:val="num" w:pos="3547"/>
        </w:tabs>
        <w:ind w:left="3547" w:hanging="360"/>
      </w:pPr>
      <w:rPr>
        <w:rFonts w:ascii="Symbol" w:hAnsi="Symbol" w:hint="default"/>
      </w:rPr>
    </w:lvl>
    <w:lvl w:ilvl="7" w:tplc="64FCA2E4">
      <w:start w:val="1"/>
      <w:numFmt w:val="bullet"/>
      <w:lvlText w:val="o"/>
      <w:lvlJc w:val="left"/>
      <w:pPr>
        <w:tabs>
          <w:tab w:val="num" w:pos="4267"/>
        </w:tabs>
        <w:ind w:left="4267" w:hanging="360"/>
      </w:pPr>
      <w:rPr>
        <w:rFonts w:ascii="Courier New" w:hAnsi="Courier New" w:hint="default"/>
      </w:rPr>
    </w:lvl>
    <w:lvl w:ilvl="8" w:tplc="A79EF4C0">
      <w:start w:val="1"/>
      <w:numFmt w:val="bullet"/>
      <w:lvlText w:val=""/>
      <w:lvlJc w:val="left"/>
      <w:pPr>
        <w:tabs>
          <w:tab w:val="num" w:pos="4987"/>
        </w:tabs>
        <w:ind w:left="4987" w:hanging="360"/>
      </w:pPr>
      <w:rPr>
        <w:rFonts w:ascii="Wingdings" w:hAnsi="Wingdings" w:hint="default"/>
      </w:rPr>
    </w:lvl>
  </w:abstractNum>
  <w:abstractNum w:abstractNumId="18" w15:restartNumberingAfterBreak="0">
    <w:nsid w:val="1DA738A1"/>
    <w:multiLevelType w:val="multilevel"/>
    <w:tmpl w:val="F4086508"/>
    <w:styleLink w:val="Style3"/>
    <w:lvl w:ilvl="0">
      <w:start w:val="1"/>
      <w:numFmt w:val="decimal"/>
      <w:lvlText w:val="Г.%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584"/>
        </w:tabs>
        <w:ind w:left="1584" w:hanging="864"/>
      </w:pPr>
      <w:rPr>
        <w:rFonts w:cs="Times New Roman" w:hint="default"/>
      </w:rPr>
    </w:lvl>
    <w:lvl w:ilvl="4">
      <w:start w:val="1"/>
      <w:numFmt w:val="decimal"/>
      <w:lvlText w:val="%1.%2.%3.%4.%5"/>
      <w:lvlJc w:val="left"/>
      <w:pPr>
        <w:tabs>
          <w:tab w:val="num" w:pos="1908"/>
        </w:tabs>
        <w:ind w:left="1908" w:hanging="1008"/>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9" w15:restartNumberingAfterBreak="0">
    <w:nsid w:val="1E706461"/>
    <w:multiLevelType w:val="hybridMultilevel"/>
    <w:tmpl w:val="E6F27216"/>
    <w:lvl w:ilvl="0" w:tplc="C8620640">
      <w:start w:val="1"/>
      <w:numFmt w:val="bullet"/>
      <w:pStyle w:val="phBullet20"/>
      <w:lvlText w:val="o"/>
      <w:lvlJc w:val="left"/>
      <w:pPr>
        <w:ind w:left="1728" w:hanging="360"/>
      </w:pPr>
      <w:rPr>
        <w:rFonts w:ascii="Courier New" w:hAnsi="Courier New" w:hint="default"/>
      </w:rPr>
    </w:lvl>
    <w:lvl w:ilvl="1" w:tplc="332EE4DE">
      <w:start w:val="1"/>
      <w:numFmt w:val="bullet"/>
      <w:lvlText w:val="o"/>
      <w:lvlJc w:val="left"/>
      <w:pPr>
        <w:ind w:left="1731" w:hanging="360"/>
      </w:pPr>
      <w:rPr>
        <w:rFonts w:ascii="Courier New" w:hAnsi="Courier New" w:hint="default"/>
      </w:rPr>
    </w:lvl>
    <w:lvl w:ilvl="2" w:tplc="DFE044DA">
      <w:start w:val="1"/>
      <w:numFmt w:val="bullet"/>
      <w:lvlText w:val=""/>
      <w:lvlJc w:val="left"/>
      <w:pPr>
        <w:ind w:left="2451" w:hanging="360"/>
      </w:pPr>
      <w:rPr>
        <w:rFonts w:ascii="Wingdings" w:hAnsi="Wingdings" w:hint="default"/>
      </w:rPr>
    </w:lvl>
    <w:lvl w:ilvl="3" w:tplc="DA126D22">
      <w:start w:val="1"/>
      <w:numFmt w:val="bullet"/>
      <w:lvlText w:val=""/>
      <w:lvlJc w:val="left"/>
      <w:pPr>
        <w:ind w:left="3171" w:hanging="360"/>
      </w:pPr>
      <w:rPr>
        <w:rFonts w:ascii="Symbol" w:hAnsi="Symbol" w:hint="default"/>
      </w:rPr>
    </w:lvl>
    <w:lvl w:ilvl="4" w:tplc="4CBE7EEE">
      <w:start w:val="1"/>
      <w:numFmt w:val="bullet"/>
      <w:lvlText w:val="o"/>
      <w:lvlJc w:val="left"/>
      <w:pPr>
        <w:ind w:left="3891" w:hanging="360"/>
      </w:pPr>
      <w:rPr>
        <w:rFonts w:ascii="Courier New" w:hAnsi="Courier New" w:hint="default"/>
      </w:rPr>
    </w:lvl>
    <w:lvl w:ilvl="5" w:tplc="ECFE7B78">
      <w:start w:val="1"/>
      <w:numFmt w:val="bullet"/>
      <w:lvlText w:val=""/>
      <w:lvlJc w:val="left"/>
      <w:pPr>
        <w:ind w:left="4611" w:hanging="360"/>
      </w:pPr>
      <w:rPr>
        <w:rFonts w:ascii="Wingdings" w:hAnsi="Wingdings" w:hint="default"/>
      </w:rPr>
    </w:lvl>
    <w:lvl w:ilvl="6" w:tplc="1D605752">
      <w:start w:val="1"/>
      <w:numFmt w:val="bullet"/>
      <w:lvlText w:val=""/>
      <w:lvlJc w:val="left"/>
      <w:pPr>
        <w:ind w:left="5331" w:hanging="360"/>
      </w:pPr>
      <w:rPr>
        <w:rFonts w:ascii="Symbol" w:hAnsi="Symbol" w:hint="default"/>
      </w:rPr>
    </w:lvl>
    <w:lvl w:ilvl="7" w:tplc="6FD48634">
      <w:start w:val="1"/>
      <w:numFmt w:val="bullet"/>
      <w:lvlText w:val="o"/>
      <w:lvlJc w:val="left"/>
      <w:pPr>
        <w:ind w:left="6051" w:hanging="360"/>
      </w:pPr>
      <w:rPr>
        <w:rFonts w:ascii="Courier New" w:hAnsi="Courier New" w:hint="default"/>
      </w:rPr>
    </w:lvl>
    <w:lvl w:ilvl="8" w:tplc="DB7CD252">
      <w:start w:val="1"/>
      <w:numFmt w:val="bullet"/>
      <w:lvlText w:val=""/>
      <w:lvlJc w:val="left"/>
      <w:pPr>
        <w:ind w:left="6771" w:hanging="360"/>
      </w:pPr>
      <w:rPr>
        <w:rFonts w:ascii="Wingdings" w:hAnsi="Wingdings" w:hint="default"/>
      </w:rPr>
    </w:lvl>
  </w:abstractNum>
  <w:abstractNum w:abstractNumId="20" w15:restartNumberingAfterBreak="0">
    <w:nsid w:val="1F34522E"/>
    <w:multiLevelType w:val="hybridMultilevel"/>
    <w:tmpl w:val="85BE570C"/>
    <w:lvl w:ilvl="0" w:tplc="04190001">
      <w:start w:val="1"/>
      <w:numFmt w:val="decimal"/>
      <w:pStyle w:val="Heading1-nonumber"/>
      <w:lvlText w:val="%1"/>
      <w:lvlJc w:val="left"/>
      <w:pPr>
        <w:ind w:left="1571" w:hanging="360"/>
      </w:pPr>
      <w:rPr>
        <w:rFonts w:cs="Times New Roman" w:hint="default"/>
      </w:rPr>
    </w:lvl>
    <w:lvl w:ilvl="1" w:tplc="04190003">
      <w:start w:val="1"/>
      <w:numFmt w:val="lowerLetter"/>
      <w:lvlText w:val="%2."/>
      <w:lvlJc w:val="left"/>
      <w:pPr>
        <w:ind w:left="2291" w:hanging="360"/>
      </w:pPr>
      <w:rPr>
        <w:rFonts w:cs="Times New Roman"/>
      </w:rPr>
    </w:lvl>
    <w:lvl w:ilvl="2" w:tplc="04190005">
      <w:start w:val="1"/>
      <w:numFmt w:val="lowerRoman"/>
      <w:lvlText w:val="%3."/>
      <w:lvlJc w:val="right"/>
      <w:pPr>
        <w:ind w:left="3011" w:hanging="180"/>
      </w:pPr>
      <w:rPr>
        <w:rFonts w:cs="Times New Roman"/>
      </w:rPr>
    </w:lvl>
    <w:lvl w:ilvl="3" w:tplc="04190001">
      <w:start w:val="1"/>
      <w:numFmt w:val="decimal"/>
      <w:lvlText w:val="%4."/>
      <w:lvlJc w:val="left"/>
      <w:pPr>
        <w:ind w:left="3731" w:hanging="360"/>
      </w:pPr>
      <w:rPr>
        <w:rFonts w:cs="Times New Roman"/>
      </w:rPr>
    </w:lvl>
    <w:lvl w:ilvl="4" w:tplc="04190003">
      <w:start w:val="1"/>
      <w:numFmt w:val="lowerLetter"/>
      <w:lvlText w:val="%5."/>
      <w:lvlJc w:val="left"/>
      <w:pPr>
        <w:ind w:left="4451" w:hanging="360"/>
      </w:pPr>
      <w:rPr>
        <w:rFonts w:cs="Times New Roman"/>
      </w:rPr>
    </w:lvl>
    <w:lvl w:ilvl="5" w:tplc="04190005">
      <w:start w:val="1"/>
      <w:numFmt w:val="lowerRoman"/>
      <w:lvlText w:val="%6."/>
      <w:lvlJc w:val="right"/>
      <w:pPr>
        <w:ind w:left="5171" w:hanging="180"/>
      </w:pPr>
      <w:rPr>
        <w:rFonts w:cs="Times New Roman"/>
      </w:rPr>
    </w:lvl>
    <w:lvl w:ilvl="6" w:tplc="04190001">
      <w:start w:val="1"/>
      <w:numFmt w:val="decimal"/>
      <w:lvlText w:val="%7."/>
      <w:lvlJc w:val="left"/>
      <w:pPr>
        <w:ind w:left="5891" w:hanging="360"/>
      </w:pPr>
      <w:rPr>
        <w:rFonts w:cs="Times New Roman"/>
      </w:rPr>
    </w:lvl>
    <w:lvl w:ilvl="7" w:tplc="04190003">
      <w:start w:val="1"/>
      <w:numFmt w:val="lowerLetter"/>
      <w:lvlText w:val="%8."/>
      <w:lvlJc w:val="left"/>
      <w:pPr>
        <w:ind w:left="6611" w:hanging="360"/>
      </w:pPr>
      <w:rPr>
        <w:rFonts w:cs="Times New Roman"/>
      </w:rPr>
    </w:lvl>
    <w:lvl w:ilvl="8" w:tplc="04190005">
      <w:start w:val="1"/>
      <w:numFmt w:val="lowerRoman"/>
      <w:lvlText w:val="%9."/>
      <w:lvlJc w:val="right"/>
      <w:pPr>
        <w:ind w:left="7331" w:hanging="180"/>
      </w:pPr>
      <w:rPr>
        <w:rFonts w:cs="Times New Roman"/>
      </w:rPr>
    </w:lvl>
  </w:abstractNum>
  <w:abstractNum w:abstractNumId="21" w15:restartNumberingAfterBreak="0">
    <w:nsid w:val="21270B8A"/>
    <w:multiLevelType w:val="hybridMultilevel"/>
    <w:tmpl w:val="7644899C"/>
    <w:lvl w:ilvl="0" w:tplc="8FB8FD6A">
      <w:start w:val="1"/>
      <w:numFmt w:val="bullet"/>
      <w:pStyle w:val="a"/>
      <w:lvlText w:val=""/>
      <w:lvlJc w:val="left"/>
      <w:pPr>
        <w:ind w:left="1429" w:hanging="360"/>
      </w:pPr>
      <w:rPr>
        <w:rFonts w:ascii="Symbol" w:hAnsi="Symbol"/>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2" w15:restartNumberingAfterBreak="0">
    <w:nsid w:val="243134A5"/>
    <w:multiLevelType w:val="hybridMultilevel"/>
    <w:tmpl w:val="B37C2A10"/>
    <w:lvl w:ilvl="0" w:tplc="0419000F">
      <w:start w:val="3"/>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25C52F16"/>
    <w:multiLevelType w:val="hybridMultilevel"/>
    <w:tmpl w:val="F4AAD46A"/>
    <w:lvl w:ilvl="0" w:tplc="3D62249E">
      <w:start w:val="1"/>
      <w:numFmt w:val="bullet"/>
      <w:pStyle w:val="-1"/>
      <w:lvlText w:val=""/>
      <w:lvlJc w:val="left"/>
      <w:pPr>
        <w:tabs>
          <w:tab w:val="num" w:pos="1211"/>
        </w:tabs>
        <w:ind w:left="1191" w:hanging="340"/>
      </w:pPr>
      <w:rPr>
        <w:rFonts w:ascii="Symbol" w:hAnsi="Symbol" w:hint="default"/>
        <w:b w:val="0"/>
        <w:i w:val="0"/>
        <w:sz w:val="24"/>
      </w:rPr>
    </w:lvl>
    <w:lvl w:ilvl="1" w:tplc="15608886">
      <w:numFmt w:val="bullet"/>
      <w:lvlText w:val="-"/>
      <w:lvlJc w:val="left"/>
      <w:pPr>
        <w:tabs>
          <w:tab w:val="num" w:pos="2177"/>
        </w:tabs>
        <w:ind w:left="2177" w:hanging="360"/>
      </w:pPr>
      <w:rPr>
        <w:rFonts w:ascii="Arial CYR" w:eastAsia="Times New Roman" w:hAnsi="Arial CYR" w:hint="default"/>
      </w:rPr>
    </w:lvl>
    <w:lvl w:ilvl="2" w:tplc="ED72CEDA">
      <w:start w:val="1"/>
      <w:numFmt w:val="bullet"/>
      <w:lvlText w:val=""/>
      <w:lvlJc w:val="left"/>
      <w:pPr>
        <w:tabs>
          <w:tab w:val="num" w:pos="2897"/>
        </w:tabs>
        <w:ind w:left="2897" w:hanging="360"/>
      </w:pPr>
      <w:rPr>
        <w:rFonts w:ascii="Wingdings" w:hAnsi="Wingdings" w:hint="default"/>
      </w:rPr>
    </w:lvl>
    <w:lvl w:ilvl="3" w:tplc="31CEFBA2">
      <w:start w:val="1"/>
      <w:numFmt w:val="bullet"/>
      <w:lvlText w:val=""/>
      <w:lvlJc w:val="left"/>
      <w:pPr>
        <w:tabs>
          <w:tab w:val="num" w:pos="3617"/>
        </w:tabs>
        <w:ind w:left="3617" w:hanging="360"/>
      </w:pPr>
      <w:rPr>
        <w:rFonts w:ascii="Symbol" w:hAnsi="Symbol" w:hint="default"/>
      </w:rPr>
    </w:lvl>
    <w:lvl w:ilvl="4" w:tplc="082E4522">
      <w:start w:val="1"/>
      <w:numFmt w:val="bullet"/>
      <w:lvlText w:val="o"/>
      <w:lvlJc w:val="left"/>
      <w:pPr>
        <w:tabs>
          <w:tab w:val="num" w:pos="4337"/>
        </w:tabs>
        <w:ind w:left="4337" w:hanging="360"/>
      </w:pPr>
      <w:rPr>
        <w:rFonts w:ascii="Courier New" w:hAnsi="Courier New" w:hint="default"/>
      </w:rPr>
    </w:lvl>
    <w:lvl w:ilvl="5" w:tplc="ABE4FFF6">
      <w:start w:val="1"/>
      <w:numFmt w:val="bullet"/>
      <w:lvlText w:val=""/>
      <w:lvlJc w:val="left"/>
      <w:pPr>
        <w:tabs>
          <w:tab w:val="num" w:pos="5057"/>
        </w:tabs>
        <w:ind w:left="5057" w:hanging="360"/>
      </w:pPr>
      <w:rPr>
        <w:rFonts w:ascii="Wingdings" w:hAnsi="Wingdings" w:hint="default"/>
      </w:rPr>
    </w:lvl>
    <w:lvl w:ilvl="6" w:tplc="4D8ECB4A">
      <w:start w:val="1"/>
      <w:numFmt w:val="bullet"/>
      <w:lvlText w:val=""/>
      <w:lvlJc w:val="left"/>
      <w:pPr>
        <w:tabs>
          <w:tab w:val="num" w:pos="5777"/>
        </w:tabs>
        <w:ind w:left="5777" w:hanging="360"/>
      </w:pPr>
      <w:rPr>
        <w:rFonts w:ascii="Symbol" w:hAnsi="Symbol" w:hint="default"/>
      </w:rPr>
    </w:lvl>
    <w:lvl w:ilvl="7" w:tplc="4A446824">
      <w:start w:val="1"/>
      <w:numFmt w:val="bullet"/>
      <w:lvlText w:val="o"/>
      <w:lvlJc w:val="left"/>
      <w:pPr>
        <w:tabs>
          <w:tab w:val="num" w:pos="6497"/>
        </w:tabs>
        <w:ind w:left="6497" w:hanging="360"/>
      </w:pPr>
      <w:rPr>
        <w:rFonts w:ascii="Courier New" w:hAnsi="Courier New" w:hint="default"/>
      </w:rPr>
    </w:lvl>
    <w:lvl w:ilvl="8" w:tplc="A816CAF4">
      <w:start w:val="1"/>
      <w:numFmt w:val="bullet"/>
      <w:lvlText w:val=""/>
      <w:lvlJc w:val="left"/>
      <w:pPr>
        <w:tabs>
          <w:tab w:val="num" w:pos="7217"/>
        </w:tabs>
        <w:ind w:left="7217" w:hanging="360"/>
      </w:pPr>
      <w:rPr>
        <w:rFonts w:ascii="Wingdings" w:hAnsi="Wingdings" w:hint="default"/>
      </w:rPr>
    </w:lvl>
  </w:abstractNum>
  <w:abstractNum w:abstractNumId="24" w15:restartNumberingAfterBreak="0">
    <w:nsid w:val="265251A3"/>
    <w:multiLevelType w:val="multilevel"/>
    <w:tmpl w:val="D0C23D18"/>
    <w:styleLink w:val="Bulleted2"/>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576"/>
        </w:tabs>
        <w:ind w:left="576" w:hanging="288"/>
      </w:pPr>
      <w:rPr>
        <w:rFonts w:ascii="Courier New" w:hAnsi="Courier New" w:hint="default"/>
        <w:sz w:val="24"/>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291D752F"/>
    <w:multiLevelType w:val="hybridMultilevel"/>
    <w:tmpl w:val="2CB69A86"/>
    <w:lvl w:ilvl="0" w:tplc="DC94B61E">
      <w:start w:val="1"/>
      <w:numFmt w:val="decimal"/>
      <w:pStyle w:val="10"/>
      <w:lvlText w:val="%1)"/>
      <w:lvlJc w:val="left"/>
      <w:pPr>
        <w:ind w:left="1080" w:hanging="360"/>
      </w:pPr>
      <w:rPr>
        <w:rFonts w:cs="Times New Roman"/>
        <w:b w:val="0"/>
      </w:rPr>
    </w:lvl>
    <w:lvl w:ilvl="1" w:tplc="4EAC8C74">
      <w:start w:val="1"/>
      <w:numFmt w:val="lowerLetter"/>
      <w:lvlText w:val="%2."/>
      <w:lvlJc w:val="left"/>
      <w:pPr>
        <w:ind w:left="1800" w:hanging="360"/>
      </w:pPr>
      <w:rPr>
        <w:rFonts w:cs="Times New Roman"/>
      </w:rPr>
    </w:lvl>
    <w:lvl w:ilvl="2" w:tplc="C530561A">
      <w:start w:val="1"/>
      <w:numFmt w:val="lowerRoman"/>
      <w:lvlText w:val="%3."/>
      <w:lvlJc w:val="right"/>
      <w:pPr>
        <w:ind w:left="2520" w:hanging="180"/>
      </w:pPr>
      <w:rPr>
        <w:rFonts w:cs="Times New Roman"/>
      </w:rPr>
    </w:lvl>
    <w:lvl w:ilvl="3" w:tplc="7DA6C4E4">
      <w:start w:val="1"/>
      <w:numFmt w:val="decimal"/>
      <w:lvlText w:val="%4."/>
      <w:lvlJc w:val="left"/>
      <w:pPr>
        <w:ind w:left="3240" w:hanging="360"/>
      </w:pPr>
      <w:rPr>
        <w:rFonts w:cs="Times New Roman"/>
      </w:rPr>
    </w:lvl>
    <w:lvl w:ilvl="4" w:tplc="DFC062C2">
      <w:start w:val="1"/>
      <w:numFmt w:val="lowerLetter"/>
      <w:lvlText w:val="%5."/>
      <w:lvlJc w:val="left"/>
      <w:pPr>
        <w:ind w:left="3960" w:hanging="360"/>
      </w:pPr>
      <w:rPr>
        <w:rFonts w:cs="Times New Roman"/>
      </w:rPr>
    </w:lvl>
    <w:lvl w:ilvl="5" w:tplc="2FECF146">
      <w:start w:val="1"/>
      <w:numFmt w:val="lowerRoman"/>
      <w:lvlText w:val="%6."/>
      <w:lvlJc w:val="right"/>
      <w:pPr>
        <w:ind w:left="4680" w:hanging="180"/>
      </w:pPr>
      <w:rPr>
        <w:rFonts w:cs="Times New Roman"/>
      </w:rPr>
    </w:lvl>
    <w:lvl w:ilvl="6" w:tplc="BA18BE66">
      <w:start w:val="1"/>
      <w:numFmt w:val="decimal"/>
      <w:lvlText w:val="%7."/>
      <w:lvlJc w:val="left"/>
      <w:pPr>
        <w:ind w:left="5400" w:hanging="360"/>
      </w:pPr>
      <w:rPr>
        <w:rFonts w:cs="Times New Roman"/>
      </w:rPr>
    </w:lvl>
    <w:lvl w:ilvl="7" w:tplc="C04A84B6">
      <w:start w:val="1"/>
      <w:numFmt w:val="lowerLetter"/>
      <w:lvlText w:val="%8."/>
      <w:lvlJc w:val="left"/>
      <w:pPr>
        <w:ind w:left="6120" w:hanging="360"/>
      </w:pPr>
      <w:rPr>
        <w:rFonts w:cs="Times New Roman"/>
      </w:rPr>
    </w:lvl>
    <w:lvl w:ilvl="8" w:tplc="A8AC74F2">
      <w:start w:val="1"/>
      <w:numFmt w:val="lowerRoman"/>
      <w:lvlText w:val="%9."/>
      <w:lvlJc w:val="right"/>
      <w:pPr>
        <w:ind w:left="6840" w:hanging="180"/>
      </w:pPr>
      <w:rPr>
        <w:rFonts w:cs="Times New Roman"/>
      </w:rPr>
    </w:lvl>
  </w:abstractNum>
  <w:abstractNum w:abstractNumId="26" w15:restartNumberingAfterBreak="0">
    <w:nsid w:val="2B35434C"/>
    <w:multiLevelType w:val="hybridMultilevel"/>
    <w:tmpl w:val="9570753E"/>
    <w:lvl w:ilvl="0" w:tplc="FFFFFFFF">
      <w:start w:val="1"/>
      <w:numFmt w:val="decimal"/>
      <w:pStyle w:val="11"/>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start w:val="1"/>
      <w:numFmt w:val="lowerLetter"/>
      <w:lvlText w:val="%5."/>
      <w:lvlJc w:val="left"/>
      <w:pPr>
        <w:ind w:left="3600" w:hanging="360"/>
      </w:pPr>
      <w:rPr>
        <w:rFonts w:cs="Times New Roman"/>
      </w:rPr>
    </w:lvl>
    <w:lvl w:ilvl="5" w:tplc="FFFFFFFF">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start w:val="1"/>
      <w:numFmt w:val="lowerLetter"/>
      <w:lvlText w:val="%8."/>
      <w:lvlJc w:val="left"/>
      <w:pPr>
        <w:ind w:left="5760" w:hanging="360"/>
      </w:pPr>
      <w:rPr>
        <w:rFonts w:cs="Times New Roman"/>
      </w:rPr>
    </w:lvl>
    <w:lvl w:ilvl="8" w:tplc="FFFFFFFF">
      <w:start w:val="1"/>
      <w:numFmt w:val="lowerRoman"/>
      <w:lvlText w:val="%9."/>
      <w:lvlJc w:val="right"/>
      <w:pPr>
        <w:ind w:left="6480" w:hanging="180"/>
      </w:pPr>
      <w:rPr>
        <w:rFonts w:cs="Times New Roman"/>
      </w:rPr>
    </w:lvl>
  </w:abstractNum>
  <w:abstractNum w:abstractNumId="27" w15:restartNumberingAfterBreak="0">
    <w:nsid w:val="2C5D2297"/>
    <w:multiLevelType w:val="multilevel"/>
    <w:tmpl w:val="CB8A2C9E"/>
    <w:styleLink w:val="Style6"/>
    <w:lvl w:ilvl="0">
      <w:start w:val="1"/>
      <w:numFmt w:val="decimal"/>
      <w:lvlText w:val="%1)"/>
      <w:lvlJc w:val="left"/>
      <w:pPr>
        <w:ind w:left="3240"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rPr>
    </w:lvl>
    <w:lvl w:ilvl="1">
      <w:start w:val="1"/>
      <w:numFmt w:val="russianLower"/>
      <w:lvlText w:val="%2)"/>
      <w:lvlJc w:val="left"/>
      <w:pPr>
        <w:tabs>
          <w:tab w:val="num" w:pos="3960"/>
        </w:tabs>
        <w:ind w:left="3960" w:hanging="360"/>
      </w:pPr>
      <w:rPr>
        <w:rFonts w:cs="Times New Roman" w:hint="default"/>
      </w:rPr>
    </w:lvl>
    <w:lvl w:ilvl="2">
      <w:start w:val="1"/>
      <w:numFmt w:val="lowerRoman"/>
      <w:lvlText w:val="%3"/>
      <w:lvlJc w:val="left"/>
      <w:pPr>
        <w:tabs>
          <w:tab w:val="num" w:pos="6210"/>
        </w:tabs>
        <w:ind w:left="5040"/>
      </w:pPr>
      <w:rPr>
        <w:rFonts w:cs="Times New Roman" w:hint="default"/>
      </w:rPr>
    </w:lvl>
    <w:lvl w:ilvl="3">
      <w:start w:val="1"/>
      <w:numFmt w:val="decimal"/>
      <w:lvlText w:val="%4."/>
      <w:lvlJc w:val="left"/>
      <w:pPr>
        <w:tabs>
          <w:tab w:val="num" w:pos="7290"/>
        </w:tabs>
        <w:ind w:left="6120"/>
      </w:pPr>
      <w:rPr>
        <w:rFonts w:cs="Times New Roman" w:hint="default"/>
      </w:rPr>
    </w:lvl>
    <w:lvl w:ilvl="4">
      <w:start w:val="1"/>
      <w:numFmt w:val="lowerLetter"/>
      <w:lvlText w:val="%5."/>
      <w:lvlJc w:val="left"/>
      <w:pPr>
        <w:tabs>
          <w:tab w:val="num" w:pos="8370"/>
        </w:tabs>
        <w:ind w:left="7200"/>
      </w:pPr>
      <w:rPr>
        <w:rFonts w:cs="Times New Roman" w:hint="default"/>
      </w:rPr>
    </w:lvl>
    <w:lvl w:ilvl="5">
      <w:start w:val="1"/>
      <w:numFmt w:val="lowerRoman"/>
      <w:lvlText w:val="%6."/>
      <w:lvlJc w:val="right"/>
      <w:pPr>
        <w:tabs>
          <w:tab w:val="num" w:pos="9450"/>
        </w:tabs>
        <w:ind w:left="8280"/>
      </w:pPr>
      <w:rPr>
        <w:rFonts w:cs="Times New Roman" w:hint="default"/>
      </w:rPr>
    </w:lvl>
    <w:lvl w:ilvl="6">
      <w:start w:val="1"/>
      <w:numFmt w:val="decimal"/>
      <w:lvlText w:val="%7."/>
      <w:lvlJc w:val="left"/>
      <w:pPr>
        <w:tabs>
          <w:tab w:val="num" w:pos="10530"/>
        </w:tabs>
        <w:ind w:left="9360"/>
      </w:pPr>
      <w:rPr>
        <w:rFonts w:cs="Times New Roman" w:hint="default"/>
      </w:rPr>
    </w:lvl>
    <w:lvl w:ilvl="7">
      <w:start w:val="1"/>
      <w:numFmt w:val="lowerLetter"/>
      <w:lvlText w:val="%8."/>
      <w:lvlJc w:val="left"/>
      <w:pPr>
        <w:tabs>
          <w:tab w:val="num" w:pos="11610"/>
        </w:tabs>
        <w:ind w:left="10440"/>
      </w:pPr>
      <w:rPr>
        <w:rFonts w:cs="Times New Roman" w:hint="default"/>
      </w:rPr>
    </w:lvl>
    <w:lvl w:ilvl="8">
      <w:start w:val="1"/>
      <w:numFmt w:val="lowerRoman"/>
      <w:lvlText w:val="%9."/>
      <w:lvlJc w:val="right"/>
      <w:pPr>
        <w:tabs>
          <w:tab w:val="num" w:pos="12690"/>
        </w:tabs>
        <w:ind w:left="11520"/>
      </w:pPr>
      <w:rPr>
        <w:rFonts w:cs="Times New Roman" w:hint="default"/>
      </w:rPr>
    </w:lvl>
  </w:abstractNum>
  <w:abstractNum w:abstractNumId="28" w15:restartNumberingAfterBreak="0">
    <w:nsid w:val="2CC41E87"/>
    <w:multiLevelType w:val="singleLevel"/>
    <w:tmpl w:val="0D2CB64C"/>
    <w:lvl w:ilvl="0">
      <w:start w:val="1"/>
      <w:numFmt w:val="bullet"/>
      <w:pStyle w:val="a0"/>
      <w:lvlText w:val=""/>
      <w:lvlJc w:val="left"/>
      <w:pPr>
        <w:tabs>
          <w:tab w:val="num" w:pos="360"/>
        </w:tabs>
        <w:ind w:left="284" w:hanging="284"/>
      </w:pPr>
      <w:rPr>
        <w:rFonts w:ascii="Symbol" w:hAnsi="Symbol" w:hint="default"/>
      </w:rPr>
    </w:lvl>
  </w:abstractNum>
  <w:abstractNum w:abstractNumId="29" w15:restartNumberingAfterBreak="0">
    <w:nsid w:val="2CC429E6"/>
    <w:multiLevelType w:val="hybridMultilevel"/>
    <w:tmpl w:val="8F3C87C0"/>
    <w:lvl w:ilvl="0" w:tplc="94CAA816">
      <w:start w:val="1"/>
      <w:numFmt w:val="bullet"/>
      <w:pStyle w:val="a1"/>
      <w:lvlText w:val=""/>
      <w:lvlJc w:val="left"/>
      <w:pPr>
        <w:ind w:left="1429" w:hanging="360"/>
      </w:pPr>
      <w:rPr>
        <w:rFonts w:ascii="Symbol" w:hAnsi="Symbol" w:hint="default"/>
      </w:rPr>
    </w:lvl>
    <w:lvl w:ilvl="1" w:tplc="FFFFFFFF">
      <w:start w:val="1"/>
      <w:numFmt w:val="decimal"/>
      <w:pStyle w:val="a2"/>
      <w:lvlText w:val="%2)"/>
      <w:lvlJc w:val="left"/>
      <w:pPr>
        <w:ind w:left="2149" w:hanging="360"/>
      </w:pPr>
      <w:rPr>
        <w:rFonts w:cs="Times New Roman" w:hint="default"/>
      </w:rPr>
    </w:lvl>
    <w:lvl w:ilvl="2" w:tplc="0419000F">
      <w:start w:val="1"/>
      <w:numFmt w:val="decimal"/>
      <w:lvlText w:val="%3."/>
      <w:lvlJc w:val="left"/>
      <w:pPr>
        <w:tabs>
          <w:tab w:val="num" w:pos="2869"/>
        </w:tabs>
        <w:ind w:left="2869" w:hanging="360"/>
      </w:pPr>
      <w:rPr>
        <w:rFonts w:cs="Times New Roman"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0" w15:restartNumberingAfterBreak="0">
    <w:nsid w:val="2D2D4B54"/>
    <w:multiLevelType w:val="singleLevel"/>
    <w:tmpl w:val="2D765D82"/>
    <w:lvl w:ilvl="0">
      <w:start w:val="1"/>
      <w:numFmt w:val="bullet"/>
      <w:pStyle w:val="List2"/>
      <w:lvlText w:val=""/>
      <w:lvlJc w:val="left"/>
      <w:pPr>
        <w:tabs>
          <w:tab w:val="num" w:pos="1267"/>
        </w:tabs>
        <w:ind w:left="1191" w:hanging="284"/>
      </w:pPr>
      <w:rPr>
        <w:rFonts w:ascii="Symbol" w:hAnsi="Symbol" w:hint="default"/>
      </w:rPr>
    </w:lvl>
  </w:abstractNum>
  <w:abstractNum w:abstractNumId="31" w15:restartNumberingAfterBreak="0">
    <w:nsid w:val="2D4454EA"/>
    <w:multiLevelType w:val="multilevel"/>
    <w:tmpl w:val="A0265E9A"/>
    <w:lvl w:ilvl="0">
      <w:start w:val="1"/>
      <w:numFmt w:val="bullet"/>
      <w:pStyle w:val="listBulleted"/>
      <w:lvlText w:val=""/>
      <w:lvlJc w:val="left"/>
      <w:pPr>
        <w:tabs>
          <w:tab w:val="num" w:pos="414"/>
        </w:tabs>
        <w:ind w:left="1021" w:hanging="170"/>
      </w:pPr>
      <w:rPr>
        <w:rFonts w:ascii="Symbol" w:hAnsi="Symbol" w:hint="default"/>
      </w:rPr>
    </w:lvl>
    <w:lvl w:ilvl="1">
      <w:start w:val="1"/>
      <w:numFmt w:val="russianLower"/>
      <w:lvlText w:val="%2)"/>
      <w:lvlJc w:val="left"/>
      <w:pPr>
        <w:tabs>
          <w:tab w:val="num" w:pos="414"/>
        </w:tabs>
        <w:ind w:left="2214" w:hanging="360"/>
      </w:pPr>
      <w:rPr>
        <w:rFonts w:ascii="Times New Roman" w:hAnsi="Times New Roman" w:cs="Times New Roman" w:hint="default"/>
        <w:b w:val="0"/>
        <w:i w:val="0"/>
        <w:sz w:val="24"/>
      </w:rPr>
    </w:lvl>
    <w:lvl w:ilvl="2">
      <w:start w:val="1"/>
      <w:numFmt w:val="bullet"/>
      <w:lvlText w:val=""/>
      <w:lvlJc w:val="left"/>
      <w:pPr>
        <w:tabs>
          <w:tab w:val="num" w:pos="414"/>
        </w:tabs>
        <w:ind w:left="3294" w:hanging="360"/>
      </w:pPr>
      <w:rPr>
        <w:rFonts w:ascii="Wingdings" w:hAnsi="Wingdings" w:hint="default"/>
      </w:rPr>
    </w:lvl>
    <w:lvl w:ilvl="3">
      <w:start w:val="1"/>
      <w:numFmt w:val="bullet"/>
      <w:lvlText w:val=""/>
      <w:lvlJc w:val="left"/>
      <w:pPr>
        <w:tabs>
          <w:tab w:val="num" w:pos="414"/>
        </w:tabs>
        <w:ind w:left="4014" w:hanging="360"/>
      </w:pPr>
      <w:rPr>
        <w:rFonts w:ascii="Symbol" w:hAnsi="Symbol" w:hint="default"/>
      </w:rPr>
    </w:lvl>
    <w:lvl w:ilvl="4">
      <w:start w:val="1"/>
      <w:numFmt w:val="bullet"/>
      <w:lvlText w:val="o"/>
      <w:lvlJc w:val="left"/>
      <w:pPr>
        <w:tabs>
          <w:tab w:val="num" w:pos="414"/>
        </w:tabs>
        <w:ind w:left="4734" w:hanging="360"/>
      </w:pPr>
      <w:rPr>
        <w:rFonts w:ascii="Courier New" w:hAnsi="Courier New" w:hint="default"/>
      </w:rPr>
    </w:lvl>
    <w:lvl w:ilvl="5">
      <w:start w:val="1"/>
      <w:numFmt w:val="bullet"/>
      <w:lvlText w:val=""/>
      <w:lvlJc w:val="left"/>
      <w:pPr>
        <w:tabs>
          <w:tab w:val="num" w:pos="414"/>
        </w:tabs>
        <w:ind w:left="5454" w:hanging="360"/>
      </w:pPr>
      <w:rPr>
        <w:rFonts w:ascii="Wingdings" w:hAnsi="Wingdings" w:hint="default"/>
      </w:rPr>
    </w:lvl>
    <w:lvl w:ilvl="6">
      <w:start w:val="1"/>
      <w:numFmt w:val="bullet"/>
      <w:lvlText w:val=""/>
      <w:lvlJc w:val="left"/>
      <w:pPr>
        <w:tabs>
          <w:tab w:val="num" w:pos="414"/>
        </w:tabs>
        <w:ind w:left="6174" w:hanging="360"/>
      </w:pPr>
      <w:rPr>
        <w:rFonts w:ascii="Symbol" w:hAnsi="Symbol" w:hint="default"/>
      </w:rPr>
    </w:lvl>
    <w:lvl w:ilvl="7">
      <w:start w:val="1"/>
      <w:numFmt w:val="bullet"/>
      <w:lvlText w:val="o"/>
      <w:lvlJc w:val="left"/>
      <w:pPr>
        <w:tabs>
          <w:tab w:val="num" w:pos="414"/>
        </w:tabs>
        <w:ind w:left="6894" w:hanging="360"/>
      </w:pPr>
      <w:rPr>
        <w:rFonts w:ascii="Courier New" w:hAnsi="Courier New" w:hint="default"/>
      </w:rPr>
    </w:lvl>
    <w:lvl w:ilvl="8">
      <w:start w:val="1"/>
      <w:numFmt w:val="bullet"/>
      <w:lvlText w:val=""/>
      <w:lvlJc w:val="left"/>
      <w:pPr>
        <w:tabs>
          <w:tab w:val="num" w:pos="414"/>
        </w:tabs>
        <w:ind w:left="7614" w:hanging="360"/>
      </w:pPr>
      <w:rPr>
        <w:rFonts w:ascii="Wingdings" w:hAnsi="Wingdings" w:hint="default"/>
      </w:rPr>
    </w:lvl>
  </w:abstractNum>
  <w:abstractNum w:abstractNumId="32" w15:restartNumberingAfterBreak="0">
    <w:nsid w:val="2F731060"/>
    <w:multiLevelType w:val="multilevel"/>
    <w:tmpl w:val="E00A88AA"/>
    <w:styleLink w:val="ListBulleted0"/>
    <w:lvl w:ilvl="0">
      <w:start w:val="1"/>
      <w:numFmt w:val="bullet"/>
      <w:lvlText w:val=""/>
      <w:lvlJc w:val="left"/>
      <w:pPr>
        <w:ind w:left="1080" w:hanging="360"/>
      </w:pPr>
      <w:rPr>
        <w:rFonts w:ascii="Symbol" w:hAnsi="Symbol" w:hint="default"/>
      </w:rPr>
    </w:lvl>
    <w:lvl w:ilvl="1">
      <w:start w:val="1"/>
      <w:numFmt w:val="bullet"/>
      <w:lvlText w:val=""/>
      <w:lvlJc w:val="left"/>
      <w:pPr>
        <w:ind w:left="1800" w:hanging="360"/>
      </w:pPr>
      <w:rPr>
        <w:rFonts w:ascii="Symbol" w:hAnsi="Symbol"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hint="default"/>
      </w:rPr>
    </w:lvl>
    <w:lvl w:ilvl="8">
      <w:start w:val="1"/>
      <w:numFmt w:val="bullet"/>
      <w:lvlText w:val=""/>
      <w:lvlJc w:val="left"/>
      <w:pPr>
        <w:ind w:left="7200" w:hanging="360"/>
      </w:pPr>
      <w:rPr>
        <w:rFonts w:ascii="Wingdings" w:hAnsi="Wingdings" w:hint="default"/>
      </w:rPr>
    </w:lvl>
  </w:abstractNum>
  <w:abstractNum w:abstractNumId="33" w15:restartNumberingAfterBreak="0">
    <w:nsid w:val="31E255D5"/>
    <w:multiLevelType w:val="hybridMultilevel"/>
    <w:tmpl w:val="74600CCA"/>
    <w:lvl w:ilvl="0" w:tplc="D278DE38">
      <w:start w:val="1"/>
      <w:numFmt w:val="decimal"/>
      <w:pStyle w:val="a3"/>
      <w:lvlText w:val="%1."/>
      <w:lvlJc w:val="left"/>
      <w:pPr>
        <w:tabs>
          <w:tab w:val="num" w:pos="1211"/>
        </w:tabs>
        <w:ind w:left="1211" w:hanging="360"/>
      </w:pPr>
      <w:rPr>
        <w:rFonts w:cs="Times New Roman" w:hint="default"/>
      </w:rPr>
    </w:lvl>
    <w:lvl w:ilvl="1" w:tplc="CDC6B3C2">
      <w:start w:val="1"/>
      <w:numFmt w:val="lowerLetter"/>
      <w:lvlText w:val="%2."/>
      <w:lvlJc w:val="left"/>
      <w:pPr>
        <w:tabs>
          <w:tab w:val="num" w:pos="1440"/>
        </w:tabs>
        <w:ind w:left="1440" w:hanging="360"/>
      </w:pPr>
      <w:rPr>
        <w:rFonts w:cs="Times New Roman"/>
      </w:rPr>
    </w:lvl>
    <w:lvl w:ilvl="2" w:tplc="AE709C5C">
      <w:start w:val="1"/>
      <w:numFmt w:val="lowerRoman"/>
      <w:lvlText w:val="%3."/>
      <w:lvlJc w:val="right"/>
      <w:pPr>
        <w:tabs>
          <w:tab w:val="num" w:pos="2160"/>
        </w:tabs>
        <w:ind w:left="2160" w:hanging="180"/>
      </w:pPr>
      <w:rPr>
        <w:rFonts w:cs="Times New Roman"/>
      </w:rPr>
    </w:lvl>
    <w:lvl w:ilvl="3" w:tplc="EE7A5AF8">
      <w:start w:val="1"/>
      <w:numFmt w:val="decimal"/>
      <w:lvlText w:val="%4."/>
      <w:lvlJc w:val="left"/>
      <w:pPr>
        <w:tabs>
          <w:tab w:val="num" w:pos="2880"/>
        </w:tabs>
        <w:ind w:left="2880" w:hanging="360"/>
      </w:pPr>
      <w:rPr>
        <w:rFonts w:cs="Times New Roman"/>
      </w:rPr>
    </w:lvl>
    <w:lvl w:ilvl="4" w:tplc="5752729E">
      <w:start w:val="1"/>
      <w:numFmt w:val="lowerLetter"/>
      <w:lvlText w:val="%5."/>
      <w:lvlJc w:val="left"/>
      <w:pPr>
        <w:tabs>
          <w:tab w:val="num" w:pos="3600"/>
        </w:tabs>
        <w:ind w:left="3600" w:hanging="360"/>
      </w:pPr>
      <w:rPr>
        <w:rFonts w:cs="Times New Roman"/>
      </w:rPr>
    </w:lvl>
    <w:lvl w:ilvl="5" w:tplc="9CBA21E2">
      <w:start w:val="1"/>
      <w:numFmt w:val="lowerRoman"/>
      <w:lvlText w:val="%6."/>
      <w:lvlJc w:val="right"/>
      <w:pPr>
        <w:tabs>
          <w:tab w:val="num" w:pos="4320"/>
        </w:tabs>
        <w:ind w:left="4320" w:hanging="180"/>
      </w:pPr>
      <w:rPr>
        <w:rFonts w:cs="Times New Roman"/>
      </w:rPr>
    </w:lvl>
    <w:lvl w:ilvl="6" w:tplc="54B6406C">
      <w:start w:val="1"/>
      <w:numFmt w:val="decimal"/>
      <w:lvlText w:val="%7."/>
      <w:lvlJc w:val="left"/>
      <w:pPr>
        <w:tabs>
          <w:tab w:val="num" w:pos="5040"/>
        </w:tabs>
        <w:ind w:left="5040" w:hanging="360"/>
      </w:pPr>
      <w:rPr>
        <w:rFonts w:cs="Times New Roman"/>
      </w:rPr>
    </w:lvl>
    <w:lvl w:ilvl="7" w:tplc="BFA6BFB4">
      <w:start w:val="1"/>
      <w:numFmt w:val="lowerLetter"/>
      <w:lvlText w:val="%8."/>
      <w:lvlJc w:val="left"/>
      <w:pPr>
        <w:tabs>
          <w:tab w:val="num" w:pos="5760"/>
        </w:tabs>
        <w:ind w:left="5760" w:hanging="360"/>
      </w:pPr>
      <w:rPr>
        <w:rFonts w:cs="Times New Roman"/>
      </w:rPr>
    </w:lvl>
    <w:lvl w:ilvl="8" w:tplc="E91EA944">
      <w:start w:val="1"/>
      <w:numFmt w:val="lowerRoman"/>
      <w:lvlText w:val="%9."/>
      <w:lvlJc w:val="right"/>
      <w:pPr>
        <w:tabs>
          <w:tab w:val="num" w:pos="6480"/>
        </w:tabs>
        <w:ind w:left="6480" w:hanging="180"/>
      </w:pPr>
      <w:rPr>
        <w:rFonts w:cs="Times New Roman"/>
      </w:rPr>
    </w:lvl>
  </w:abstractNum>
  <w:abstractNum w:abstractNumId="34" w15:restartNumberingAfterBreak="0">
    <w:nsid w:val="349B6A0F"/>
    <w:multiLevelType w:val="hybridMultilevel"/>
    <w:tmpl w:val="2C843C60"/>
    <w:lvl w:ilvl="0" w:tplc="B3205F76">
      <w:start w:val="1"/>
      <w:numFmt w:val="bullet"/>
      <w:pStyle w:val="a4"/>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hint="default"/>
      </w:rPr>
    </w:lvl>
    <w:lvl w:ilvl="8" w:tplc="04190005">
      <w:start w:val="1"/>
      <w:numFmt w:val="bullet"/>
      <w:lvlText w:val=""/>
      <w:lvlJc w:val="left"/>
      <w:pPr>
        <w:ind w:left="7200" w:hanging="360"/>
      </w:pPr>
      <w:rPr>
        <w:rFonts w:ascii="Wingdings" w:hAnsi="Wingdings" w:hint="default"/>
      </w:rPr>
    </w:lvl>
  </w:abstractNum>
  <w:abstractNum w:abstractNumId="35" w15:restartNumberingAfterBreak="0">
    <w:nsid w:val="359E2E62"/>
    <w:multiLevelType w:val="hybridMultilevel"/>
    <w:tmpl w:val="8B1C2020"/>
    <w:lvl w:ilvl="0" w:tplc="743E0906">
      <w:start w:val="1"/>
      <w:numFmt w:val="decimal"/>
      <w:pStyle w:val="22"/>
      <w:lvlText w:val="%1."/>
      <w:lvlJc w:val="left"/>
      <w:pPr>
        <w:ind w:left="2160" w:hanging="360"/>
      </w:pPr>
      <w:rPr>
        <w:rFonts w:cs="Times New Roman" w:hint="default"/>
      </w:rPr>
    </w:lvl>
    <w:lvl w:ilvl="1" w:tplc="8594FA54">
      <w:start w:val="1"/>
      <w:numFmt w:val="lowerLetter"/>
      <w:lvlText w:val="%2."/>
      <w:lvlJc w:val="left"/>
      <w:pPr>
        <w:ind w:left="2880" w:hanging="360"/>
      </w:pPr>
      <w:rPr>
        <w:rFonts w:cs="Times New Roman"/>
      </w:rPr>
    </w:lvl>
    <w:lvl w:ilvl="2" w:tplc="F128390E">
      <w:start w:val="1"/>
      <w:numFmt w:val="lowerRoman"/>
      <w:lvlText w:val="%3."/>
      <w:lvlJc w:val="right"/>
      <w:pPr>
        <w:ind w:left="3600" w:hanging="180"/>
      </w:pPr>
      <w:rPr>
        <w:rFonts w:cs="Times New Roman"/>
      </w:rPr>
    </w:lvl>
    <w:lvl w:ilvl="3" w:tplc="2D52F588">
      <w:start w:val="1"/>
      <w:numFmt w:val="decimal"/>
      <w:lvlText w:val="%4."/>
      <w:lvlJc w:val="left"/>
      <w:pPr>
        <w:ind w:left="4320" w:hanging="360"/>
      </w:pPr>
      <w:rPr>
        <w:rFonts w:cs="Times New Roman"/>
      </w:rPr>
    </w:lvl>
    <w:lvl w:ilvl="4" w:tplc="00528BAE">
      <w:start w:val="1"/>
      <w:numFmt w:val="lowerLetter"/>
      <w:lvlText w:val="%5."/>
      <w:lvlJc w:val="left"/>
      <w:pPr>
        <w:ind w:left="5040" w:hanging="360"/>
      </w:pPr>
      <w:rPr>
        <w:rFonts w:cs="Times New Roman"/>
      </w:rPr>
    </w:lvl>
    <w:lvl w:ilvl="5" w:tplc="0762A3E0">
      <w:start w:val="1"/>
      <w:numFmt w:val="lowerRoman"/>
      <w:lvlText w:val="%6."/>
      <w:lvlJc w:val="right"/>
      <w:pPr>
        <w:ind w:left="5760" w:hanging="180"/>
      </w:pPr>
      <w:rPr>
        <w:rFonts w:cs="Times New Roman"/>
      </w:rPr>
    </w:lvl>
    <w:lvl w:ilvl="6" w:tplc="5934A6BC">
      <w:start w:val="1"/>
      <w:numFmt w:val="decimal"/>
      <w:lvlText w:val="%7."/>
      <w:lvlJc w:val="left"/>
      <w:pPr>
        <w:ind w:left="6480" w:hanging="360"/>
      </w:pPr>
      <w:rPr>
        <w:rFonts w:cs="Times New Roman"/>
      </w:rPr>
    </w:lvl>
    <w:lvl w:ilvl="7" w:tplc="0B868EEC">
      <w:start w:val="1"/>
      <w:numFmt w:val="lowerLetter"/>
      <w:lvlText w:val="%8."/>
      <w:lvlJc w:val="left"/>
      <w:pPr>
        <w:ind w:left="7200" w:hanging="360"/>
      </w:pPr>
      <w:rPr>
        <w:rFonts w:cs="Times New Roman"/>
      </w:rPr>
    </w:lvl>
    <w:lvl w:ilvl="8" w:tplc="83D4CDF0">
      <w:start w:val="1"/>
      <w:numFmt w:val="lowerRoman"/>
      <w:lvlText w:val="%9."/>
      <w:lvlJc w:val="right"/>
      <w:pPr>
        <w:ind w:left="7920" w:hanging="180"/>
      </w:pPr>
      <w:rPr>
        <w:rFonts w:cs="Times New Roman"/>
      </w:rPr>
    </w:lvl>
  </w:abstractNum>
  <w:abstractNum w:abstractNumId="36" w15:restartNumberingAfterBreak="0">
    <w:nsid w:val="366E5993"/>
    <w:multiLevelType w:val="multilevel"/>
    <w:tmpl w:val="EF543350"/>
    <w:styleLink w:val="Bulleted3"/>
    <w:lvl w:ilvl="0">
      <w:start w:val="1"/>
      <w:numFmt w:val="bullet"/>
      <w:lvlText w:val=""/>
      <w:lvlJc w:val="left"/>
      <w:pPr>
        <w:tabs>
          <w:tab w:val="num" w:pos="2160"/>
        </w:tabs>
        <w:ind w:left="2160" w:hanging="360"/>
      </w:pPr>
      <w:rPr>
        <w:rFonts w:ascii="Symbol" w:hAnsi="Symbol" w:hint="default"/>
      </w:rPr>
    </w:lvl>
    <w:lvl w:ilvl="1">
      <w:start w:val="1"/>
      <w:numFmt w:val="bullet"/>
      <w:lvlText w:val="o"/>
      <w:lvlJc w:val="left"/>
      <w:pPr>
        <w:tabs>
          <w:tab w:val="num" w:pos="2880"/>
        </w:tabs>
        <w:ind w:left="2880" w:hanging="360"/>
      </w:pPr>
      <w:rPr>
        <w:rFonts w:ascii="Courier New" w:hAnsi="Courier New" w:hint="default"/>
      </w:rPr>
    </w:lvl>
    <w:lvl w:ilvl="2">
      <w:start w:val="1"/>
      <w:numFmt w:val="bullet"/>
      <w:lvlText w:val=""/>
      <w:lvlJc w:val="left"/>
      <w:pPr>
        <w:tabs>
          <w:tab w:val="num" w:pos="864"/>
        </w:tabs>
        <w:ind w:left="864" w:hanging="288"/>
      </w:pPr>
      <w:rPr>
        <w:rFonts w:ascii="Wingdings" w:hAnsi="Wingdings" w:hint="default"/>
        <w:sz w:val="24"/>
      </w:rPr>
    </w:lvl>
    <w:lvl w:ilvl="3">
      <w:start w:val="1"/>
      <w:numFmt w:val="bullet"/>
      <w:lvlText w:val=""/>
      <w:lvlJc w:val="left"/>
      <w:pPr>
        <w:tabs>
          <w:tab w:val="num" w:pos="4320"/>
        </w:tabs>
        <w:ind w:left="4320" w:hanging="360"/>
      </w:pPr>
      <w:rPr>
        <w:rFonts w:ascii="Symbol" w:hAnsi="Symbol" w:hint="default"/>
      </w:rPr>
    </w:lvl>
    <w:lvl w:ilvl="4">
      <w:start w:val="1"/>
      <w:numFmt w:val="bullet"/>
      <w:lvlText w:val="o"/>
      <w:lvlJc w:val="left"/>
      <w:pPr>
        <w:tabs>
          <w:tab w:val="num" w:pos="5040"/>
        </w:tabs>
        <w:ind w:left="5040" w:hanging="360"/>
      </w:pPr>
      <w:rPr>
        <w:rFonts w:ascii="Courier New" w:hAnsi="Courier New" w:hint="default"/>
      </w:rPr>
    </w:lvl>
    <w:lvl w:ilvl="5">
      <w:start w:val="1"/>
      <w:numFmt w:val="bullet"/>
      <w:lvlText w:val=""/>
      <w:lvlJc w:val="left"/>
      <w:pPr>
        <w:tabs>
          <w:tab w:val="num" w:pos="5760"/>
        </w:tabs>
        <w:ind w:left="5760" w:hanging="360"/>
      </w:pPr>
      <w:rPr>
        <w:rFonts w:ascii="Wingdings" w:hAnsi="Wingdings" w:hint="default"/>
      </w:rPr>
    </w:lvl>
    <w:lvl w:ilvl="6">
      <w:start w:val="1"/>
      <w:numFmt w:val="bullet"/>
      <w:lvlText w:val=""/>
      <w:lvlJc w:val="left"/>
      <w:pPr>
        <w:tabs>
          <w:tab w:val="num" w:pos="6480"/>
        </w:tabs>
        <w:ind w:left="6480" w:hanging="360"/>
      </w:pPr>
      <w:rPr>
        <w:rFonts w:ascii="Symbol" w:hAnsi="Symbol" w:hint="default"/>
      </w:rPr>
    </w:lvl>
    <w:lvl w:ilvl="7">
      <w:start w:val="1"/>
      <w:numFmt w:val="bullet"/>
      <w:lvlText w:val="o"/>
      <w:lvlJc w:val="left"/>
      <w:pPr>
        <w:tabs>
          <w:tab w:val="num" w:pos="7200"/>
        </w:tabs>
        <w:ind w:left="7200" w:hanging="360"/>
      </w:pPr>
      <w:rPr>
        <w:rFonts w:ascii="Courier New" w:hAnsi="Courier New" w:hint="default"/>
      </w:rPr>
    </w:lvl>
    <w:lvl w:ilvl="8">
      <w:start w:val="1"/>
      <w:numFmt w:val="bullet"/>
      <w:lvlText w:val=""/>
      <w:lvlJc w:val="left"/>
      <w:pPr>
        <w:tabs>
          <w:tab w:val="num" w:pos="7920"/>
        </w:tabs>
        <w:ind w:left="7920" w:hanging="360"/>
      </w:pPr>
      <w:rPr>
        <w:rFonts w:ascii="Wingdings" w:hAnsi="Wingdings" w:hint="default"/>
      </w:rPr>
    </w:lvl>
  </w:abstractNum>
  <w:abstractNum w:abstractNumId="37" w15:restartNumberingAfterBreak="0">
    <w:nsid w:val="3B2A0766"/>
    <w:multiLevelType w:val="singleLevel"/>
    <w:tmpl w:val="7B2CAC1C"/>
    <w:lvl w:ilvl="0">
      <w:start w:val="1"/>
      <w:numFmt w:val="bullet"/>
      <w:pStyle w:val="List1"/>
      <w:lvlText w:val=""/>
      <w:lvlJc w:val="left"/>
      <w:pPr>
        <w:tabs>
          <w:tab w:val="num" w:pos="786"/>
        </w:tabs>
        <w:ind w:left="737" w:hanging="311"/>
      </w:pPr>
      <w:rPr>
        <w:rFonts w:ascii="Symbol" w:hAnsi="Symbol" w:hint="default"/>
      </w:rPr>
    </w:lvl>
  </w:abstractNum>
  <w:abstractNum w:abstractNumId="38" w15:restartNumberingAfterBreak="0">
    <w:nsid w:val="3C2053B5"/>
    <w:multiLevelType w:val="hybridMultilevel"/>
    <w:tmpl w:val="01767D92"/>
    <w:lvl w:ilvl="0" w:tplc="7604DCA2">
      <w:start w:val="1"/>
      <w:numFmt w:val="bullet"/>
      <w:pStyle w:val="a5"/>
      <w:lvlText w:val=""/>
      <w:lvlJc w:val="left"/>
      <w:pPr>
        <w:ind w:left="1429" w:hanging="360"/>
      </w:pPr>
      <w:rPr>
        <w:rFonts w:ascii="Symbol" w:hAnsi="Symbol" w:hint="default"/>
      </w:rPr>
    </w:lvl>
    <w:lvl w:ilvl="1" w:tplc="1624A020">
      <w:start w:val="2"/>
      <w:numFmt w:val="decimal"/>
      <w:lvlText w:val="%2)"/>
      <w:lvlJc w:val="left"/>
      <w:pPr>
        <w:tabs>
          <w:tab w:val="num" w:pos="2149"/>
        </w:tabs>
        <w:ind w:left="2149" w:hanging="360"/>
      </w:pPr>
      <w:rPr>
        <w:rFonts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9" w15:restartNumberingAfterBreak="0">
    <w:nsid w:val="3FA72EE7"/>
    <w:multiLevelType w:val="multilevel"/>
    <w:tmpl w:val="CE123E4A"/>
    <w:lvl w:ilvl="0">
      <w:start w:val="1"/>
      <w:numFmt w:val="decimal"/>
      <w:pStyle w:val="a6"/>
      <w:lvlText w:val="%1)"/>
      <w:lvlJc w:val="left"/>
      <w:pPr>
        <w:tabs>
          <w:tab w:val="num" w:pos="131"/>
        </w:tabs>
        <w:ind w:left="1211" w:hanging="360"/>
      </w:pPr>
      <w:rPr>
        <w:rFonts w:ascii="Times New Roman" w:hAnsi="Times New Roman" w:cs="Maiandra GD" w:hint="default"/>
        <w:b w:val="0"/>
        <w:bCs w:val="0"/>
        <w:i w:val="0"/>
        <w:iCs w:val="0"/>
        <w:caps w:val="0"/>
        <w:strike w:val="0"/>
        <w:dstrike w:val="0"/>
        <w:vanish w:val="0"/>
        <w:color w:val="000000"/>
        <w:spacing w:val="0"/>
        <w:kern w:val="0"/>
        <w:position w:val="0"/>
        <w:sz w:val="24"/>
        <w:u w:val="none"/>
        <w:vertAlign w:val="baseline"/>
      </w:rPr>
    </w:lvl>
    <w:lvl w:ilvl="1">
      <w:start w:val="1"/>
      <w:numFmt w:val="bullet"/>
      <w:lvlText w:val=""/>
      <w:lvlJc w:val="left"/>
      <w:pPr>
        <w:tabs>
          <w:tab w:val="num" w:pos="1931"/>
        </w:tabs>
        <w:ind w:left="1931" w:hanging="360"/>
      </w:pPr>
      <w:rPr>
        <w:rFonts w:ascii="Symbol" w:hAnsi="Symbol" w:hint="default"/>
        <w:b w:val="0"/>
        <w:i w:val="0"/>
        <w:sz w:val="24"/>
      </w:rPr>
    </w:lvl>
    <w:lvl w:ilvl="2">
      <w:start w:val="1"/>
      <w:numFmt w:val="bullet"/>
      <w:lvlText w:val=""/>
      <w:lvlJc w:val="left"/>
      <w:pPr>
        <w:tabs>
          <w:tab w:val="num" w:pos="2966"/>
        </w:tabs>
        <w:ind w:left="2399"/>
      </w:pPr>
      <w:rPr>
        <w:rFonts w:ascii="Symbol" w:hAnsi="Symbol" w:hint="default"/>
      </w:rPr>
    </w:lvl>
    <w:lvl w:ilvl="3">
      <w:start w:val="1"/>
      <w:numFmt w:val="decimal"/>
      <w:lvlText w:val="%4."/>
      <w:lvlJc w:val="left"/>
      <w:pPr>
        <w:tabs>
          <w:tab w:val="num" w:pos="3533"/>
        </w:tabs>
        <w:ind w:left="2966"/>
      </w:pPr>
      <w:rPr>
        <w:rFonts w:cs="Times New Roman" w:hint="default"/>
      </w:rPr>
    </w:lvl>
    <w:lvl w:ilvl="4">
      <w:start w:val="1"/>
      <w:numFmt w:val="lowerLetter"/>
      <w:lvlText w:val="%5."/>
      <w:lvlJc w:val="left"/>
      <w:pPr>
        <w:tabs>
          <w:tab w:val="num" w:pos="6341"/>
        </w:tabs>
        <w:ind w:left="5171"/>
      </w:pPr>
      <w:rPr>
        <w:rFonts w:cs="Times New Roman" w:hint="default"/>
      </w:rPr>
    </w:lvl>
    <w:lvl w:ilvl="5">
      <w:start w:val="1"/>
      <w:numFmt w:val="lowerRoman"/>
      <w:lvlText w:val="%6."/>
      <w:lvlJc w:val="right"/>
      <w:pPr>
        <w:tabs>
          <w:tab w:val="num" w:pos="7421"/>
        </w:tabs>
        <w:ind w:left="6251"/>
      </w:pPr>
      <w:rPr>
        <w:rFonts w:cs="Times New Roman" w:hint="default"/>
      </w:rPr>
    </w:lvl>
    <w:lvl w:ilvl="6">
      <w:start w:val="1"/>
      <w:numFmt w:val="decimal"/>
      <w:lvlText w:val="%7."/>
      <w:lvlJc w:val="left"/>
      <w:pPr>
        <w:tabs>
          <w:tab w:val="num" w:pos="8501"/>
        </w:tabs>
        <w:ind w:left="7331"/>
      </w:pPr>
      <w:rPr>
        <w:rFonts w:cs="Times New Roman" w:hint="default"/>
      </w:rPr>
    </w:lvl>
    <w:lvl w:ilvl="7">
      <w:start w:val="1"/>
      <w:numFmt w:val="lowerLetter"/>
      <w:lvlText w:val="%8."/>
      <w:lvlJc w:val="left"/>
      <w:pPr>
        <w:tabs>
          <w:tab w:val="num" w:pos="9581"/>
        </w:tabs>
        <w:ind w:left="8411"/>
      </w:pPr>
      <w:rPr>
        <w:rFonts w:cs="Times New Roman" w:hint="default"/>
      </w:rPr>
    </w:lvl>
    <w:lvl w:ilvl="8">
      <w:start w:val="1"/>
      <w:numFmt w:val="lowerRoman"/>
      <w:lvlText w:val="%9."/>
      <w:lvlJc w:val="right"/>
      <w:pPr>
        <w:tabs>
          <w:tab w:val="num" w:pos="10661"/>
        </w:tabs>
        <w:ind w:left="9491"/>
      </w:pPr>
      <w:rPr>
        <w:rFonts w:cs="Times New Roman" w:hint="default"/>
      </w:rPr>
    </w:lvl>
  </w:abstractNum>
  <w:abstractNum w:abstractNumId="40" w15:restartNumberingAfterBreak="0">
    <w:nsid w:val="42A27D74"/>
    <w:multiLevelType w:val="singleLevel"/>
    <w:tmpl w:val="9B4419DE"/>
    <w:lvl w:ilvl="0">
      <w:start w:val="1"/>
      <w:numFmt w:val="bullet"/>
      <w:pStyle w:val="a7"/>
      <w:lvlText w:val=""/>
      <w:lvlJc w:val="left"/>
      <w:pPr>
        <w:tabs>
          <w:tab w:val="num" w:pos="360"/>
        </w:tabs>
        <w:ind w:left="360" w:hanging="360"/>
      </w:pPr>
      <w:rPr>
        <w:rFonts w:ascii="Symbol" w:hAnsi="Symbol" w:hint="default"/>
      </w:rPr>
    </w:lvl>
  </w:abstractNum>
  <w:abstractNum w:abstractNumId="41" w15:restartNumberingAfterBreak="0">
    <w:nsid w:val="45411F55"/>
    <w:multiLevelType w:val="hybridMultilevel"/>
    <w:tmpl w:val="BCD4A050"/>
    <w:lvl w:ilvl="0" w:tplc="B6E616E4">
      <w:start w:val="1"/>
      <w:numFmt w:val="decimal"/>
      <w:pStyle w:val="1Heading1"/>
      <w:lvlText w:val="%1"/>
      <w:lvlJc w:val="left"/>
      <w:pPr>
        <w:tabs>
          <w:tab w:val="num" w:pos="1211"/>
        </w:tabs>
        <w:ind w:left="1211" w:hanging="360"/>
      </w:pPr>
      <w:rPr>
        <w:rFonts w:cs="Times New Roman" w:hint="default"/>
      </w:rPr>
    </w:lvl>
    <w:lvl w:ilvl="1" w:tplc="04190003">
      <w:start w:val="1"/>
      <w:numFmt w:val="bullet"/>
      <w:lvlText w:val=""/>
      <w:lvlJc w:val="left"/>
      <w:pPr>
        <w:tabs>
          <w:tab w:val="num" w:pos="1440"/>
        </w:tabs>
        <w:ind w:left="1440" w:hanging="360"/>
      </w:pPr>
      <w:rPr>
        <w:rFonts w:ascii="Symbol" w:hAnsi="Symbol" w:hint="default"/>
        <w:color w:val="auto"/>
      </w:rPr>
    </w:lvl>
    <w:lvl w:ilvl="2" w:tplc="04190005">
      <w:start w:val="1"/>
      <w:numFmt w:val="lowerRoman"/>
      <w:lvlText w:val="%3."/>
      <w:lvlJc w:val="right"/>
      <w:pPr>
        <w:tabs>
          <w:tab w:val="num" w:pos="2160"/>
        </w:tabs>
        <w:ind w:left="2160" w:hanging="18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lowerLetter"/>
      <w:lvlText w:val="%5."/>
      <w:lvlJc w:val="left"/>
      <w:pPr>
        <w:tabs>
          <w:tab w:val="num" w:pos="3600"/>
        </w:tabs>
        <w:ind w:left="3600" w:hanging="360"/>
      </w:pPr>
      <w:rPr>
        <w:rFonts w:cs="Times New Roman"/>
      </w:rPr>
    </w:lvl>
    <w:lvl w:ilvl="5" w:tplc="04190005">
      <w:start w:val="1"/>
      <w:numFmt w:val="lowerRoman"/>
      <w:lvlText w:val="%6."/>
      <w:lvlJc w:val="right"/>
      <w:pPr>
        <w:tabs>
          <w:tab w:val="num" w:pos="4320"/>
        </w:tabs>
        <w:ind w:left="4320" w:hanging="18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lowerLetter"/>
      <w:lvlText w:val="%8."/>
      <w:lvlJc w:val="left"/>
      <w:pPr>
        <w:tabs>
          <w:tab w:val="num" w:pos="5760"/>
        </w:tabs>
        <w:ind w:left="5760" w:hanging="360"/>
      </w:pPr>
      <w:rPr>
        <w:rFonts w:cs="Times New Roman"/>
      </w:rPr>
    </w:lvl>
    <w:lvl w:ilvl="8" w:tplc="04190005">
      <w:start w:val="1"/>
      <w:numFmt w:val="lowerRoman"/>
      <w:lvlText w:val="%9."/>
      <w:lvlJc w:val="right"/>
      <w:pPr>
        <w:tabs>
          <w:tab w:val="num" w:pos="6480"/>
        </w:tabs>
        <w:ind w:left="6480" w:hanging="180"/>
      </w:pPr>
      <w:rPr>
        <w:rFonts w:cs="Times New Roman"/>
      </w:rPr>
    </w:lvl>
  </w:abstractNum>
  <w:abstractNum w:abstractNumId="42" w15:restartNumberingAfterBreak="0">
    <w:nsid w:val="4BD31883"/>
    <w:multiLevelType w:val="hybridMultilevel"/>
    <w:tmpl w:val="03EA700C"/>
    <w:lvl w:ilvl="0" w:tplc="BDCCADC6">
      <w:start w:val="1"/>
      <w:numFmt w:val="russianUpper"/>
      <w:pStyle w:val="a8"/>
      <w:lvlText w:val="ПРИЛОЖЕНИЕ %1"/>
      <w:lvlJc w:val="left"/>
      <w:pPr>
        <w:tabs>
          <w:tab w:val="num" w:pos="717"/>
        </w:tabs>
        <w:ind w:left="717" w:hanging="360"/>
      </w:pPr>
      <w:rPr>
        <w:rFonts w:cs="Times New Roman" w:hint="default"/>
      </w:rPr>
    </w:lvl>
    <w:lvl w:ilvl="1" w:tplc="04190003">
      <w:start w:val="1"/>
      <w:numFmt w:val="lowerLetter"/>
      <w:lvlText w:val="%2."/>
      <w:lvlJc w:val="left"/>
      <w:pPr>
        <w:tabs>
          <w:tab w:val="num" w:pos="1440"/>
        </w:tabs>
        <w:ind w:left="1440" w:hanging="360"/>
      </w:pPr>
      <w:rPr>
        <w:rFonts w:cs="Times New Roman"/>
      </w:rPr>
    </w:lvl>
    <w:lvl w:ilvl="2" w:tplc="04190005">
      <w:start w:val="1"/>
      <w:numFmt w:val="lowerRoman"/>
      <w:lvlText w:val="%3."/>
      <w:lvlJc w:val="right"/>
      <w:pPr>
        <w:tabs>
          <w:tab w:val="num" w:pos="2160"/>
        </w:tabs>
        <w:ind w:left="2160" w:hanging="18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lowerLetter"/>
      <w:lvlText w:val="%5."/>
      <w:lvlJc w:val="left"/>
      <w:pPr>
        <w:tabs>
          <w:tab w:val="num" w:pos="3600"/>
        </w:tabs>
        <w:ind w:left="3600" w:hanging="360"/>
      </w:pPr>
      <w:rPr>
        <w:rFonts w:cs="Times New Roman"/>
      </w:rPr>
    </w:lvl>
    <w:lvl w:ilvl="5" w:tplc="04190005">
      <w:start w:val="1"/>
      <w:numFmt w:val="lowerRoman"/>
      <w:lvlText w:val="%6."/>
      <w:lvlJc w:val="right"/>
      <w:pPr>
        <w:tabs>
          <w:tab w:val="num" w:pos="4320"/>
        </w:tabs>
        <w:ind w:left="4320" w:hanging="18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lowerLetter"/>
      <w:lvlText w:val="%8."/>
      <w:lvlJc w:val="left"/>
      <w:pPr>
        <w:tabs>
          <w:tab w:val="num" w:pos="5760"/>
        </w:tabs>
        <w:ind w:left="5760" w:hanging="360"/>
      </w:pPr>
      <w:rPr>
        <w:rFonts w:cs="Times New Roman"/>
      </w:rPr>
    </w:lvl>
    <w:lvl w:ilvl="8" w:tplc="04190005">
      <w:start w:val="1"/>
      <w:numFmt w:val="lowerRoman"/>
      <w:lvlText w:val="%9."/>
      <w:lvlJc w:val="right"/>
      <w:pPr>
        <w:tabs>
          <w:tab w:val="num" w:pos="6480"/>
        </w:tabs>
        <w:ind w:left="6480" w:hanging="180"/>
      </w:pPr>
      <w:rPr>
        <w:rFonts w:cs="Times New Roman"/>
      </w:rPr>
    </w:lvl>
  </w:abstractNum>
  <w:abstractNum w:abstractNumId="43" w15:restartNumberingAfterBreak="0">
    <w:nsid w:val="4E1F3AC5"/>
    <w:multiLevelType w:val="multilevel"/>
    <w:tmpl w:val="45B49146"/>
    <w:styleLink w:val="StyleNumbered"/>
    <w:lvl w:ilvl="0">
      <w:start w:val="1"/>
      <w:numFmt w:val="decimal"/>
      <w:lvlText w:val="%1."/>
      <w:lvlJc w:val="left"/>
      <w:pPr>
        <w:tabs>
          <w:tab w:val="num" w:pos="720"/>
        </w:tabs>
        <w:ind w:left="360" w:hanging="360"/>
      </w:pPr>
      <w:rPr>
        <w:rFonts w:cs="Times New Roman"/>
        <w:sz w:val="24"/>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4" w15:restartNumberingAfterBreak="0">
    <w:nsid w:val="5036604A"/>
    <w:multiLevelType w:val="multilevel"/>
    <w:tmpl w:val="C02E5E5A"/>
    <w:styleLink w:val="Style7"/>
    <w:lvl w:ilvl="0">
      <w:start w:val="1"/>
      <w:numFmt w:val="decimal"/>
      <w:lvlText w:val="%1)"/>
      <w:lvlJc w:val="left"/>
      <w:pPr>
        <w:ind w:left="3240"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rPr>
    </w:lvl>
    <w:lvl w:ilvl="1">
      <w:start w:val="1"/>
      <w:numFmt w:val="russianLower"/>
      <w:lvlText w:val="%2)"/>
      <w:lvlJc w:val="left"/>
      <w:pPr>
        <w:tabs>
          <w:tab w:val="num" w:pos="3960"/>
        </w:tabs>
        <w:ind w:left="3960" w:hanging="360"/>
      </w:pPr>
      <w:rPr>
        <w:rFonts w:cs="Times New Roman" w:hint="default"/>
      </w:rPr>
    </w:lvl>
    <w:lvl w:ilvl="2">
      <w:start w:val="1"/>
      <w:numFmt w:val="lowerRoman"/>
      <w:lvlText w:val="%3"/>
      <w:lvlJc w:val="left"/>
      <w:pPr>
        <w:tabs>
          <w:tab w:val="num" w:pos="6210"/>
        </w:tabs>
        <w:ind w:left="5040"/>
      </w:pPr>
      <w:rPr>
        <w:rFonts w:cs="Times New Roman" w:hint="default"/>
      </w:rPr>
    </w:lvl>
    <w:lvl w:ilvl="3">
      <w:start w:val="1"/>
      <w:numFmt w:val="decimal"/>
      <w:lvlText w:val="%4."/>
      <w:lvlJc w:val="left"/>
      <w:pPr>
        <w:tabs>
          <w:tab w:val="num" w:pos="7290"/>
        </w:tabs>
        <w:ind w:left="6120"/>
      </w:pPr>
      <w:rPr>
        <w:rFonts w:cs="Times New Roman" w:hint="default"/>
      </w:rPr>
    </w:lvl>
    <w:lvl w:ilvl="4">
      <w:start w:val="1"/>
      <w:numFmt w:val="lowerLetter"/>
      <w:lvlText w:val="%5."/>
      <w:lvlJc w:val="left"/>
      <w:pPr>
        <w:tabs>
          <w:tab w:val="num" w:pos="8370"/>
        </w:tabs>
        <w:ind w:left="7200"/>
      </w:pPr>
      <w:rPr>
        <w:rFonts w:cs="Times New Roman" w:hint="default"/>
      </w:rPr>
    </w:lvl>
    <w:lvl w:ilvl="5">
      <w:start w:val="1"/>
      <w:numFmt w:val="lowerRoman"/>
      <w:lvlText w:val="%6."/>
      <w:lvlJc w:val="right"/>
      <w:pPr>
        <w:tabs>
          <w:tab w:val="num" w:pos="9450"/>
        </w:tabs>
        <w:ind w:left="8280"/>
      </w:pPr>
      <w:rPr>
        <w:rFonts w:cs="Times New Roman" w:hint="default"/>
      </w:rPr>
    </w:lvl>
    <w:lvl w:ilvl="6">
      <w:start w:val="1"/>
      <w:numFmt w:val="decimal"/>
      <w:lvlText w:val="%7."/>
      <w:lvlJc w:val="left"/>
      <w:pPr>
        <w:tabs>
          <w:tab w:val="num" w:pos="10530"/>
        </w:tabs>
        <w:ind w:left="9360"/>
      </w:pPr>
      <w:rPr>
        <w:rFonts w:cs="Times New Roman" w:hint="default"/>
      </w:rPr>
    </w:lvl>
    <w:lvl w:ilvl="7">
      <w:start w:val="1"/>
      <w:numFmt w:val="lowerLetter"/>
      <w:lvlText w:val="%8."/>
      <w:lvlJc w:val="left"/>
      <w:pPr>
        <w:tabs>
          <w:tab w:val="num" w:pos="11610"/>
        </w:tabs>
        <w:ind w:left="10440"/>
      </w:pPr>
      <w:rPr>
        <w:rFonts w:cs="Times New Roman" w:hint="default"/>
      </w:rPr>
    </w:lvl>
    <w:lvl w:ilvl="8">
      <w:start w:val="1"/>
      <w:numFmt w:val="lowerRoman"/>
      <w:lvlText w:val="%9."/>
      <w:lvlJc w:val="right"/>
      <w:pPr>
        <w:tabs>
          <w:tab w:val="num" w:pos="12690"/>
        </w:tabs>
        <w:ind w:left="11520"/>
      </w:pPr>
      <w:rPr>
        <w:rFonts w:cs="Times New Roman" w:hint="default"/>
      </w:rPr>
    </w:lvl>
  </w:abstractNum>
  <w:abstractNum w:abstractNumId="45" w15:restartNumberingAfterBreak="0">
    <w:nsid w:val="53005D23"/>
    <w:multiLevelType w:val="hybridMultilevel"/>
    <w:tmpl w:val="8E8E787E"/>
    <w:lvl w:ilvl="0" w:tplc="8996E5F0">
      <w:start w:val="1"/>
      <w:numFmt w:val="bullet"/>
      <w:pStyle w:val="Step3"/>
      <w:lvlText w:val=""/>
      <w:lvlJc w:val="left"/>
      <w:pPr>
        <w:tabs>
          <w:tab w:val="num" w:pos="2822"/>
        </w:tabs>
        <w:ind w:left="2822" w:hanging="561"/>
      </w:pPr>
      <w:rPr>
        <w:rFonts w:ascii="Symbol" w:hAnsi="Symbol" w:hint="default"/>
        <w:sz w:val="20"/>
      </w:rPr>
    </w:lvl>
    <w:lvl w:ilvl="1" w:tplc="B3CAD8EC">
      <w:start w:val="1"/>
      <w:numFmt w:val="bullet"/>
      <w:lvlText w:val=""/>
      <w:lvlJc w:val="left"/>
      <w:pPr>
        <w:tabs>
          <w:tab w:val="num" w:pos="2540"/>
        </w:tabs>
        <w:ind w:left="2540" w:hanging="360"/>
      </w:pPr>
      <w:rPr>
        <w:rFonts w:ascii="Symbol" w:hAnsi="Symbol" w:hint="default"/>
        <w:sz w:val="20"/>
      </w:rPr>
    </w:lvl>
    <w:lvl w:ilvl="2" w:tplc="6BC61102">
      <w:start w:val="1"/>
      <w:numFmt w:val="decimal"/>
      <w:lvlText w:val="%3."/>
      <w:lvlJc w:val="left"/>
      <w:pPr>
        <w:tabs>
          <w:tab w:val="num" w:pos="2160"/>
        </w:tabs>
        <w:ind w:left="2160" w:hanging="360"/>
      </w:pPr>
      <w:rPr>
        <w:rFonts w:cs="Times New Roman"/>
      </w:rPr>
    </w:lvl>
    <w:lvl w:ilvl="3" w:tplc="C074DC8C">
      <w:start w:val="1"/>
      <w:numFmt w:val="decimal"/>
      <w:lvlText w:val="%4."/>
      <w:lvlJc w:val="left"/>
      <w:pPr>
        <w:tabs>
          <w:tab w:val="num" w:pos="2880"/>
        </w:tabs>
        <w:ind w:left="2880" w:hanging="360"/>
      </w:pPr>
      <w:rPr>
        <w:rFonts w:cs="Times New Roman"/>
      </w:rPr>
    </w:lvl>
    <w:lvl w:ilvl="4" w:tplc="AA62F0A2">
      <w:start w:val="1"/>
      <w:numFmt w:val="decimal"/>
      <w:lvlText w:val="%5."/>
      <w:lvlJc w:val="left"/>
      <w:pPr>
        <w:tabs>
          <w:tab w:val="num" w:pos="3600"/>
        </w:tabs>
        <w:ind w:left="3600" w:hanging="360"/>
      </w:pPr>
      <w:rPr>
        <w:rFonts w:cs="Times New Roman"/>
      </w:rPr>
    </w:lvl>
    <w:lvl w:ilvl="5" w:tplc="3D2C5350">
      <w:start w:val="1"/>
      <w:numFmt w:val="decimal"/>
      <w:lvlText w:val="%6."/>
      <w:lvlJc w:val="left"/>
      <w:pPr>
        <w:tabs>
          <w:tab w:val="num" w:pos="4320"/>
        </w:tabs>
        <w:ind w:left="4320" w:hanging="360"/>
      </w:pPr>
      <w:rPr>
        <w:rFonts w:cs="Times New Roman"/>
      </w:rPr>
    </w:lvl>
    <w:lvl w:ilvl="6" w:tplc="BD226B6C">
      <w:start w:val="1"/>
      <w:numFmt w:val="decimal"/>
      <w:lvlText w:val="%7."/>
      <w:lvlJc w:val="left"/>
      <w:pPr>
        <w:tabs>
          <w:tab w:val="num" w:pos="5040"/>
        </w:tabs>
        <w:ind w:left="5040" w:hanging="360"/>
      </w:pPr>
      <w:rPr>
        <w:rFonts w:cs="Times New Roman"/>
      </w:rPr>
    </w:lvl>
    <w:lvl w:ilvl="7" w:tplc="A1F496C6">
      <w:start w:val="1"/>
      <w:numFmt w:val="decimal"/>
      <w:lvlText w:val="%8."/>
      <w:lvlJc w:val="left"/>
      <w:pPr>
        <w:tabs>
          <w:tab w:val="num" w:pos="5760"/>
        </w:tabs>
        <w:ind w:left="5760" w:hanging="360"/>
      </w:pPr>
      <w:rPr>
        <w:rFonts w:cs="Times New Roman"/>
      </w:rPr>
    </w:lvl>
    <w:lvl w:ilvl="8" w:tplc="AE22CF72">
      <w:start w:val="1"/>
      <w:numFmt w:val="decimal"/>
      <w:lvlText w:val="%9."/>
      <w:lvlJc w:val="left"/>
      <w:pPr>
        <w:tabs>
          <w:tab w:val="num" w:pos="6480"/>
        </w:tabs>
        <w:ind w:left="6480" w:hanging="360"/>
      </w:pPr>
      <w:rPr>
        <w:rFonts w:cs="Times New Roman"/>
      </w:rPr>
    </w:lvl>
  </w:abstractNum>
  <w:abstractNum w:abstractNumId="46" w15:restartNumberingAfterBreak="0">
    <w:nsid w:val="53215266"/>
    <w:multiLevelType w:val="hybridMultilevel"/>
    <w:tmpl w:val="98BE34C6"/>
    <w:lvl w:ilvl="0" w:tplc="FFFFFFFF">
      <w:start w:val="1"/>
      <w:numFmt w:val="bullet"/>
      <w:pStyle w:val="a9"/>
      <w:lvlText w:val=""/>
      <w:lvlJc w:val="left"/>
      <w:pPr>
        <w:ind w:left="1571" w:hanging="360"/>
      </w:pPr>
      <w:rPr>
        <w:rFonts w:ascii="Symbol" w:hAnsi="Symbol" w:hint="default"/>
      </w:rPr>
    </w:lvl>
    <w:lvl w:ilvl="1" w:tplc="FFFFFFFF">
      <w:start w:val="1"/>
      <w:numFmt w:val="bullet"/>
      <w:lvlText w:val="o"/>
      <w:lvlJc w:val="left"/>
      <w:pPr>
        <w:ind w:left="2291" w:hanging="360"/>
      </w:pPr>
      <w:rPr>
        <w:rFonts w:ascii="Courier New" w:hAnsi="Courier New" w:hint="default"/>
      </w:rPr>
    </w:lvl>
    <w:lvl w:ilvl="2" w:tplc="FFFFFFFF">
      <w:start w:val="1"/>
      <w:numFmt w:val="bullet"/>
      <w:lvlText w:val=""/>
      <w:lvlJc w:val="left"/>
      <w:pPr>
        <w:ind w:left="3011" w:hanging="360"/>
      </w:pPr>
      <w:rPr>
        <w:rFonts w:ascii="Wingdings" w:hAnsi="Wingdings" w:hint="default"/>
      </w:rPr>
    </w:lvl>
    <w:lvl w:ilvl="3" w:tplc="FFFFFFFF">
      <w:start w:val="1"/>
      <w:numFmt w:val="bullet"/>
      <w:lvlText w:val=""/>
      <w:lvlJc w:val="left"/>
      <w:pPr>
        <w:ind w:left="3731" w:hanging="360"/>
      </w:pPr>
      <w:rPr>
        <w:rFonts w:ascii="Symbol" w:hAnsi="Symbol" w:hint="default"/>
      </w:rPr>
    </w:lvl>
    <w:lvl w:ilvl="4" w:tplc="FFFFFFFF">
      <w:start w:val="1"/>
      <w:numFmt w:val="bullet"/>
      <w:lvlText w:val="o"/>
      <w:lvlJc w:val="left"/>
      <w:pPr>
        <w:ind w:left="4451" w:hanging="360"/>
      </w:pPr>
      <w:rPr>
        <w:rFonts w:ascii="Courier New" w:hAnsi="Courier New" w:hint="default"/>
      </w:rPr>
    </w:lvl>
    <w:lvl w:ilvl="5" w:tplc="FFFFFFFF">
      <w:start w:val="1"/>
      <w:numFmt w:val="bullet"/>
      <w:lvlText w:val=""/>
      <w:lvlJc w:val="left"/>
      <w:pPr>
        <w:ind w:left="5171" w:hanging="360"/>
      </w:pPr>
      <w:rPr>
        <w:rFonts w:ascii="Wingdings" w:hAnsi="Wingdings" w:hint="default"/>
      </w:rPr>
    </w:lvl>
    <w:lvl w:ilvl="6" w:tplc="FFFFFFFF">
      <w:start w:val="1"/>
      <w:numFmt w:val="bullet"/>
      <w:lvlText w:val=""/>
      <w:lvlJc w:val="left"/>
      <w:pPr>
        <w:ind w:left="5891" w:hanging="360"/>
      </w:pPr>
      <w:rPr>
        <w:rFonts w:ascii="Symbol" w:hAnsi="Symbol" w:hint="default"/>
      </w:rPr>
    </w:lvl>
    <w:lvl w:ilvl="7" w:tplc="FFFFFFFF">
      <w:start w:val="1"/>
      <w:numFmt w:val="bullet"/>
      <w:lvlText w:val="o"/>
      <w:lvlJc w:val="left"/>
      <w:pPr>
        <w:ind w:left="6611" w:hanging="360"/>
      </w:pPr>
      <w:rPr>
        <w:rFonts w:ascii="Courier New" w:hAnsi="Courier New" w:hint="default"/>
      </w:rPr>
    </w:lvl>
    <w:lvl w:ilvl="8" w:tplc="FFFFFFFF">
      <w:start w:val="1"/>
      <w:numFmt w:val="bullet"/>
      <w:lvlText w:val=""/>
      <w:lvlJc w:val="left"/>
      <w:pPr>
        <w:ind w:left="7331" w:hanging="360"/>
      </w:pPr>
      <w:rPr>
        <w:rFonts w:ascii="Wingdings" w:hAnsi="Wingdings" w:hint="default"/>
      </w:rPr>
    </w:lvl>
  </w:abstractNum>
  <w:abstractNum w:abstractNumId="47" w15:restartNumberingAfterBreak="0">
    <w:nsid w:val="54C54D03"/>
    <w:multiLevelType w:val="multilevel"/>
    <w:tmpl w:val="470618F6"/>
    <w:styleLink w:val="StyleBulleted"/>
    <w:lvl w:ilvl="0">
      <w:start w:val="1"/>
      <w:numFmt w:val="bullet"/>
      <w:lvlText w:val=""/>
      <w:lvlJc w:val="left"/>
      <w:pPr>
        <w:tabs>
          <w:tab w:val="num" w:pos="2160"/>
        </w:tabs>
        <w:ind w:left="2160" w:hanging="360"/>
      </w:pPr>
      <w:rPr>
        <w:rFonts w:ascii="Symbol" w:hAnsi="Symbol" w:hint="default"/>
      </w:rPr>
    </w:lvl>
    <w:lvl w:ilvl="1">
      <w:start w:val="1"/>
      <w:numFmt w:val="bullet"/>
      <w:lvlText w:val="o"/>
      <w:lvlJc w:val="left"/>
      <w:pPr>
        <w:tabs>
          <w:tab w:val="num" w:pos="2880"/>
        </w:tabs>
        <w:ind w:left="2880" w:hanging="360"/>
      </w:pPr>
      <w:rPr>
        <w:rFonts w:ascii="Courier New" w:hAnsi="Courier New" w:hint="default"/>
      </w:rPr>
    </w:lvl>
    <w:lvl w:ilvl="2">
      <w:start w:val="1"/>
      <w:numFmt w:val="bullet"/>
      <w:lvlText w:val=""/>
      <w:lvlJc w:val="left"/>
      <w:pPr>
        <w:tabs>
          <w:tab w:val="num" w:pos="1152"/>
        </w:tabs>
        <w:ind w:left="1152" w:hanging="288"/>
      </w:pPr>
      <w:rPr>
        <w:rFonts w:ascii="Wingdings" w:hAnsi="Wingdings" w:hint="default"/>
        <w:sz w:val="24"/>
      </w:rPr>
    </w:lvl>
    <w:lvl w:ilvl="3">
      <w:start w:val="1"/>
      <w:numFmt w:val="bullet"/>
      <w:lvlText w:val=""/>
      <w:lvlJc w:val="left"/>
      <w:pPr>
        <w:tabs>
          <w:tab w:val="num" w:pos="4320"/>
        </w:tabs>
        <w:ind w:left="4320" w:hanging="360"/>
      </w:pPr>
      <w:rPr>
        <w:rFonts w:ascii="Symbol" w:hAnsi="Symbol" w:hint="default"/>
      </w:rPr>
    </w:lvl>
    <w:lvl w:ilvl="4">
      <w:start w:val="1"/>
      <w:numFmt w:val="bullet"/>
      <w:lvlText w:val="o"/>
      <w:lvlJc w:val="left"/>
      <w:pPr>
        <w:tabs>
          <w:tab w:val="num" w:pos="5040"/>
        </w:tabs>
        <w:ind w:left="5040" w:hanging="360"/>
      </w:pPr>
      <w:rPr>
        <w:rFonts w:ascii="Courier New" w:hAnsi="Courier New" w:hint="default"/>
      </w:rPr>
    </w:lvl>
    <w:lvl w:ilvl="5">
      <w:start w:val="1"/>
      <w:numFmt w:val="bullet"/>
      <w:lvlText w:val=""/>
      <w:lvlJc w:val="left"/>
      <w:pPr>
        <w:tabs>
          <w:tab w:val="num" w:pos="5760"/>
        </w:tabs>
        <w:ind w:left="5760" w:hanging="360"/>
      </w:pPr>
      <w:rPr>
        <w:rFonts w:ascii="Wingdings" w:hAnsi="Wingdings" w:hint="default"/>
      </w:rPr>
    </w:lvl>
    <w:lvl w:ilvl="6">
      <w:start w:val="1"/>
      <w:numFmt w:val="bullet"/>
      <w:lvlText w:val=""/>
      <w:lvlJc w:val="left"/>
      <w:pPr>
        <w:tabs>
          <w:tab w:val="num" w:pos="6480"/>
        </w:tabs>
        <w:ind w:left="6480" w:hanging="360"/>
      </w:pPr>
      <w:rPr>
        <w:rFonts w:ascii="Symbol" w:hAnsi="Symbol" w:hint="default"/>
      </w:rPr>
    </w:lvl>
    <w:lvl w:ilvl="7">
      <w:start w:val="1"/>
      <w:numFmt w:val="bullet"/>
      <w:lvlText w:val="o"/>
      <w:lvlJc w:val="left"/>
      <w:pPr>
        <w:tabs>
          <w:tab w:val="num" w:pos="7200"/>
        </w:tabs>
        <w:ind w:left="7200" w:hanging="360"/>
      </w:pPr>
      <w:rPr>
        <w:rFonts w:ascii="Courier New" w:hAnsi="Courier New" w:hint="default"/>
      </w:rPr>
    </w:lvl>
    <w:lvl w:ilvl="8">
      <w:start w:val="1"/>
      <w:numFmt w:val="bullet"/>
      <w:lvlText w:val=""/>
      <w:lvlJc w:val="left"/>
      <w:pPr>
        <w:tabs>
          <w:tab w:val="num" w:pos="7920"/>
        </w:tabs>
        <w:ind w:left="7920" w:hanging="360"/>
      </w:pPr>
      <w:rPr>
        <w:rFonts w:ascii="Wingdings" w:hAnsi="Wingdings" w:hint="default"/>
      </w:rPr>
    </w:lvl>
  </w:abstractNum>
  <w:abstractNum w:abstractNumId="48" w15:restartNumberingAfterBreak="0">
    <w:nsid w:val="55AC74C3"/>
    <w:multiLevelType w:val="multilevel"/>
    <w:tmpl w:val="4B92AC56"/>
    <w:styleLink w:val="StyleOutlinenumbered"/>
    <w:lvl w:ilvl="0">
      <w:start w:val="1"/>
      <w:numFmt w:val="decimal"/>
      <w:lvlText w:val="%1."/>
      <w:lvlJc w:val="left"/>
      <w:pPr>
        <w:tabs>
          <w:tab w:val="num" w:pos="680"/>
        </w:tabs>
        <w:ind w:left="680" w:hanging="396"/>
      </w:pPr>
      <w:rPr>
        <w:rFonts w:cs="Times New Roman"/>
        <w:sz w:val="24"/>
      </w:rPr>
    </w:lvl>
    <w:lvl w:ilvl="1">
      <w:start w:val="1"/>
      <w:numFmt w:val="russianLower"/>
      <w:lvlText w:val="%2."/>
      <w:lvlJc w:val="left"/>
      <w:pPr>
        <w:tabs>
          <w:tab w:val="num" w:pos="1440"/>
        </w:tabs>
        <w:ind w:left="1440" w:hanging="360"/>
      </w:pPr>
      <w:rPr>
        <w:rFonts w:cs="Times New Roman" w:hint="default"/>
        <w:sz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49" w15:restartNumberingAfterBreak="0">
    <w:nsid w:val="56B77A16"/>
    <w:multiLevelType w:val="hybridMultilevel"/>
    <w:tmpl w:val="F8D492E6"/>
    <w:lvl w:ilvl="0" w:tplc="10D080CA">
      <w:start w:val="1"/>
      <w:numFmt w:val="bullet"/>
      <w:pStyle w:val="1levelBulleted"/>
      <w:lvlText w:val=""/>
      <w:lvlJc w:val="left"/>
      <w:pPr>
        <w:ind w:left="1440" w:hanging="360"/>
      </w:pPr>
      <w:rPr>
        <w:rFonts w:ascii="Symbol" w:hAnsi="Symbol" w:hint="default"/>
      </w:rPr>
    </w:lvl>
    <w:lvl w:ilvl="1" w:tplc="603A1148">
      <w:start w:val="1"/>
      <w:numFmt w:val="lowerLetter"/>
      <w:lvlText w:val="%2."/>
      <w:lvlJc w:val="left"/>
      <w:pPr>
        <w:tabs>
          <w:tab w:val="num" w:pos="2160"/>
        </w:tabs>
        <w:ind w:left="2160" w:hanging="360"/>
      </w:pPr>
      <w:rPr>
        <w:rFonts w:cs="Times New Roman"/>
      </w:rPr>
    </w:lvl>
    <w:lvl w:ilvl="2" w:tplc="48F65DD6">
      <w:start w:val="1"/>
      <w:numFmt w:val="lowerRoman"/>
      <w:lvlText w:val="%3."/>
      <w:lvlJc w:val="right"/>
      <w:pPr>
        <w:tabs>
          <w:tab w:val="num" w:pos="2880"/>
        </w:tabs>
        <w:ind w:left="2880" w:hanging="180"/>
      </w:pPr>
      <w:rPr>
        <w:rFonts w:cs="Times New Roman"/>
      </w:rPr>
    </w:lvl>
    <w:lvl w:ilvl="3" w:tplc="77486D82">
      <w:start w:val="1"/>
      <w:numFmt w:val="decimal"/>
      <w:lvlText w:val="%4."/>
      <w:lvlJc w:val="left"/>
      <w:pPr>
        <w:tabs>
          <w:tab w:val="num" w:pos="3600"/>
        </w:tabs>
        <w:ind w:left="3600" w:hanging="360"/>
      </w:pPr>
      <w:rPr>
        <w:rFonts w:cs="Times New Roman"/>
      </w:rPr>
    </w:lvl>
    <w:lvl w:ilvl="4" w:tplc="8C0E8D90">
      <w:start w:val="1"/>
      <w:numFmt w:val="lowerLetter"/>
      <w:lvlText w:val="%5."/>
      <w:lvlJc w:val="left"/>
      <w:pPr>
        <w:tabs>
          <w:tab w:val="num" w:pos="4320"/>
        </w:tabs>
        <w:ind w:left="4320" w:hanging="360"/>
      </w:pPr>
      <w:rPr>
        <w:rFonts w:cs="Times New Roman"/>
      </w:rPr>
    </w:lvl>
    <w:lvl w:ilvl="5" w:tplc="4E4E71C2">
      <w:start w:val="1"/>
      <w:numFmt w:val="lowerRoman"/>
      <w:lvlText w:val="%6."/>
      <w:lvlJc w:val="right"/>
      <w:pPr>
        <w:tabs>
          <w:tab w:val="num" w:pos="5040"/>
        </w:tabs>
        <w:ind w:left="5040" w:hanging="180"/>
      </w:pPr>
      <w:rPr>
        <w:rFonts w:cs="Times New Roman"/>
      </w:rPr>
    </w:lvl>
    <w:lvl w:ilvl="6" w:tplc="AD96D39E">
      <w:start w:val="1"/>
      <w:numFmt w:val="decimal"/>
      <w:lvlText w:val="%7."/>
      <w:lvlJc w:val="left"/>
      <w:pPr>
        <w:tabs>
          <w:tab w:val="num" w:pos="5760"/>
        </w:tabs>
        <w:ind w:left="5760" w:hanging="360"/>
      </w:pPr>
      <w:rPr>
        <w:rFonts w:cs="Times New Roman"/>
      </w:rPr>
    </w:lvl>
    <w:lvl w:ilvl="7" w:tplc="FC7236F2">
      <w:start w:val="1"/>
      <w:numFmt w:val="lowerLetter"/>
      <w:lvlText w:val="%8."/>
      <w:lvlJc w:val="left"/>
      <w:pPr>
        <w:tabs>
          <w:tab w:val="num" w:pos="6480"/>
        </w:tabs>
        <w:ind w:left="6480" w:hanging="360"/>
      </w:pPr>
      <w:rPr>
        <w:rFonts w:cs="Times New Roman"/>
      </w:rPr>
    </w:lvl>
    <w:lvl w:ilvl="8" w:tplc="3A7E546E">
      <w:start w:val="1"/>
      <w:numFmt w:val="lowerRoman"/>
      <w:lvlText w:val="%9."/>
      <w:lvlJc w:val="right"/>
      <w:pPr>
        <w:tabs>
          <w:tab w:val="num" w:pos="7200"/>
        </w:tabs>
        <w:ind w:left="7200" w:hanging="180"/>
      </w:pPr>
      <w:rPr>
        <w:rFonts w:cs="Times New Roman"/>
      </w:rPr>
    </w:lvl>
  </w:abstractNum>
  <w:abstractNum w:abstractNumId="50" w15:restartNumberingAfterBreak="0">
    <w:nsid w:val="5A677873"/>
    <w:multiLevelType w:val="multilevel"/>
    <w:tmpl w:val="64383324"/>
    <w:styleLink w:val="Style5"/>
    <w:lvl w:ilvl="0">
      <w:start w:val="1"/>
      <w:numFmt w:val="decimal"/>
      <w:pStyle w:val="Heading1"/>
      <w:lvlText w:val="Г.%1"/>
      <w:lvlJc w:val="left"/>
      <w:pPr>
        <w:tabs>
          <w:tab w:val="num" w:pos="432"/>
        </w:tabs>
        <w:ind w:left="432" w:hanging="432"/>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1">
      <w:start w:val="1"/>
      <w:numFmt w:val="decimal"/>
      <w:pStyle w:val="Heading2"/>
      <w:lvlText w:val="Г.%1.%2"/>
      <w:lvlJc w:val="left"/>
      <w:pPr>
        <w:tabs>
          <w:tab w:val="num" w:pos="432"/>
        </w:tabs>
        <w:ind w:left="432" w:hanging="432"/>
      </w:pPr>
      <w:rPr>
        <w:rFonts w:cs="Times New Roman" w:hint="default"/>
      </w:rPr>
    </w:lvl>
    <w:lvl w:ilvl="2">
      <w:start w:val="1"/>
      <w:numFmt w:val="decimal"/>
      <w:pStyle w:val="Heading3"/>
      <w:lvlText w:val="Г.%1.%2.%3"/>
      <w:lvlJc w:val="left"/>
      <w:pPr>
        <w:tabs>
          <w:tab w:val="num" w:pos="432"/>
        </w:tabs>
        <w:ind w:left="432" w:hanging="432"/>
      </w:pPr>
      <w:rPr>
        <w:rFonts w:cs="Times New Roman" w:hint="default"/>
      </w:rPr>
    </w:lvl>
    <w:lvl w:ilvl="3">
      <w:start w:val="1"/>
      <w:numFmt w:val="decimal"/>
      <w:lvlText w:val="%1.%2.%3.%4"/>
      <w:lvlJc w:val="left"/>
      <w:pPr>
        <w:tabs>
          <w:tab w:val="num" w:pos="432"/>
        </w:tabs>
        <w:ind w:left="432" w:hanging="432"/>
      </w:pPr>
      <w:rPr>
        <w:rFonts w:cs="Times New Roman" w:hint="default"/>
      </w:rPr>
    </w:lvl>
    <w:lvl w:ilvl="4">
      <w:start w:val="1"/>
      <w:numFmt w:val="decimal"/>
      <w:lvlText w:val="%1.%2.%3.%4.%5"/>
      <w:lvlJc w:val="left"/>
      <w:pPr>
        <w:tabs>
          <w:tab w:val="num" w:pos="432"/>
        </w:tabs>
        <w:ind w:left="432" w:hanging="432"/>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432"/>
        </w:tabs>
        <w:ind w:left="432" w:hanging="432"/>
      </w:pPr>
      <w:rPr>
        <w:rFonts w:cs="Times New Roman" w:hint="default"/>
      </w:rPr>
    </w:lvl>
    <w:lvl w:ilvl="6">
      <w:start w:val="1"/>
      <w:numFmt w:val="decimal"/>
      <w:lvlText w:val="%1.%2.%3.%4.%5.%6.%7"/>
      <w:lvlJc w:val="left"/>
      <w:pPr>
        <w:tabs>
          <w:tab w:val="num" w:pos="432"/>
        </w:tabs>
        <w:ind w:left="432" w:hanging="432"/>
      </w:pPr>
      <w:rPr>
        <w:rFonts w:cs="Times New Roman" w:hint="default"/>
      </w:rPr>
    </w:lvl>
    <w:lvl w:ilvl="7">
      <w:start w:val="1"/>
      <w:numFmt w:val="decimal"/>
      <w:lvlText w:val="%1.%2.%3.%4.%5.%6.%7.%8"/>
      <w:lvlJc w:val="left"/>
      <w:pPr>
        <w:tabs>
          <w:tab w:val="num" w:pos="432"/>
        </w:tabs>
        <w:ind w:left="432" w:hanging="432"/>
      </w:pPr>
      <w:rPr>
        <w:rFonts w:cs="Times New Roman" w:hint="default"/>
      </w:rPr>
    </w:lvl>
    <w:lvl w:ilvl="8">
      <w:start w:val="1"/>
      <w:numFmt w:val="decimal"/>
      <w:lvlText w:val="%1.%2.%3.%4.%5.%6.%7.%8.%9"/>
      <w:lvlJc w:val="left"/>
      <w:pPr>
        <w:tabs>
          <w:tab w:val="num" w:pos="432"/>
        </w:tabs>
        <w:ind w:left="432" w:hanging="432"/>
      </w:pPr>
      <w:rPr>
        <w:rFonts w:cs="Times New Roman" w:hint="default"/>
      </w:rPr>
    </w:lvl>
  </w:abstractNum>
  <w:abstractNum w:abstractNumId="51" w15:restartNumberingAfterBreak="0">
    <w:nsid w:val="5BFC1C6E"/>
    <w:multiLevelType w:val="hybridMultilevel"/>
    <w:tmpl w:val="81784B52"/>
    <w:lvl w:ilvl="0" w:tplc="D890CAD8">
      <w:start w:val="1"/>
      <w:numFmt w:val="bullet"/>
      <w:pStyle w:val="aa"/>
      <w:lvlText w:val=""/>
      <w:lvlJc w:val="left"/>
      <w:pPr>
        <w:ind w:left="1287" w:hanging="360"/>
      </w:pPr>
      <w:rPr>
        <w:rFonts w:ascii="Symbol" w:hAnsi="Symbol" w:hint="default"/>
      </w:rPr>
    </w:lvl>
    <w:lvl w:ilvl="1" w:tplc="04190003">
      <w:start w:val="1"/>
      <w:numFmt w:val="bullet"/>
      <w:pStyle w:val="ab"/>
      <w:lvlText w:val="o"/>
      <w:lvlJc w:val="left"/>
      <w:pPr>
        <w:ind w:left="2007" w:hanging="360"/>
      </w:pPr>
      <w:rPr>
        <w:rFonts w:ascii="Courier New" w:hAnsi="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hint="default"/>
      </w:rPr>
    </w:lvl>
    <w:lvl w:ilvl="8" w:tplc="04190005">
      <w:start w:val="1"/>
      <w:numFmt w:val="bullet"/>
      <w:lvlText w:val=""/>
      <w:lvlJc w:val="left"/>
      <w:pPr>
        <w:ind w:left="7047" w:hanging="360"/>
      </w:pPr>
      <w:rPr>
        <w:rFonts w:ascii="Wingdings" w:hAnsi="Wingdings" w:hint="default"/>
      </w:rPr>
    </w:lvl>
  </w:abstractNum>
  <w:abstractNum w:abstractNumId="52" w15:restartNumberingAfterBreak="0">
    <w:nsid w:val="5C3F1C6B"/>
    <w:multiLevelType w:val="hybridMultilevel"/>
    <w:tmpl w:val="DAC2FE50"/>
    <w:lvl w:ilvl="0" w:tplc="CB8C53E0">
      <w:start w:val="1"/>
      <w:numFmt w:val="bullet"/>
      <w:pStyle w:val="phBullet1"/>
      <w:lvlText w:val=""/>
      <w:lvlJc w:val="left"/>
      <w:pPr>
        <w:tabs>
          <w:tab w:val="num" w:pos="720"/>
        </w:tabs>
        <w:ind w:left="72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5C631E85"/>
    <w:multiLevelType w:val="multilevel"/>
    <w:tmpl w:val="DCECF9F2"/>
    <w:styleLink w:val="Style4"/>
    <w:lvl w:ilvl="0">
      <w:start w:val="1"/>
      <w:numFmt w:val="decimal"/>
      <w:lvlText w:val="%1"/>
      <w:lvlJc w:val="left"/>
      <w:pPr>
        <w:tabs>
          <w:tab w:val="num" w:pos="432"/>
        </w:tabs>
        <w:ind w:left="432" w:hanging="432"/>
      </w:pPr>
      <w:rPr>
        <w:rFonts w:cs="Times New Roman" w:hint="default"/>
      </w:rPr>
    </w:lvl>
    <w:lvl w:ilvl="1">
      <w:start w:val="1"/>
      <w:numFmt w:val="decimal"/>
      <w:lvlText w:val="Г.%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584"/>
        </w:tabs>
        <w:ind w:left="1584" w:hanging="864"/>
      </w:pPr>
      <w:rPr>
        <w:rFonts w:cs="Times New Roman" w:hint="default"/>
      </w:rPr>
    </w:lvl>
    <w:lvl w:ilvl="4">
      <w:start w:val="1"/>
      <w:numFmt w:val="decimal"/>
      <w:lvlText w:val="%1.%2.%3.%4.%5"/>
      <w:lvlJc w:val="left"/>
      <w:pPr>
        <w:tabs>
          <w:tab w:val="num" w:pos="1908"/>
        </w:tabs>
        <w:ind w:left="1908" w:hanging="1008"/>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4" w15:restartNumberingAfterBreak="0">
    <w:nsid w:val="5E60607D"/>
    <w:multiLevelType w:val="multilevel"/>
    <w:tmpl w:val="8B6C3270"/>
    <w:lvl w:ilvl="0">
      <w:start w:val="1"/>
      <w:numFmt w:val="decimal"/>
      <w:pStyle w:val="hapter"/>
      <w:suff w:val="space"/>
      <w:lvlText w:val="%1."/>
      <w:lvlJc w:val="left"/>
      <w:pPr>
        <w:ind w:left="360" w:hanging="360"/>
      </w:pPr>
      <w:rPr>
        <w:rFonts w:cs="Times New Roman" w:hint="default"/>
      </w:rPr>
    </w:lvl>
    <w:lvl w:ilvl="1">
      <w:start w:val="1"/>
      <w:numFmt w:val="decimal"/>
      <w:pStyle w:val="Section"/>
      <w:suff w:val="space"/>
      <w:lvlText w:val="%1.%2."/>
      <w:lvlJc w:val="left"/>
      <w:pPr>
        <w:ind w:left="792" w:hanging="432"/>
      </w:pPr>
      <w:rPr>
        <w:rFonts w:cs="Times New Roman" w:hint="default"/>
      </w:rPr>
    </w:lvl>
    <w:lvl w:ilvl="2">
      <w:start w:val="1"/>
      <w:numFmt w:val="decimal"/>
      <w:pStyle w:val="SubSection"/>
      <w:suff w:val="space"/>
      <w:lvlText w:val="%1.%2.%3."/>
      <w:lvlJc w:val="left"/>
      <w:pPr>
        <w:ind w:left="1224" w:hanging="1224"/>
      </w:pPr>
      <w:rPr>
        <w:rFonts w:cs="Times New Roman" w:hint="default"/>
      </w:rPr>
    </w:lvl>
    <w:lvl w:ilvl="3">
      <w:start w:val="1"/>
      <w:numFmt w:val="decimal"/>
      <w:pStyle w:val="UnderSection"/>
      <w:suff w:val="space"/>
      <w:lvlText w:val="%1.%2.%3.%4."/>
      <w:lvlJc w:val="left"/>
      <w:pPr>
        <w:ind w:left="1728" w:hanging="1161"/>
      </w:pPr>
      <w:rPr>
        <w:rFonts w:cs="Times New Roman" w:hint="default"/>
      </w:rPr>
    </w:lvl>
    <w:lvl w:ilvl="4">
      <w:start w:val="1"/>
      <w:numFmt w:val="decimal"/>
      <w:suff w:val="space"/>
      <w:lvlText w:val="%1.%2.%3.%4.%5."/>
      <w:lvlJc w:val="left"/>
      <w:pPr>
        <w:ind w:left="2232" w:hanging="792"/>
      </w:pPr>
      <w:rPr>
        <w:rFonts w:cs="Times New Roman" w:hint="default"/>
      </w:rPr>
    </w:lvl>
    <w:lvl w:ilvl="5">
      <w:start w:val="1"/>
      <w:numFmt w:val="decimal"/>
      <w:suff w:val="space"/>
      <w:lvlText w:val="%1.%2.%3.%4.%5.%6."/>
      <w:lvlJc w:val="left"/>
      <w:pPr>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55" w15:restartNumberingAfterBreak="0">
    <w:nsid w:val="61AE29C9"/>
    <w:multiLevelType w:val="multilevel"/>
    <w:tmpl w:val="CC36C94A"/>
    <w:styleLink w:val="StyleBulleted10pt"/>
    <w:lvl w:ilvl="0">
      <w:start w:val="1"/>
      <w:numFmt w:val="bullet"/>
      <w:lvlText w:val=""/>
      <w:lvlJc w:val="left"/>
      <w:pPr>
        <w:tabs>
          <w:tab w:val="num" w:pos="1440"/>
        </w:tabs>
        <w:ind w:left="1440" w:hanging="1440"/>
      </w:pPr>
      <w:rPr>
        <w:rFonts w:ascii="Symbol" w:hAnsi="Symbol" w:hint="default"/>
      </w:rPr>
    </w:lvl>
    <w:lvl w:ilvl="1">
      <w:start w:val="1"/>
      <w:numFmt w:val="bullet"/>
      <w:lvlText w:val="o"/>
      <w:lvlJc w:val="left"/>
      <w:pPr>
        <w:tabs>
          <w:tab w:val="num" w:pos="2160"/>
        </w:tabs>
        <w:ind w:left="2160" w:hanging="360"/>
      </w:pPr>
      <w:rPr>
        <w:rFonts w:ascii="Courier New" w:hAnsi="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56" w15:restartNumberingAfterBreak="0">
    <w:nsid w:val="654B30D6"/>
    <w:multiLevelType w:val="multilevel"/>
    <w:tmpl w:val="1E3643F4"/>
    <w:lvl w:ilvl="0">
      <w:start w:val="1"/>
      <w:numFmt w:val="none"/>
      <w:lvlText w:val=""/>
      <w:lvlJc w:val="left"/>
      <w:pPr>
        <w:tabs>
          <w:tab w:val="num" w:pos="1211"/>
        </w:tabs>
        <w:ind w:left="1134" w:hanging="283"/>
      </w:pPr>
      <w:rPr>
        <w:rFonts w:ascii="Symbol" w:hAnsi="Symbol" w:cs="Times New Roman" w:hint="default"/>
      </w:rPr>
    </w:lvl>
    <w:lvl w:ilvl="1">
      <w:start w:val="1"/>
      <w:numFmt w:val="none"/>
      <w:pStyle w:val="ac"/>
      <w:lvlText w:val=""/>
      <w:lvlJc w:val="left"/>
      <w:pPr>
        <w:tabs>
          <w:tab w:val="num" w:pos="1588"/>
        </w:tabs>
        <w:ind w:left="1588" w:hanging="454"/>
      </w:pPr>
      <w:rPr>
        <w:rFonts w:ascii="Symbol" w:hAnsi="Symbol" w:cs="Times New Roman" w:hint="default"/>
      </w:rPr>
    </w:lvl>
    <w:lvl w:ilvl="2">
      <w:start w:val="1"/>
      <w:numFmt w:val="none"/>
      <w:lvlText w:val=""/>
      <w:lvlJc w:val="left"/>
      <w:pPr>
        <w:tabs>
          <w:tab w:val="num" w:pos="2155"/>
        </w:tabs>
        <w:ind w:left="2155" w:hanging="567"/>
      </w:pPr>
      <w:rPr>
        <w:rFonts w:ascii="Symbol" w:hAnsi="Symbol" w:cs="Times New Roman" w:hint="default"/>
      </w:rPr>
    </w:lvl>
    <w:lvl w:ilvl="3">
      <w:start w:val="1"/>
      <w:numFmt w:val="none"/>
      <w:lvlText w:val=""/>
      <w:lvlJc w:val="left"/>
      <w:pPr>
        <w:tabs>
          <w:tab w:val="num" w:pos="2722"/>
        </w:tabs>
        <w:ind w:left="2722" w:hanging="567"/>
      </w:pPr>
      <w:rPr>
        <w:rFonts w:ascii="Symbol" w:hAnsi="Symbol" w:cs="Times New Roman" w:hint="default"/>
      </w:rPr>
    </w:lvl>
    <w:lvl w:ilvl="4">
      <w:start w:val="1"/>
      <w:numFmt w:val="lowerLetter"/>
      <w:lvlText w:val="(%5)"/>
      <w:lvlJc w:val="left"/>
      <w:pPr>
        <w:tabs>
          <w:tab w:val="num" w:pos="2651"/>
        </w:tabs>
        <w:ind w:left="2651" w:hanging="360"/>
      </w:pPr>
      <w:rPr>
        <w:rFonts w:cs="Times New Roman" w:hint="default"/>
      </w:rPr>
    </w:lvl>
    <w:lvl w:ilvl="5">
      <w:start w:val="1"/>
      <w:numFmt w:val="lowerRoman"/>
      <w:lvlText w:val="(%6)"/>
      <w:lvlJc w:val="left"/>
      <w:pPr>
        <w:tabs>
          <w:tab w:val="num" w:pos="3011"/>
        </w:tabs>
        <w:ind w:left="3011" w:hanging="360"/>
      </w:pPr>
      <w:rPr>
        <w:rFonts w:cs="Times New Roman" w:hint="default"/>
      </w:rPr>
    </w:lvl>
    <w:lvl w:ilvl="6">
      <w:start w:val="1"/>
      <w:numFmt w:val="decimal"/>
      <w:lvlText w:val="%7."/>
      <w:lvlJc w:val="left"/>
      <w:pPr>
        <w:tabs>
          <w:tab w:val="num" w:pos="3371"/>
        </w:tabs>
        <w:ind w:left="3371" w:hanging="360"/>
      </w:pPr>
      <w:rPr>
        <w:rFonts w:cs="Times New Roman" w:hint="default"/>
      </w:rPr>
    </w:lvl>
    <w:lvl w:ilvl="7">
      <w:start w:val="1"/>
      <w:numFmt w:val="lowerLetter"/>
      <w:lvlText w:val="%8."/>
      <w:lvlJc w:val="left"/>
      <w:pPr>
        <w:tabs>
          <w:tab w:val="num" w:pos="3731"/>
        </w:tabs>
        <w:ind w:left="3731" w:hanging="360"/>
      </w:pPr>
      <w:rPr>
        <w:rFonts w:cs="Times New Roman" w:hint="default"/>
      </w:rPr>
    </w:lvl>
    <w:lvl w:ilvl="8">
      <w:start w:val="1"/>
      <w:numFmt w:val="lowerRoman"/>
      <w:lvlText w:val="%9."/>
      <w:lvlJc w:val="left"/>
      <w:pPr>
        <w:tabs>
          <w:tab w:val="num" w:pos="4091"/>
        </w:tabs>
        <w:ind w:left="4091" w:hanging="360"/>
      </w:pPr>
      <w:rPr>
        <w:rFonts w:cs="Times New Roman" w:hint="default"/>
      </w:rPr>
    </w:lvl>
  </w:abstractNum>
  <w:abstractNum w:abstractNumId="57" w15:restartNumberingAfterBreak="0">
    <w:nsid w:val="6B1B2F28"/>
    <w:multiLevelType w:val="hybridMultilevel"/>
    <w:tmpl w:val="8D0CA2EE"/>
    <w:lvl w:ilvl="0" w:tplc="6F9E96A8">
      <w:start w:val="1"/>
      <w:numFmt w:val="russianLower"/>
      <w:pStyle w:val="23"/>
      <w:lvlText w:val="%1)"/>
      <w:lvlJc w:val="left"/>
      <w:pPr>
        <w:ind w:left="2160" w:hanging="360"/>
      </w:pPr>
      <w:rPr>
        <w:rFonts w:cs="Times New Roman" w:hint="default"/>
      </w:rPr>
    </w:lvl>
    <w:lvl w:ilvl="1" w:tplc="565EB474">
      <w:start w:val="1"/>
      <w:numFmt w:val="lowerLetter"/>
      <w:lvlText w:val="%2."/>
      <w:lvlJc w:val="left"/>
      <w:pPr>
        <w:ind w:left="2880" w:hanging="360"/>
      </w:pPr>
      <w:rPr>
        <w:rFonts w:cs="Times New Roman"/>
      </w:rPr>
    </w:lvl>
    <w:lvl w:ilvl="2" w:tplc="791C9EA4">
      <w:start w:val="1"/>
      <w:numFmt w:val="lowerRoman"/>
      <w:lvlText w:val="%3."/>
      <w:lvlJc w:val="right"/>
      <w:pPr>
        <w:ind w:left="3600" w:hanging="180"/>
      </w:pPr>
      <w:rPr>
        <w:rFonts w:cs="Times New Roman"/>
      </w:rPr>
    </w:lvl>
    <w:lvl w:ilvl="3" w:tplc="A74A4FC6">
      <w:start w:val="1"/>
      <w:numFmt w:val="decimal"/>
      <w:lvlText w:val="%4."/>
      <w:lvlJc w:val="left"/>
      <w:pPr>
        <w:ind w:left="4320" w:hanging="360"/>
      </w:pPr>
      <w:rPr>
        <w:rFonts w:cs="Times New Roman"/>
      </w:rPr>
    </w:lvl>
    <w:lvl w:ilvl="4" w:tplc="B3B0FFE8">
      <w:start w:val="1"/>
      <w:numFmt w:val="lowerLetter"/>
      <w:lvlText w:val="%5."/>
      <w:lvlJc w:val="left"/>
      <w:pPr>
        <w:ind w:left="5040" w:hanging="360"/>
      </w:pPr>
      <w:rPr>
        <w:rFonts w:cs="Times New Roman"/>
      </w:rPr>
    </w:lvl>
    <w:lvl w:ilvl="5" w:tplc="F078CCF0">
      <w:start w:val="1"/>
      <w:numFmt w:val="lowerRoman"/>
      <w:lvlText w:val="%6."/>
      <w:lvlJc w:val="right"/>
      <w:pPr>
        <w:ind w:left="5760" w:hanging="180"/>
      </w:pPr>
      <w:rPr>
        <w:rFonts w:cs="Times New Roman"/>
      </w:rPr>
    </w:lvl>
    <w:lvl w:ilvl="6" w:tplc="BBA07008">
      <w:start w:val="1"/>
      <w:numFmt w:val="decimal"/>
      <w:lvlText w:val="%7."/>
      <w:lvlJc w:val="left"/>
      <w:pPr>
        <w:ind w:left="6480" w:hanging="360"/>
      </w:pPr>
      <w:rPr>
        <w:rFonts w:cs="Times New Roman"/>
      </w:rPr>
    </w:lvl>
    <w:lvl w:ilvl="7" w:tplc="6DACC4AA">
      <w:start w:val="1"/>
      <w:numFmt w:val="lowerLetter"/>
      <w:lvlText w:val="%8."/>
      <w:lvlJc w:val="left"/>
      <w:pPr>
        <w:ind w:left="7200" w:hanging="360"/>
      </w:pPr>
      <w:rPr>
        <w:rFonts w:cs="Times New Roman"/>
      </w:rPr>
    </w:lvl>
    <w:lvl w:ilvl="8" w:tplc="2C2AB7EE">
      <w:start w:val="1"/>
      <w:numFmt w:val="lowerRoman"/>
      <w:lvlText w:val="%9."/>
      <w:lvlJc w:val="right"/>
      <w:pPr>
        <w:ind w:left="7920" w:hanging="180"/>
      </w:pPr>
      <w:rPr>
        <w:rFonts w:cs="Times New Roman"/>
      </w:rPr>
    </w:lvl>
  </w:abstractNum>
  <w:abstractNum w:abstractNumId="58" w15:restartNumberingAfterBreak="0">
    <w:nsid w:val="6C542DE3"/>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59" w15:restartNumberingAfterBreak="0">
    <w:nsid w:val="6E47726B"/>
    <w:multiLevelType w:val="hybridMultilevel"/>
    <w:tmpl w:val="6AB665BE"/>
    <w:lvl w:ilvl="0" w:tplc="85F46064">
      <w:start w:val="1"/>
      <w:numFmt w:val="russianLower"/>
      <w:pStyle w:val="Style2"/>
      <w:lvlText w:val="%1)"/>
      <w:lvlJc w:val="left"/>
      <w:pPr>
        <w:ind w:left="2160" w:hanging="360"/>
      </w:pPr>
      <w:rPr>
        <w:rFonts w:cs="Times New Roman" w:hint="default"/>
      </w:rPr>
    </w:lvl>
    <w:lvl w:ilvl="1" w:tplc="378C5BB4">
      <w:start w:val="1"/>
      <w:numFmt w:val="lowerLetter"/>
      <w:lvlText w:val="%2."/>
      <w:lvlJc w:val="left"/>
      <w:pPr>
        <w:ind w:left="2880" w:hanging="360"/>
      </w:pPr>
      <w:rPr>
        <w:rFonts w:cs="Times New Roman"/>
      </w:rPr>
    </w:lvl>
    <w:lvl w:ilvl="2" w:tplc="A4E8F7FA">
      <w:start w:val="1"/>
      <w:numFmt w:val="lowerRoman"/>
      <w:lvlText w:val="%3."/>
      <w:lvlJc w:val="right"/>
      <w:pPr>
        <w:ind w:left="3600" w:hanging="180"/>
      </w:pPr>
      <w:rPr>
        <w:rFonts w:cs="Times New Roman"/>
      </w:rPr>
    </w:lvl>
    <w:lvl w:ilvl="3" w:tplc="FAD08A68">
      <w:start w:val="1"/>
      <w:numFmt w:val="decimal"/>
      <w:lvlText w:val="%4."/>
      <w:lvlJc w:val="left"/>
      <w:pPr>
        <w:ind w:left="4320" w:hanging="360"/>
      </w:pPr>
      <w:rPr>
        <w:rFonts w:cs="Times New Roman"/>
      </w:rPr>
    </w:lvl>
    <w:lvl w:ilvl="4" w:tplc="3A6E1D72">
      <w:start w:val="1"/>
      <w:numFmt w:val="lowerLetter"/>
      <w:lvlText w:val="%5."/>
      <w:lvlJc w:val="left"/>
      <w:pPr>
        <w:ind w:left="5040" w:hanging="360"/>
      </w:pPr>
      <w:rPr>
        <w:rFonts w:cs="Times New Roman"/>
      </w:rPr>
    </w:lvl>
    <w:lvl w:ilvl="5" w:tplc="11E4A0B4">
      <w:start w:val="1"/>
      <w:numFmt w:val="lowerRoman"/>
      <w:lvlText w:val="%6."/>
      <w:lvlJc w:val="right"/>
      <w:pPr>
        <w:ind w:left="5760" w:hanging="180"/>
      </w:pPr>
      <w:rPr>
        <w:rFonts w:cs="Times New Roman"/>
      </w:rPr>
    </w:lvl>
    <w:lvl w:ilvl="6" w:tplc="9DD6A9BA">
      <w:start w:val="1"/>
      <w:numFmt w:val="decimal"/>
      <w:lvlText w:val="%7."/>
      <w:lvlJc w:val="left"/>
      <w:pPr>
        <w:ind w:left="6480" w:hanging="360"/>
      </w:pPr>
      <w:rPr>
        <w:rFonts w:cs="Times New Roman"/>
      </w:rPr>
    </w:lvl>
    <w:lvl w:ilvl="7" w:tplc="E0E08A70">
      <w:start w:val="1"/>
      <w:numFmt w:val="lowerLetter"/>
      <w:lvlText w:val="%8."/>
      <w:lvlJc w:val="left"/>
      <w:pPr>
        <w:ind w:left="7200" w:hanging="360"/>
      </w:pPr>
      <w:rPr>
        <w:rFonts w:cs="Times New Roman"/>
      </w:rPr>
    </w:lvl>
    <w:lvl w:ilvl="8" w:tplc="53E020CC">
      <w:start w:val="1"/>
      <w:numFmt w:val="lowerRoman"/>
      <w:lvlText w:val="%9."/>
      <w:lvlJc w:val="right"/>
      <w:pPr>
        <w:ind w:left="7920" w:hanging="180"/>
      </w:pPr>
      <w:rPr>
        <w:rFonts w:cs="Times New Roman"/>
      </w:rPr>
    </w:lvl>
  </w:abstractNum>
  <w:abstractNum w:abstractNumId="60" w15:restartNumberingAfterBreak="0">
    <w:nsid w:val="6EB5735C"/>
    <w:multiLevelType w:val="multilevel"/>
    <w:tmpl w:val="E264CB3A"/>
    <w:lvl w:ilvl="0">
      <w:start w:val="1"/>
      <w:numFmt w:val="russianLower"/>
      <w:pStyle w:val="12"/>
      <w:lvlText w:val="%1)"/>
      <w:lvlJc w:val="left"/>
      <w:pPr>
        <w:ind w:left="1080" w:hanging="360"/>
      </w:pPr>
      <w:rPr>
        <w:rFonts w:cs="Times New Roman" w:hint="default"/>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61" w15:restartNumberingAfterBreak="0">
    <w:nsid w:val="70041A68"/>
    <w:multiLevelType w:val="multilevel"/>
    <w:tmpl w:val="9F5C3204"/>
    <w:lvl w:ilvl="0">
      <w:start w:val="1"/>
      <w:numFmt w:val="decimal"/>
      <w:lvlText w:val="%1"/>
      <w:lvlJc w:val="left"/>
      <w:pPr>
        <w:tabs>
          <w:tab w:val="num" w:pos="432"/>
        </w:tabs>
        <w:ind w:left="432" w:hanging="432"/>
      </w:pPr>
      <w:rPr>
        <w:rFonts w:cs="Times New Roman" w:hint="default"/>
      </w:rPr>
    </w:lvl>
    <w:lvl w:ilvl="1">
      <w:start w:val="1"/>
      <w:numFmt w:val="decimal"/>
      <w:pStyle w:val="StyleHeading2Left03cm"/>
      <w:lvlText w:val="%1.%2"/>
      <w:lvlJc w:val="left"/>
      <w:pPr>
        <w:tabs>
          <w:tab w:val="num" w:pos="576"/>
        </w:tabs>
        <w:ind w:left="576" w:hanging="576"/>
      </w:pPr>
      <w:rPr>
        <w:rFonts w:cs="Times New Roman" w:hint="default"/>
      </w:rPr>
    </w:lvl>
    <w:lvl w:ilvl="2">
      <w:start w:val="1"/>
      <w:numFmt w:val="decimal"/>
      <w:pStyle w:val="StyleHeading3Left03cm"/>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2" w15:restartNumberingAfterBreak="0">
    <w:nsid w:val="71BF058D"/>
    <w:multiLevelType w:val="hybridMultilevel"/>
    <w:tmpl w:val="F63275FC"/>
    <w:lvl w:ilvl="0" w:tplc="B6E616E4">
      <w:numFmt w:val="bullet"/>
      <w:pStyle w:val="-"/>
      <w:lvlText w:val="–"/>
      <w:lvlJc w:val="left"/>
      <w:pPr>
        <w:tabs>
          <w:tab w:val="num" w:pos="1620"/>
        </w:tabs>
        <w:ind w:left="1620" w:hanging="900"/>
      </w:pPr>
      <w:rPr>
        <w:rFonts w:ascii="Times New Roman" w:eastAsia="Times New Roman" w:hAnsi="Times New Roman"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63" w15:restartNumberingAfterBreak="0">
    <w:nsid w:val="7340284B"/>
    <w:multiLevelType w:val="hybridMultilevel"/>
    <w:tmpl w:val="85BE7450"/>
    <w:lvl w:ilvl="0" w:tplc="67AA5C4E">
      <w:start w:val="1"/>
      <w:numFmt w:val="bullet"/>
      <w:pStyle w:val="ad"/>
      <w:lvlText w:val=""/>
      <w:lvlJc w:val="left"/>
      <w:pPr>
        <w:ind w:left="1069" w:hanging="360"/>
      </w:pPr>
      <w:rPr>
        <w:rFonts w:ascii="Symbol" w:hAnsi="Symbol" w:hint="default"/>
      </w:rPr>
    </w:lvl>
    <w:lvl w:ilvl="1" w:tplc="A0FA0158">
      <w:start w:val="1"/>
      <w:numFmt w:val="bullet"/>
      <w:lvlText w:val="o"/>
      <w:lvlJc w:val="left"/>
      <w:pPr>
        <w:ind w:left="1789" w:hanging="360"/>
      </w:pPr>
      <w:rPr>
        <w:rFonts w:ascii="Courier New" w:hAnsi="Courier New" w:hint="default"/>
      </w:rPr>
    </w:lvl>
    <w:lvl w:ilvl="2" w:tplc="CCDCA728">
      <w:start w:val="1"/>
      <w:numFmt w:val="bullet"/>
      <w:lvlText w:val=""/>
      <w:lvlJc w:val="left"/>
      <w:pPr>
        <w:ind w:left="2509" w:hanging="360"/>
      </w:pPr>
      <w:rPr>
        <w:rFonts w:ascii="Wingdings" w:hAnsi="Wingdings" w:hint="default"/>
      </w:rPr>
    </w:lvl>
    <w:lvl w:ilvl="3" w:tplc="16EA8450">
      <w:start w:val="1"/>
      <w:numFmt w:val="bullet"/>
      <w:lvlText w:val=""/>
      <w:lvlJc w:val="left"/>
      <w:pPr>
        <w:ind w:left="3229" w:hanging="360"/>
      </w:pPr>
      <w:rPr>
        <w:rFonts w:ascii="Symbol" w:hAnsi="Symbol" w:hint="default"/>
      </w:rPr>
    </w:lvl>
    <w:lvl w:ilvl="4" w:tplc="51382D02">
      <w:start w:val="1"/>
      <w:numFmt w:val="bullet"/>
      <w:lvlText w:val="o"/>
      <w:lvlJc w:val="left"/>
      <w:pPr>
        <w:ind w:left="3949" w:hanging="360"/>
      </w:pPr>
      <w:rPr>
        <w:rFonts w:ascii="Courier New" w:hAnsi="Courier New" w:hint="default"/>
      </w:rPr>
    </w:lvl>
    <w:lvl w:ilvl="5" w:tplc="2766B9AC">
      <w:start w:val="1"/>
      <w:numFmt w:val="bullet"/>
      <w:lvlText w:val=""/>
      <w:lvlJc w:val="left"/>
      <w:pPr>
        <w:ind w:left="4669" w:hanging="360"/>
      </w:pPr>
      <w:rPr>
        <w:rFonts w:ascii="Wingdings" w:hAnsi="Wingdings" w:hint="default"/>
      </w:rPr>
    </w:lvl>
    <w:lvl w:ilvl="6" w:tplc="B4D86872">
      <w:start w:val="1"/>
      <w:numFmt w:val="bullet"/>
      <w:lvlText w:val=""/>
      <w:lvlJc w:val="left"/>
      <w:pPr>
        <w:ind w:left="5389" w:hanging="360"/>
      </w:pPr>
      <w:rPr>
        <w:rFonts w:ascii="Symbol" w:hAnsi="Symbol" w:hint="default"/>
      </w:rPr>
    </w:lvl>
    <w:lvl w:ilvl="7" w:tplc="7ED2D9BA">
      <w:start w:val="1"/>
      <w:numFmt w:val="bullet"/>
      <w:lvlText w:val="o"/>
      <w:lvlJc w:val="left"/>
      <w:pPr>
        <w:ind w:left="6109" w:hanging="360"/>
      </w:pPr>
      <w:rPr>
        <w:rFonts w:ascii="Courier New" w:hAnsi="Courier New" w:hint="default"/>
      </w:rPr>
    </w:lvl>
    <w:lvl w:ilvl="8" w:tplc="4D7274E4">
      <w:start w:val="1"/>
      <w:numFmt w:val="bullet"/>
      <w:lvlText w:val=""/>
      <w:lvlJc w:val="left"/>
      <w:pPr>
        <w:ind w:left="6829" w:hanging="360"/>
      </w:pPr>
      <w:rPr>
        <w:rFonts w:ascii="Wingdings" w:hAnsi="Wingdings" w:hint="default"/>
      </w:rPr>
    </w:lvl>
  </w:abstractNum>
  <w:abstractNum w:abstractNumId="64" w15:restartNumberingAfterBreak="0">
    <w:nsid w:val="7E7935BD"/>
    <w:multiLevelType w:val="multilevel"/>
    <w:tmpl w:val="54B4D194"/>
    <w:styleLink w:val="Bulleted1"/>
    <w:lvl w:ilvl="0">
      <w:start w:val="1"/>
      <w:numFmt w:val="bullet"/>
      <w:lvlText w:val=""/>
      <w:lvlJc w:val="left"/>
      <w:pPr>
        <w:tabs>
          <w:tab w:val="num" w:pos="288"/>
        </w:tabs>
        <w:ind w:left="288" w:hanging="288"/>
      </w:pPr>
      <w:rPr>
        <w:rFonts w:ascii="Symbol" w:hAnsi="Symbol"/>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7F345548"/>
    <w:multiLevelType w:val="hybridMultilevel"/>
    <w:tmpl w:val="ABFEB204"/>
    <w:lvl w:ilvl="0" w:tplc="A73047D4">
      <w:start w:val="1"/>
      <w:numFmt w:val="bullet"/>
      <w:pStyle w:val="ae"/>
      <w:lvlText w:val=""/>
      <w:lvlJc w:val="left"/>
      <w:pPr>
        <w:tabs>
          <w:tab w:val="num" w:pos="720"/>
        </w:tabs>
        <w:ind w:left="720" w:hanging="360"/>
      </w:pPr>
      <w:rPr>
        <w:rFonts w:ascii="Symbol" w:hAnsi="Symbol" w:hint="default"/>
      </w:rPr>
    </w:lvl>
    <w:lvl w:ilvl="1" w:tplc="19EA92DC">
      <w:start w:val="1"/>
      <w:numFmt w:val="bullet"/>
      <w:lvlText w:val="o"/>
      <w:lvlJc w:val="left"/>
      <w:pPr>
        <w:tabs>
          <w:tab w:val="num" w:pos="1440"/>
        </w:tabs>
        <w:ind w:left="1440" w:hanging="360"/>
      </w:pPr>
      <w:rPr>
        <w:rFonts w:ascii="Courier New" w:hAnsi="Courier New" w:hint="default"/>
      </w:rPr>
    </w:lvl>
    <w:lvl w:ilvl="2" w:tplc="833C0F9E">
      <w:start w:val="1"/>
      <w:numFmt w:val="bullet"/>
      <w:lvlText w:val=""/>
      <w:lvlJc w:val="left"/>
      <w:pPr>
        <w:tabs>
          <w:tab w:val="num" w:pos="2160"/>
        </w:tabs>
        <w:ind w:left="2160" w:hanging="360"/>
      </w:pPr>
      <w:rPr>
        <w:rFonts w:ascii="Wingdings" w:hAnsi="Wingdings" w:hint="default"/>
      </w:rPr>
    </w:lvl>
    <w:lvl w:ilvl="3" w:tplc="6C5EC304">
      <w:start w:val="1"/>
      <w:numFmt w:val="bullet"/>
      <w:lvlText w:val=""/>
      <w:lvlJc w:val="left"/>
      <w:pPr>
        <w:tabs>
          <w:tab w:val="num" w:pos="2880"/>
        </w:tabs>
        <w:ind w:left="2880" w:hanging="360"/>
      </w:pPr>
      <w:rPr>
        <w:rFonts w:ascii="Symbol" w:hAnsi="Symbol" w:hint="default"/>
      </w:rPr>
    </w:lvl>
    <w:lvl w:ilvl="4" w:tplc="0E80A7B0">
      <w:start w:val="1"/>
      <w:numFmt w:val="bullet"/>
      <w:lvlText w:val="o"/>
      <w:lvlJc w:val="left"/>
      <w:pPr>
        <w:tabs>
          <w:tab w:val="num" w:pos="3600"/>
        </w:tabs>
        <w:ind w:left="3600" w:hanging="360"/>
      </w:pPr>
      <w:rPr>
        <w:rFonts w:ascii="Courier New" w:hAnsi="Courier New" w:hint="default"/>
      </w:rPr>
    </w:lvl>
    <w:lvl w:ilvl="5" w:tplc="95E03412">
      <w:start w:val="1"/>
      <w:numFmt w:val="bullet"/>
      <w:lvlText w:val=""/>
      <w:lvlJc w:val="left"/>
      <w:pPr>
        <w:tabs>
          <w:tab w:val="num" w:pos="4320"/>
        </w:tabs>
        <w:ind w:left="4320" w:hanging="360"/>
      </w:pPr>
      <w:rPr>
        <w:rFonts w:ascii="Wingdings" w:hAnsi="Wingdings" w:hint="default"/>
      </w:rPr>
    </w:lvl>
    <w:lvl w:ilvl="6" w:tplc="15D63474">
      <w:start w:val="1"/>
      <w:numFmt w:val="bullet"/>
      <w:lvlText w:val=""/>
      <w:lvlJc w:val="left"/>
      <w:pPr>
        <w:tabs>
          <w:tab w:val="num" w:pos="5040"/>
        </w:tabs>
        <w:ind w:left="5040" w:hanging="360"/>
      </w:pPr>
      <w:rPr>
        <w:rFonts w:ascii="Symbol" w:hAnsi="Symbol" w:hint="default"/>
      </w:rPr>
    </w:lvl>
    <w:lvl w:ilvl="7" w:tplc="9DC05F18">
      <w:start w:val="1"/>
      <w:numFmt w:val="bullet"/>
      <w:lvlText w:val="o"/>
      <w:lvlJc w:val="left"/>
      <w:pPr>
        <w:tabs>
          <w:tab w:val="num" w:pos="5760"/>
        </w:tabs>
        <w:ind w:left="5760" w:hanging="360"/>
      </w:pPr>
      <w:rPr>
        <w:rFonts w:ascii="Courier New" w:hAnsi="Courier New" w:hint="default"/>
      </w:rPr>
    </w:lvl>
    <w:lvl w:ilvl="8" w:tplc="97ECD3A2">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7F57061D"/>
    <w:multiLevelType w:val="hybridMultilevel"/>
    <w:tmpl w:val="5C3E382A"/>
    <w:lvl w:ilvl="0" w:tplc="7B643676">
      <w:start w:val="1"/>
      <w:numFmt w:val="bullet"/>
      <w:pStyle w:val="32"/>
      <w:lvlText w:val=""/>
      <w:lvlJc w:val="left"/>
      <w:pPr>
        <w:ind w:left="2880" w:hanging="360"/>
      </w:pPr>
      <w:rPr>
        <w:rFonts w:ascii="Symbol" w:hAnsi="Symbol" w:hint="default"/>
      </w:rPr>
    </w:lvl>
    <w:lvl w:ilvl="1" w:tplc="CF7A3A42">
      <w:start w:val="1"/>
      <w:numFmt w:val="bullet"/>
      <w:lvlText w:val="o"/>
      <w:lvlJc w:val="left"/>
      <w:pPr>
        <w:ind w:left="3600" w:hanging="360"/>
      </w:pPr>
      <w:rPr>
        <w:rFonts w:ascii="Courier New" w:hAnsi="Courier New" w:hint="default"/>
      </w:rPr>
    </w:lvl>
    <w:lvl w:ilvl="2" w:tplc="5B100110">
      <w:start w:val="1"/>
      <w:numFmt w:val="bullet"/>
      <w:lvlText w:val=""/>
      <w:lvlJc w:val="left"/>
      <w:pPr>
        <w:ind w:left="4320" w:hanging="360"/>
      </w:pPr>
      <w:rPr>
        <w:rFonts w:ascii="Wingdings" w:hAnsi="Wingdings" w:hint="default"/>
      </w:rPr>
    </w:lvl>
    <w:lvl w:ilvl="3" w:tplc="FBE87F50">
      <w:start w:val="1"/>
      <w:numFmt w:val="bullet"/>
      <w:lvlText w:val=""/>
      <w:lvlJc w:val="left"/>
      <w:pPr>
        <w:ind w:left="5040" w:hanging="360"/>
      </w:pPr>
      <w:rPr>
        <w:rFonts w:ascii="Symbol" w:hAnsi="Symbol" w:hint="default"/>
      </w:rPr>
    </w:lvl>
    <w:lvl w:ilvl="4" w:tplc="992EED66">
      <w:start w:val="1"/>
      <w:numFmt w:val="bullet"/>
      <w:lvlText w:val="o"/>
      <w:lvlJc w:val="left"/>
      <w:pPr>
        <w:ind w:left="5760" w:hanging="360"/>
      </w:pPr>
      <w:rPr>
        <w:rFonts w:ascii="Courier New" w:hAnsi="Courier New" w:hint="default"/>
      </w:rPr>
    </w:lvl>
    <w:lvl w:ilvl="5" w:tplc="02C22E34">
      <w:start w:val="1"/>
      <w:numFmt w:val="bullet"/>
      <w:lvlText w:val=""/>
      <w:lvlJc w:val="left"/>
      <w:pPr>
        <w:ind w:left="6480" w:hanging="360"/>
      </w:pPr>
      <w:rPr>
        <w:rFonts w:ascii="Wingdings" w:hAnsi="Wingdings" w:hint="default"/>
      </w:rPr>
    </w:lvl>
    <w:lvl w:ilvl="6" w:tplc="FE00CD3C">
      <w:start w:val="1"/>
      <w:numFmt w:val="bullet"/>
      <w:lvlText w:val=""/>
      <w:lvlJc w:val="left"/>
      <w:pPr>
        <w:ind w:left="7200" w:hanging="360"/>
      </w:pPr>
      <w:rPr>
        <w:rFonts w:ascii="Symbol" w:hAnsi="Symbol" w:hint="default"/>
      </w:rPr>
    </w:lvl>
    <w:lvl w:ilvl="7" w:tplc="F0E078C2">
      <w:start w:val="1"/>
      <w:numFmt w:val="bullet"/>
      <w:lvlText w:val="o"/>
      <w:lvlJc w:val="left"/>
      <w:pPr>
        <w:ind w:left="7920" w:hanging="360"/>
      </w:pPr>
      <w:rPr>
        <w:rFonts w:ascii="Courier New" w:hAnsi="Courier New" w:hint="default"/>
      </w:rPr>
    </w:lvl>
    <w:lvl w:ilvl="8" w:tplc="0C428816">
      <w:start w:val="1"/>
      <w:numFmt w:val="bullet"/>
      <w:lvlText w:val=""/>
      <w:lvlJc w:val="left"/>
      <w:pPr>
        <w:ind w:left="8640" w:hanging="360"/>
      </w:pPr>
      <w:rPr>
        <w:rFonts w:ascii="Wingdings" w:hAnsi="Wingdings" w:hint="default"/>
      </w:rPr>
    </w:lvl>
  </w:abstractNum>
  <w:num w:numId="1" w16cid:durableId="309871958">
    <w:abstractNumId w:val="32"/>
  </w:num>
  <w:num w:numId="2" w16cid:durableId="790246212">
    <w:abstractNumId w:val="49"/>
  </w:num>
  <w:num w:numId="3" w16cid:durableId="1270745272">
    <w:abstractNumId w:val="13"/>
  </w:num>
  <w:num w:numId="4" w16cid:durableId="2054452270">
    <w:abstractNumId w:val="15"/>
  </w:num>
  <w:num w:numId="5" w16cid:durableId="232080452">
    <w:abstractNumId w:val="25"/>
  </w:num>
  <w:num w:numId="6" w16cid:durableId="1425222885">
    <w:abstractNumId w:val="57"/>
  </w:num>
  <w:num w:numId="7" w16cid:durableId="235894559">
    <w:abstractNumId w:val="48"/>
  </w:num>
  <w:num w:numId="8" w16cid:durableId="1684935324">
    <w:abstractNumId w:val="31"/>
  </w:num>
  <w:num w:numId="9" w16cid:durableId="78868384">
    <w:abstractNumId w:val="40"/>
  </w:num>
  <w:num w:numId="10" w16cid:durableId="2129347301">
    <w:abstractNumId w:val="60"/>
  </w:num>
  <w:num w:numId="11" w16cid:durableId="1622296881">
    <w:abstractNumId w:val="64"/>
  </w:num>
  <w:num w:numId="12" w16cid:durableId="2087604625">
    <w:abstractNumId w:val="24"/>
  </w:num>
  <w:num w:numId="13" w16cid:durableId="227031667">
    <w:abstractNumId w:val="36"/>
  </w:num>
  <w:num w:numId="14" w16cid:durableId="593635296">
    <w:abstractNumId w:val="12"/>
  </w:num>
  <w:num w:numId="15" w16cid:durableId="945190638">
    <w:abstractNumId w:val="65"/>
  </w:num>
  <w:num w:numId="16" w16cid:durableId="1077284434">
    <w:abstractNumId w:val="56"/>
  </w:num>
  <w:num w:numId="17" w16cid:durableId="440498307">
    <w:abstractNumId w:val="47"/>
  </w:num>
  <w:num w:numId="18" w16cid:durableId="1155799397">
    <w:abstractNumId w:val="55"/>
  </w:num>
  <w:num w:numId="19" w16cid:durableId="232468359">
    <w:abstractNumId w:val="39"/>
  </w:num>
  <w:num w:numId="20" w16cid:durableId="1399981261">
    <w:abstractNumId w:val="4"/>
  </w:num>
  <w:num w:numId="21" w16cid:durableId="1452240660">
    <w:abstractNumId w:val="16"/>
  </w:num>
  <w:num w:numId="22" w16cid:durableId="1757825635">
    <w:abstractNumId w:val="59"/>
  </w:num>
  <w:num w:numId="23" w16cid:durableId="1262835117">
    <w:abstractNumId w:val="66"/>
  </w:num>
  <w:num w:numId="24" w16cid:durableId="1088502275">
    <w:abstractNumId w:val="43"/>
  </w:num>
  <w:num w:numId="25" w16cid:durableId="763644743">
    <w:abstractNumId w:val="58"/>
  </w:num>
  <w:num w:numId="26" w16cid:durableId="1236932408">
    <w:abstractNumId w:val="18"/>
  </w:num>
  <w:num w:numId="27" w16cid:durableId="1929387461">
    <w:abstractNumId w:val="53"/>
  </w:num>
  <w:num w:numId="28" w16cid:durableId="1639804189">
    <w:abstractNumId w:val="50"/>
  </w:num>
  <w:num w:numId="29" w16cid:durableId="294531663">
    <w:abstractNumId w:val="27"/>
  </w:num>
  <w:num w:numId="30" w16cid:durableId="659849127">
    <w:abstractNumId w:val="44"/>
  </w:num>
  <w:num w:numId="31" w16cid:durableId="324749947">
    <w:abstractNumId w:val="35"/>
  </w:num>
  <w:num w:numId="32" w16cid:durableId="506528818">
    <w:abstractNumId w:val="6"/>
  </w:num>
  <w:num w:numId="33" w16cid:durableId="1489321914">
    <w:abstractNumId w:val="26"/>
  </w:num>
  <w:num w:numId="34" w16cid:durableId="2075153895">
    <w:abstractNumId w:val="42"/>
  </w:num>
  <w:num w:numId="35" w16cid:durableId="657030720">
    <w:abstractNumId w:val="33"/>
  </w:num>
  <w:num w:numId="36" w16cid:durableId="2102411158">
    <w:abstractNumId w:val="2"/>
  </w:num>
  <w:num w:numId="37" w16cid:durableId="498816832">
    <w:abstractNumId w:val="3"/>
  </w:num>
  <w:num w:numId="38" w16cid:durableId="1930459360">
    <w:abstractNumId w:val="1"/>
  </w:num>
  <w:num w:numId="39" w16cid:durableId="1129784435">
    <w:abstractNumId w:val="0"/>
  </w:num>
  <w:num w:numId="40" w16cid:durableId="1136947233">
    <w:abstractNumId w:val="61"/>
  </w:num>
  <w:num w:numId="41" w16cid:durableId="1056733843">
    <w:abstractNumId w:val="28"/>
  </w:num>
  <w:num w:numId="42" w16cid:durableId="264388090">
    <w:abstractNumId w:val="37"/>
  </w:num>
  <w:num w:numId="43" w16cid:durableId="646782121">
    <w:abstractNumId w:val="30"/>
  </w:num>
  <w:num w:numId="44" w16cid:durableId="493498422">
    <w:abstractNumId w:val="41"/>
  </w:num>
  <w:num w:numId="45" w16cid:durableId="742796509">
    <w:abstractNumId w:val="23"/>
  </w:num>
  <w:num w:numId="46" w16cid:durableId="2034188522">
    <w:abstractNumId w:val="62"/>
  </w:num>
  <w:num w:numId="47" w16cid:durableId="469135489">
    <w:abstractNumId w:val="17"/>
  </w:num>
  <w:num w:numId="48" w16cid:durableId="1816607868">
    <w:abstractNumId w:val="11"/>
  </w:num>
  <w:num w:numId="49" w16cid:durableId="1469514595">
    <w:abstractNumId w:val="20"/>
  </w:num>
  <w:num w:numId="50" w16cid:durableId="654451470">
    <w:abstractNumId w:val="46"/>
  </w:num>
  <w:num w:numId="51" w16cid:durableId="250508790">
    <w:abstractNumId w:val="19"/>
  </w:num>
  <w:num w:numId="52" w16cid:durableId="110831964">
    <w:abstractNumId w:val="5"/>
  </w:num>
  <w:num w:numId="53" w16cid:durableId="502549286">
    <w:abstractNumId w:val="54"/>
  </w:num>
  <w:num w:numId="54" w16cid:durableId="1019703531">
    <w:abstractNumId w:val="21"/>
  </w:num>
  <w:num w:numId="55" w16cid:durableId="1730958470">
    <w:abstractNumId w:val="63"/>
  </w:num>
  <w:num w:numId="56" w16cid:durableId="1000543808">
    <w:abstractNumId w:val="4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24988095">
    <w:abstractNumId w:val="51"/>
  </w:num>
  <w:num w:numId="58" w16cid:durableId="315454143">
    <w:abstractNumId w:val="52"/>
  </w:num>
  <w:num w:numId="59" w16cid:durableId="672025929">
    <w:abstractNumId w:val="29"/>
  </w:num>
  <w:num w:numId="60" w16cid:durableId="1487553156">
    <w:abstractNumId w:val="38"/>
  </w:num>
  <w:num w:numId="61" w16cid:durableId="2085251497">
    <w:abstractNumId w:val="34"/>
  </w:num>
  <w:num w:numId="62" w16cid:durableId="2030796384">
    <w:abstractNumId w:val="14"/>
  </w:num>
  <w:num w:numId="63" w16cid:durableId="471872129">
    <w:abstractNumId w:val="22"/>
  </w:num>
  <w:num w:numId="64" w16cid:durableId="1941335288">
    <w:abstractNumId w:val="6"/>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ru-RU" w:vendorID="64" w:dllVersion="6" w:nlCheck="1" w:checkStyle="0"/>
  <w:activeWritingStyle w:appName="MSWord" w:lang="ru-RU" w:vendorID="64" w:dllVersion="4096"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40"/>
  <w:doNotHyphenateCaps/>
  <w:drawingGridHorizontalSpacing w:val="140"/>
  <w:displayHorizontalDrawingGridEvery w:val="0"/>
  <w:displayVerticalDrawingGridEvery w:val="0"/>
  <w:noPunctuationKerning/>
  <w:characterSpacingControl w:val="doNotCompress"/>
  <w:doNotValidateAgainstSchema/>
  <w:doNotDemarcateInvalidXml/>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04BD"/>
    <w:rsid w:val="000004B1"/>
    <w:rsid w:val="00000F61"/>
    <w:rsid w:val="00003244"/>
    <w:rsid w:val="000033BB"/>
    <w:rsid w:val="00003864"/>
    <w:rsid w:val="0000395E"/>
    <w:rsid w:val="00004FDF"/>
    <w:rsid w:val="00005DD7"/>
    <w:rsid w:val="0000601A"/>
    <w:rsid w:val="00006855"/>
    <w:rsid w:val="00010468"/>
    <w:rsid w:val="00010C37"/>
    <w:rsid w:val="00011D58"/>
    <w:rsid w:val="00013758"/>
    <w:rsid w:val="0001384F"/>
    <w:rsid w:val="00015F65"/>
    <w:rsid w:val="0001624A"/>
    <w:rsid w:val="00016726"/>
    <w:rsid w:val="00016F74"/>
    <w:rsid w:val="00017684"/>
    <w:rsid w:val="00020F0A"/>
    <w:rsid w:val="0002247D"/>
    <w:rsid w:val="00022C60"/>
    <w:rsid w:val="00022FEA"/>
    <w:rsid w:val="000246EC"/>
    <w:rsid w:val="000249A7"/>
    <w:rsid w:val="00024D13"/>
    <w:rsid w:val="00024D17"/>
    <w:rsid w:val="00024F65"/>
    <w:rsid w:val="000252BF"/>
    <w:rsid w:val="00025415"/>
    <w:rsid w:val="000270CC"/>
    <w:rsid w:val="00027115"/>
    <w:rsid w:val="00027377"/>
    <w:rsid w:val="0002766C"/>
    <w:rsid w:val="0002774C"/>
    <w:rsid w:val="00027B38"/>
    <w:rsid w:val="00031CEE"/>
    <w:rsid w:val="000331ED"/>
    <w:rsid w:val="000332C1"/>
    <w:rsid w:val="00033C56"/>
    <w:rsid w:val="00033F85"/>
    <w:rsid w:val="00034511"/>
    <w:rsid w:val="00034D30"/>
    <w:rsid w:val="00034D35"/>
    <w:rsid w:val="00035A87"/>
    <w:rsid w:val="00036411"/>
    <w:rsid w:val="00036513"/>
    <w:rsid w:val="00040464"/>
    <w:rsid w:val="00040F8F"/>
    <w:rsid w:val="00041A59"/>
    <w:rsid w:val="00042326"/>
    <w:rsid w:val="000427F1"/>
    <w:rsid w:val="00043344"/>
    <w:rsid w:val="0004357F"/>
    <w:rsid w:val="00044191"/>
    <w:rsid w:val="00044E38"/>
    <w:rsid w:val="000465C1"/>
    <w:rsid w:val="00047339"/>
    <w:rsid w:val="000475CA"/>
    <w:rsid w:val="000476D2"/>
    <w:rsid w:val="000505BB"/>
    <w:rsid w:val="00051130"/>
    <w:rsid w:val="000514AD"/>
    <w:rsid w:val="00051C6F"/>
    <w:rsid w:val="00051D26"/>
    <w:rsid w:val="00052F16"/>
    <w:rsid w:val="00052F4F"/>
    <w:rsid w:val="00054615"/>
    <w:rsid w:val="00054B65"/>
    <w:rsid w:val="000554B5"/>
    <w:rsid w:val="00055EBA"/>
    <w:rsid w:val="0005609E"/>
    <w:rsid w:val="0005610D"/>
    <w:rsid w:val="00056590"/>
    <w:rsid w:val="00056FA5"/>
    <w:rsid w:val="00057B08"/>
    <w:rsid w:val="000600F3"/>
    <w:rsid w:val="00060117"/>
    <w:rsid w:val="00060F25"/>
    <w:rsid w:val="000613E9"/>
    <w:rsid w:val="0006150E"/>
    <w:rsid w:val="00062FE5"/>
    <w:rsid w:val="0006347C"/>
    <w:rsid w:val="00064C77"/>
    <w:rsid w:val="00065472"/>
    <w:rsid w:val="00065785"/>
    <w:rsid w:val="00066108"/>
    <w:rsid w:val="0006720D"/>
    <w:rsid w:val="00067A87"/>
    <w:rsid w:val="00070D71"/>
    <w:rsid w:val="00071BD9"/>
    <w:rsid w:val="0007225F"/>
    <w:rsid w:val="00072405"/>
    <w:rsid w:val="00072E2F"/>
    <w:rsid w:val="00073273"/>
    <w:rsid w:val="00073472"/>
    <w:rsid w:val="00073557"/>
    <w:rsid w:val="000736D6"/>
    <w:rsid w:val="000741FA"/>
    <w:rsid w:val="0007489D"/>
    <w:rsid w:val="00074D03"/>
    <w:rsid w:val="0007667C"/>
    <w:rsid w:val="000772DD"/>
    <w:rsid w:val="00077970"/>
    <w:rsid w:val="00077C46"/>
    <w:rsid w:val="000808F5"/>
    <w:rsid w:val="000819E4"/>
    <w:rsid w:val="00081A22"/>
    <w:rsid w:val="00081C3F"/>
    <w:rsid w:val="00081F47"/>
    <w:rsid w:val="0008283C"/>
    <w:rsid w:val="00082B3B"/>
    <w:rsid w:val="00082E9E"/>
    <w:rsid w:val="00083568"/>
    <w:rsid w:val="0008451C"/>
    <w:rsid w:val="00085952"/>
    <w:rsid w:val="00086E4D"/>
    <w:rsid w:val="00087144"/>
    <w:rsid w:val="00090B74"/>
    <w:rsid w:val="000912A5"/>
    <w:rsid w:val="00093312"/>
    <w:rsid w:val="00093434"/>
    <w:rsid w:val="00093DAF"/>
    <w:rsid w:val="00094227"/>
    <w:rsid w:val="000946C5"/>
    <w:rsid w:val="00094A60"/>
    <w:rsid w:val="00095E78"/>
    <w:rsid w:val="000A0AF0"/>
    <w:rsid w:val="000A0E58"/>
    <w:rsid w:val="000A14E6"/>
    <w:rsid w:val="000A25EC"/>
    <w:rsid w:val="000A394A"/>
    <w:rsid w:val="000A398D"/>
    <w:rsid w:val="000A489D"/>
    <w:rsid w:val="000A60DA"/>
    <w:rsid w:val="000A70DC"/>
    <w:rsid w:val="000A716B"/>
    <w:rsid w:val="000A7334"/>
    <w:rsid w:val="000A7B55"/>
    <w:rsid w:val="000B071C"/>
    <w:rsid w:val="000B08D0"/>
    <w:rsid w:val="000B0FD5"/>
    <w:rsid w:val="000B208F"/>
    <w:rsid w:val="000B231E"/>
    <w:rsid w:val="000B2582"/>
    <w:rsid w:val="000B296E"/>
    <w:rsid w:val="000B65D7"/>
    <w:rsid w:val="000C0B16"/>
    <w:rsid w:val="000C149A"/>
    <w:rsid w:val="000C3F13"/>
    <w:rsid w:val="000C4B22"/>
    <w:rsid w:val="000C4C77"/>
    <w:rsid w:val="000C53CE"/>
    <w:rsid w:val="000C56C6"/>
    <w:rsid w:val="000C5859"/>
    <w:rsid w:val="000C6030"/>
    <w:rsid w:val="000C7134"/>
    <w:rsid w:val="000D0744"/>
    <w:rsid w:val="000D137F"/>
    <w:rsid w:val="000D1633"/>
    <w:rsid w:val="000D1DEF"/>
    <w:rsid w:val="000D2752"/>
    <w:rsid w:val="000D36C6"/>
    <w:rsid w:val="000D3F42"/>
    <w:rsid w:val="000D452F"/>
    <w:rsid w:val="000D473E"/>
    <w:rsid w:val="000D4ADC"/>
    <w:rsid w:val="000D4FC2"/>
    <w:rsid w:val="000D5DE9"/>
    <w:rsid w:val="000D5F5B"/>
    <w:rsid w:val="000D6244"/>
    <w:rsid w:val="000D6ABB"/>
    <w:rsid w:val="000D7346"/>
    <w:rsid w:val="000D7ED4"/>
    <w:rsid w:val="000E0C21"/>
    <w:rsid w:val="000E0F49"/>
    <w:rsid w:val="000E1DCE"/>
    <w:rsid w:val="000E2587"/>
    <w:rsid w:val="000E31BD"/>
    <w:rsid w:val="000E3DC8"/>
    <w:rsid w:val="000E3E26"/>
    <w:rsid w:val="000E40FF"/>
    <w:rsid w:val="000E4F50"/>
    <w:rsid w:val="000E4FC0"/>
    <w:rsid w:val="000E52BB"/>
    <w:rsid w:val="000E5A7E"/>
    <w:rsid w:val="000E5B5B"/>
    <w:rsid w:val="000E6984"/>
    <w:rsid w:val="000F0530"/>
    <w:rsid w:val="000F0ADF"/>
    <w:rsid w:val="000F1380"/>
    <w:rsid w:val="000F1B18"/>
    <w:rsid w:val="000F1ECB"/>
    <w:rsid w:val="000F278E"/>
    <w:rsid w:val="000F28EE"/>
    <w:rsid w:val="000F376B"/>
    <w:rsid w:val="000F4158"/>
    <w:rsid w:val="000F4FAF"/>
    <w:rsid w:val="000F771E"/>
    <w:rsid w:val="00100D67"/>
    <w:rsid w:val="00100D83"/>
    <w:rsid w:val="001039FD"/>
    <w:rsid w:val="00103A78"/>
    <w:rsid w:val="00103FD7"/>
    <w:rsid w:val="001061A1"/>
    <w:rsid w:val="00107460"/>
    <w:rsid w:val="0011058B"/>
    <w:rsid w:val="00110B5D"/>
    <w:rsid w:val="00111C14"/>
    <w:rsid w:val="001122F5"/>
    <w:rsid w:val="0011253B"/>
    <w:rsid w:val="00112603"/>
    <w:rsid w:val="001138EB"/>
    <w:rsid w:val="00113B28"/>
    <w:rsid w:val="00114541"/>
    <w:rsid w:val="00114DF5"/>
    <w:rsid w:val="00114F46"/>
    <w:rsid w:val="001151BC"/>
    <w:rsid w:val="00116139"/>
    <w:rsid w:val="001163E4"/>
    <w:rsid w:val="00116D35"/>
    <w:rsid w:val="00120612"/>
    <w:rsid w:val="0012082D"/>
    <w:rsid w:val="00120C6D"/>
    <w:rsid w:val="0012143B"/>
    <w:rsid w:val="001215FF"/>
    <w:rsid w:val="001216F8"/>
    <w:rsid w:val="00121906"/>
    <w:rsid w:val="00122050"/>
    <w:rsid w:val="00122904"/>
    <w:rsid w:val="00122D1C"/>
    <w:rsid w:val="00126797"/>
    <w:rsid w:val="001268CD"/>
    <w:rsid w:val="0012727F"/>
    <w:rsid w:val="00127AA3"/>
    <w:rsid w:val="00127C2D"/>
    <w:rsid w:val="00127EBF"/>
    <w:rsid w:val="00127F3E"/>
    <w:rsid w:val="001305F4"/>
    <w:rsid w:val="00131599"/>
    <w:rsid w:val="001328A5"/>
    <w:rsid w:val="00132CDE"/>
    <w:rsid w:val="00134BEF"/>
    <w:rsid w:val="0013552A"/>
    <w:rsid w:val="00136055"/>
    <w:rsid w:val="0013720E"/>
    <w:rsid w:val="00137550"/>
    <w:rsid w:val="00141D2C"/>
    <w:rsid w:val="00141EE3"/>
    <w:rsid w:val="001427EB"/>
    <w:rsid w:val="001435C6"/>
    <w:rsid w:val="00145818"/>
    <w:rsid w:val="00145C29"/>
    <w:rsid w:val="00145F7E"/>
    <w:rsid w:val="001463A6"/>
    <w:rsid w:val="00146411"/>
    <w:rsid w:val="001468DB"/>
    <w:rsid w:val="0014690D"/>
    <w:rsid w:val="00147024"/>
    <w:rsid w:val="00147461"/>
    <w:rsid w:val="00147A8A"/>
    <w:rsid w:val="00147AC3"/>
    <w:rsid w:val="00147B7F"/>
    <w:rsid w:val="00147C73"/>
    <w:rsid w:val="00151823"/>
    <w:rsid w:val="00151C76"/>
    <w:rsid w:val="001524FF"/>
    <w:rsid w:val="00154D88"/>
    <w:rsid w:val="001553EE"/>
    <w:rsid w:val="001576AD"/>
    <w:rsid w:val="00157B76"/>
    <w:rsid w:val="00160A22"/>
    <w:rsid w:val="00160CAA"/>
    <w:rsid w:val="001617E7"/>
    <w:rsid w:val="001623D4"/>
    <w:rsid w:val="00162695"/>
    <w:rsid w:val="001633AE"/>
    <w:rsid w:val="00164138"/>
    <w:rsid w:val="0016429B"/>
    <w:rsid w:val="0016481D"/>
    <w:rsid w:val="001649AC"/>
    <w:rsid w:val="001653CA"/>
    <w:rsid w:val="00165A18"/>
    <w:rsid w:val="00165F7B"/>
    <w:rsid w:val="00166650"/>
    <w:rsid w:val="00166BD7"/>
    <w:rsid w:val="00167B6C"/>
    <w:rsid w:val="00167C1A"/>
    <w:rsid w:val="001701D9"/>
    <w:rsid w:val="00170F4B"/>
    <w:rsid w:val="0017134E"/>
    <w:rsid w:val="00171529"/>
    <w:rsid w:val="0017258F"/>
    <w:rsid w:val="00172A19"/>
    <w:rsid w:val="00173E58"/>
    <w:rsid w:val="001741CC"/>
    <w:rsid w:val="00174638"/>
    <w:rsid w:val="00174A02"/>
    <w:rsid w:val="00174CFD"/>
    <w:rsid w:val="00175491"/>
    <w:rsid w:val="0017576D"/>
    <w:rsid w:val="0017607A"/>
    <w:rsid w:val="00176A47"/>
    <w:rsid w:val="001772D6"/>
    <w:rsid w:val="00177467"/>
    <w:rsid w:val="001774D6"/>
    <w:rsid w:val="001809E6"/>
    <w:rsid w:val="00181DD6"/>
    <w:rsid w:val="00182D72"/>
    <w:rsid w:val="00184CB0"/>
    <w:rsid w:val="00184CB3"/>
    <w:rsid w:val="00184D22"/>
    <w:rsid w:val="0018509C"/>
    <w:rsid w:val="00185B68"/>
    <w:rsid w:val="00187096"/>
    <w:rsid w:val="00187108"/>
    <w:rsid w:val="0018750E"/>
    <w:rsid w:val="00187B61"/>
    <w:rsid w:val="00187C82"/>
    <w:rsid w:val="00190D59"/>
    <w:rsid w:val="001922E5"/>
    <w:rsid w:val="0019280F"/>
    <w:rsid w:val="001932D7"/>
    <w:rsid w:val="001942CA"/>
    <w:rsid w:val="00194ADC"/>
    <w:rsid w:val="00194B8B"/>
    <w:rsid w:val="00194D91"/>
    <w:rsid w:val="001954FC"/>
    <w:rsid w:val="0019592A"/>
    <w:rsid w:val="00196940"/>
    <w:rsid w:val="00197810"/>
    <w:rsid w:val="00197A42"/>
    <w:rsid w:val="001A04AD"/>
    <w:rsid w:val="001A09FF"/>
    <w:rsid w:val="001A182B"/>
    <w:rsid w:val="001A3809"/>
    <w:rsid w:val="001A3884"/>
    <w:rsid w:val="001A475C"/>
    <w:rsid w:val="001A4A6E"/>
    <w:rsid w:val="001A550D"/>
    <w:rsid w:val="001A60EE"/>
    <w:rsid w:val="001A65F3"/>
    <w:rsid w:val="001A6892"/>
    <w:rsid w:val="001B0E56"/>
    <w:rsid w:val="001B0F56"/>
    <w:rsid w:val="001B0FBE"/>
    <w:rsid w:val="001B3E0E"/>
    <w:rsid w:val="001B484A"/>
    <w:rsid w:val="001B5335"/>
    <w:rsid w:val="001B5B7D"/>
    <w:rsid w:val="001B5DEE"/>
    <w:rsid w:val="001B5F88"/>
    <w:rsid w:val="001B6BB7"/>
    <w:rsid w:val="001B7D35"/>
    <w:rsid w:val="001C127A"/>
    <w:rsid w:val="001C1398"/>
    <w:rsid w:val="001C173F"/>
    <w:rsid w:val="001C2247"/>
    <w:rsid w:val="001C2789"/>
    <w:rsid w:val="001C37EA"/>
    <w:rsid w:val="001C48E7"/>
    <w:rsid w:val="001C4D2E"/>
    <w:rsid w:val="001C4E1E"/>
    <w:rsid w:val="001C5599"/>
    <w:rsid w:val="001C58E2"/>
    <w:rsid w:val="001C67BB"/>
    <w:rsid w:val="001C71A8"/>
    <w:rsid w:val="001D1FB1"/>
    <w:rsid w:val="001D2C01"/>
    <w:rsid w:val="001D3FC0"/>
    <w:rsid w:val="001D4354"/>
    <w:rsid w:val="001D4ADC"/>
    <w:rsid w:val="001D55AB"/>
    <w:rsid w:val="001D628F"/>
    <w:rsid w:val="001D64CF"/>
    <w:rsid w:val="001D6C49"/>
    <w:rsid w:val="001D794D"/>
    <w:rsid w:val="001D7BB1"/>
    <w:rsid w:val="001E0340"/>
    <w:rsid w:val="001E121E"/>
    <w:rsid w:val="001E14F6"/>
    <w:rsid w:val="001E1BE1"/>
    <w:rsid w:val="001E1FF9"/>
    <w:rsid w:val="001E2564"/>
    <w:rsid w:val="001E2B11"/>
    <w:rsid w:val="001E3504"/>
    <w:rsid w:val="001E3A3E"/>
    <w:rsid w:val="001E3B13"/>
    <w:rsid w:val="001E4BC3"/>
    <w:rsid w:val="001E56FE"/>
    <w:rsid w:val="001E6173"/>
    <w:rsid w:val="001E6236"/>
    <w:rsid w:val="001E693F"/>
    <w:rsid w:val="001E70C6"/>
    <w:rsid w:val="001E7493"/>
    <w:rsid w:val="001E799C"/>
    <w:rsid w:val="001F019B"/>
    <w:rsid w:val="001F0861"/>
    <w:rsid w:val="001F0C09"/>
    <w:rsid w:val="001F1CC7"/>
    <w:rsid w:val="001F214E"/>
    <w:rsid w:val="001F4188"/>
    <w:rsid w:val="001F5BFC"/>
    <w:rsid w:val="001F7D48"/>
    <w:rsid w:val="00200CCE"/>
    <w:rsid w:val="00200F75"/>
    <w:rsid w:val="00201A67"/>
    <w:rsid w:val="00201A94"/>
    <w:rsid w:val="0020211A"/>
    <w:rsid w:val="00202500"/>
    <w:rsid w:val="00202D32"/>
    <w:rsid w:val="002051EC"/>
    <w:rsid w:val="00205972"/>
    <w:rsid w:val="00206104"/>
    <w:rsid w:val="00207191"/>
    <w:rsid w:val="002074FC"/>
    <w:rsid w:val="0020757E"/>
    <w:rsid w:val="0020790B"/>
    <w:rsid w:val="00207958"/>
    <w:rsid w:val="002103FA"/>
    <w:rsid w:val="002105BE"/>
    <w:rsid w:val="00212037"/>
    <w:rsid w:val="00212146"/>
    <w:rsid w:val="0021314A"/>
    <w:rsid w:val="00213641"/>
    <w:rsid w:val="002138B6"/>
    <w:rsid w:val="002141F9"/>
    <w:rsid w:val="00214C29"/>
    <w:rsid w:val="00215FD3"/>
    <w:rsid w:val="002160AC"/>
    <w:rsid w:val="002208E9"/>
    <w:rsid w:val="00221387"/>
    <w:rsid w:val="00221486"/>
    <w:rsid w:val="002221A7"/>
    <w:rsid w:val="00223400"/>
    <w:rsid w:val="00223DEA"/>
    <w:rsid w:val="00224A54"/>
    <w:rsid w:val="00224B1F"/>
    <w:rsid w:val="00224F70"/>
    <w:rsid w:val="00224FC0"/>
    <w:rsid w:val="0022539F"/>
    <w:rsid w:val="002254C1"/>
    <w:rsid w:val="002259AC"/>
    <w:rsid w:val="002260CE"/>
    <w:rsid w:val="00226E44"/>
    <w:rsid w:val="00227304"/>
    <w:rsid w:val="00227704"/>
    <w:rsid w:val="00227D1E"/>
    <w:rsid w:val="002302A0"/>
    <w:rsid w:val="0023120D"/>
    <w:rsid w:val="00231457"/>
    <w:rsid w:val="00231D78"/>
    <w:rsid w:val="00231DC9"/>
    <w:rsid w:val="00232177"/>
    <w:rsid w:val="00234238"/>
    <w:rsid w:val="0023459A"/>
    <w:rsid w:val="00234C92"/>
    <w:rsid w:val="00234DE2"/>
    <w:rsid w:val="00234ED8"/>
    <w:rsid w:val="00235074"/>
    <w:rsid w:val="0023689A"/>
    <w:rsid w:val="002376BC"/>
    <w:rsid w:val="00237DF5"/>
    <w:rsid w:val="00240207"/>
    <w:rsid w:val="00240F95"/>
    <w:rsid w:val="0024188E"/>
    <w:rsid w:val="00241ADE"/>
    <w:rsid w:val="00241CFA"/>
    <w:rsid w:val="00242392"/>
    <w:rsid w:val="0024380F"/>
    <w:rsid w:val="0024477B"/>
    <w:rsid w:val="00244AE8"/>
    <w:rsid w:val="00244CE7"/>
    <w:rsid w:val="002450DF"/>
    <w:rsid w:val="0024566C"/>
    <w:rsid w:val="00246202"/>
    <w:rsid w:val="00247AD2"/>
    <w:rsid w:val="00247DF0"/>
    <w:rsid w:val="0025007F"/>
    <w:rsid w:val="0025013D"/>
    <w:rsid w:val="00250665"/>
    <w:rsid w:val="0025070E"/>
    <w:rsid w:val="00251DC8"/>
    <w:rsid w:val="002523AC"/>
    <w:rsid w:val="00252DE9"/>
    <w:rsid w:val="0025457C"/>
    <w:rsid w:val="00254D3D"/>
    <w:rsid w:val="00255042"/>
    <w:rsid w:val="002559C3"/>
    <w:rsid w:val="00255E1B"/>
    <w:rsid w:val="00255F15"/>
    <w:rsid w:val="00256754"/>
    <w:rsid w:val="00257755"/>
    <w:rsid w:val="00257A98"/>
    <w:rsid w:val="002603CD"/>
    <w:rsid w:val="00261068"/>
    <w:rsid w:val="002619FB"/>
    <w:rsid w:val="002620CB"/>
    <w:rsid w:val="00262717"/>
    <w:rsid w:val="00263278"/>
    <w:rsid w:val="00263BDC"/>
    <w:rsid w:val="0026410B"/>
    <w:rsid w:val="002648C4"/>
    <w:rsid w:val="0026723A"/>
    <w:rsid w:val="00267EAF"/>
    <w:rsid w:val="002705AC"/>
    <w:rsid w:val="00270995"/>
    <w:rsid w:val="00270BE6"/>
    <w:rsid w:val="00272777"/>
    <w:rsid w:val="00272F22"/>
    <w:rsid w:val="00272F5E"/>
    <w:rsid w:val="00273427"/>
    <w:rsid w:val="00273BDB"/>
    <w:rsid w:val="00273E23"/>
    <w:rsid w:val="00274A86"/>
    <w:rsid w:val="00274B5A"/>
    <w:rsid w:val="0027548E"/>
    <w:rsid w:val="00276450"/>
    <w:rsid w:val="002766ED"/>
    <w:rsid w:val="00276C18"/>
    <w:rsid w:val="00276E8C"/>
    <w:rsid w:val="002801C5"/>
    <w:rsid w:val="0028138A"/>
    <w:rsid w:val="00281938"/>
    <w:rsid w:val="00281AD6"/>
    <w:rsid w:val="00283129"/>
    <w:rsid w:val="00283227"/>
    <w:rsid w:val="0028451F"/>
    <w:rsid w:val="00284E88"/>
    <w:rsid w:val="00285769"/>
    <w:rsid w:val="00285EC8"/>
    <w:rsid w:val="00287294"/>
    <w:rsid w:val="00287886"/>
    <w:rsid w:val="0029041F"/>
    <w:rsid w:val="00291451"/>
    <w:rsid w:val="002925FC"/>
    <w:rsid w:val="002933A8"/>
    <w:rsid w:val="002939A8"/>
    <w:rsid w:val="00295695"/>
    <w:rsid w:val="00295A09"/>
    <w:rsid w:val="00295E07"/>
    <w:rsid w:val="00296D38"/>
    <w:rsid w:val="00297CB5"/>
    <w:rsid w:val="002A0145"/>
    <w:rsid w:val="002A0A4D"/>
    <w:rsid w:val="002A0F02"/>
    <w:rsid w:val="002A2266"/>
    <w:rsid w:val="002A377F"/>
    <w:rsid w:val="002A3AF9"/>
    <w:rsid w:val="002A470B"/>
    <w:rsid w:val="002A4D7D"/>
    <w:rsid w:val="002A5566"/>
    <w:rsid w:val="002A5A8E"/>
    <w:rsid w:val="002A6B49"/>
    <w:rsid w:val="002B0226"/>
    <w:rsid w:val="002B0472"/>
    <w:rsid w:val="002B06A1"/>
    <w:rsid w:val="002B1234"/>
    <w:rsid w:val="002B1517"/>
    <w:rsid w:val="002B1DAA"/>
    <w:rsid w:val="002B2751"/>
    <w:rsid w:val="002B283A"/>
    <w:rsid w:val="002B469C"/>
    <w:rsid w:val="002B4B49"/>
    <w:rsid w:val="002B4C7B"/>
    <w:rsid w:val="002B4FC7"/>
    <w:rsid w:val="002B660C"/>
    <w:rsid w:val="002B6BC5"/>
    <w:rsid w:val="002B6D9A"/>
    <w:rsid w:val="002B74B4"/>
    <w:rsid w:val="002B7531"/>
    <w:rsid w:val="002B774C"/>
    <w:rsid w:val="002B7AB4"/>
    <w:rsid w:val="002C0810"/>
    <w:rsid w:val="002C0817"/>
    <w:rsid w:val="002C24B3"/>
    <w:rsid w:val="002C2F39"/>
    <w:rsid w:val="002C3C5A"/>
    <w:rsid w:val="002C455B"/>
    <w:rsid w:val="002C4CDF"/>
    <w:rsid w:val="002C51B3"/>
    <w:rsid w:val="002C73E7"/>
    <w:rsid w:val="002C75C6"/>
    <w:rsid w:val="002C7837"/>
    <w:rsid w:val="002C7C59"/>
    <w:rsid w:val="002D0019"/>
    <w:rsid w:val="002D2496"/>
    <w:rsid w:val="002D2654"/>
    <w:rsid w:val="002D2DB5"/>
    <w:rsid w:val="002D41C4"/>
    <w:rsid w:val="002D46C5"/>
    <w:rsid w:val="002D487A"/>
    <w:rsid w:val="002D4F4C"/>
    <w:rsid w:val="002E056B"/>
    <w:rsid w:val="002E2E65"/>
    <w:rsid w:val="002E31D9"/>
    <w:rsid w:val="002E6886"/>
    <w:rsid w:val="002E6D43"/>
    <w:rsid w:val="002E7BD2"/>
    <w:rsid w:val="002F017C"/>
    <w:rsid w:val="002F100B"/>
    <w:rsid w:val="002F1F23"/>
    <w:rsid w:val="002F25B4"/>
    <w:rsid w:val="002F2B35"/>
    <w:rsid w:val="002F3971"/>
    <w:rsid w:val="002F466B"/>
    <w:rsid w:val="002F4757"/>
    <w:rsid w:val="002F47D2"/>
    <w:rsid w:val="002F5B35"/>
    <w:rsid w:val="002F6C44"/>
    <w:rsid w:val="002F6FDB"/>
    <w:rsid w:val="003006A8"/>
    <w:rsid w:val="00300CCF"/>
    <w:rsid w:val="00301388"/>
    <w:rsid w:val="003016BB"/>
    <w:rsid w:val="00301F43"/>
    <w:rsid w:val="00302B72"/>
    <w:rsid w:val="00302F4D"/>
    <w:rsid w:val="003035B8"/>
    <w:rsid w:val="00303C61"/>
    <w:rsid w:val="003059FA"/>
    <w:rsid w:val="00305BAE"/>
    <w:rsid w:val="00305C19"/>
    <w:rsid w:val="003062BC"/>
    <w:rsid w:val="00306775"/>
    <w:rsid w:val="00306BB1"/>
    <w:rsid w:val="00310083"/>
    <w:rsid w:val="003107CE"/>
    <w:rsid w:val="0031105E"/>
    <w:rsid w:val="00311C76"/>
    <w:rsid w:val="003126B2"/>
    <w:rsid w:val="00312CB1"/>
    <w:rsid w:val="00312EE4"/>
    <w:rsid w:val="0031322B"/>
    <w:rsid w:val="00313ED1"/>
    <w:rsid w:val="0031477C"/>
    <w:rsid w:val="0031493A"/>
    <w:rsid w:val="00314CD2"/>
    <w:rsid w:val="00314EF4"/>
    <w:rsid w:val="00315297"/>
    <w:rsid w:val="0031738F"/>
    <w:rsid w:val="00317FC3"/>
    <w:rsid w:val="00320540"/>
    <w:rsid w:val="003214DF"/>
    <w:rsid w:val="003216E8"/>
    <w:rsid w:val="00321FC1"/>
    <w:rsid w:val="00322EFB"/>
    <w:rsid w:val="00323218"/>
    <w:rsid w:val="00324937"/>
    <w:rsid w:val="00325AA9"/>
    <w:rsid w:val="00325B07"/>
    <w:rsid w:val="00325E6C"/>
    <w:rsid w:val="00325F45"/>
    <w:rsid w:val="00326459"/>
    <w:rsid w:val="00326903"/>
    <w:rsid w:val="00326BCC"/>
    <w:rsid w:val="00326D0C"/>
    <w:rsid w:val="003310E5"/>
    <w:rsid w:val="00331959"/>
    <w:rsid w:val="0033197D"/>
    <w:rsid w:val="003324CC"/>
    <w:rsid w:val="00332C2E"/>
    <w:rsid w:val="003334C0"/>
    <w:rsid w:val="003336AC"/>
    <w:rsid w:val="00334EFE"/>
    <w:rsid w:val="0033505E"/>
    <w:rsid w:val="00336238"/>
    <w:rsid w:val="0033691B"/>
    <w:rsid w:val="00337EBF"/>
    <w:rsid w:val="003403C5"/>
    <w:rsid w:val="00340CD2"/>
    <w:rsid w:val="00340E68"/>
    <w:rsid w:val="003411BA"/>
    <w:rsid w:val="00341205"/>
    <w:rsid w:val="00341B95"/>
    <w:rsid w:val="0034271F"/>
    <w:rsid w:val="00343312"/>
    <w:rsid w:val="0034375B"/>
    <w:rsid w:val="003445E0"/>
    <w:rsid w:val="00345D63"/>
    <w:rsid w:val="00345DD0"/>
    <w:rsid w:val="00346367"/>
    <w:rsid w:val="003467C1"/>
    <w:rsid w:val="003473C3"/>
    <w:rsid w:val="0035008C"/>
    <w:rsid w:val="00350410"/>
    <w:rsid w:val="00350460"/>
    <w:rsid w:val="00350536"/>
    <w:rsid w:val="00351236"/>
    <w:rsid w:val="003512E4"/>
    <w:rsid w:val="0035218E"/>
    <w:rsid w:val="0035294D"/>
    <w:rsid w:val="00352E12"/>
    <w:rsid w:val="00353F34"/>
    <w:rsid w:val="003549E3"/>
    <w:rsid w:val="00354F20"/>
    <w:rsid w:val="00356021"/>
    <w:rsid w:val="003563E6"/>
    <w:rsid w:val="00357080"/>
    <w:rsid w:val="003574DF"/>
    <w:rsid w:val="00360865"/>
    <w:rsid w:val="00361382"/>
    <w:rsid w:val="003621DE"/>
    <w:rsid w:val="00362272"/>
    <w:rsid w:val="00362473"/>
    <w:rsid w:val="0036400A"/>
    <w:rsid w:val="003646C7"/>
    <w:rsid w:val="00364721"/>
    <w:rsid w:val="00364E4E"/>
    <w:rsid w:val="003659F7"/>
    <w:rsid w:val="003675D9"/>
    <w:rsid w:val="00367E11"/>
    <w:rsid w:val="00370783"/>
    <w:rsid w:val="003712A2"/>
    <w:rsid w:val="0037218B"/>
    <w:rsid w:val="00373607"/>
    <w:rsid w:val="003736AA"/>
    <w:rsid w:val="00373703"/>
    <w:rsid w:val="003753D7"/>
    <w:rsid w:val="00375941"/>
    <w:rsid w:val="00375D47"/>
    <w:rsid w:val="003762C5"/>
    <w:rsid w:val="00377545"/>
    <w:rsid w:val="003775A7"/>
    <w:rsid w:val="0037795A"/>
    <w:rsid w:val="00377CC5"/>
    <w:rsid w:val="00380416"/>
    <w:rsid w:val="00380DB1"/>
    <w:rsid w:val="00381635"/>
    <w:rsid w:val="003822F4"/>
    <w:rsid w:val="00382F93"/>
    <w:rsid w:val="003839C6"/>
    <w:rsid w:val="00383CDA"/>
    <w:rsid w:val="00384604"/>
    <w:rsid w:val="00384DD0"/>
    <w:rsid w:val="003861F7"/>
    <w:rsid w:val="003876D1"/>
    <w:rsid w:val="00387C6F"/>
    <w:rsid w:val="00390872"/>
    <w:rsid w:val="00391956"/>
    <w:rsid w:val="00392081"/>
    <w:rsid w:val="0039282F"/>
    <w:rsid w:val="00392BA5"/>
    <w:rsid w:val="00393A36"/>
    <w:rsid w:val="00393C60"/>
    <w:rsid w:val="00394B31"/>
    <w:rsid w:val="00396188"/>
    <w:rsid w:val="00396344"/>
    <w:rsid w:val="003976C8"/>
    <w:rsid w:val="003A076F"/>
    <w:rsid w:val="003A1285"/>
    <w:rsid w:val="003A1742"/>
    <w:rsid w:val="003A20D4"/>
    <w:rsid w:val="003A2177"/>
    <w:rsid w:val="003A2591"/>
    <w:rsid w:val="003A2D5C"/>
    <w:rsid w:val="003A31AF"/>
    <w:rsid w:val="003A31BA"/>
    <w:rsid w:val="003A354A"/>
    <w:rsid w:val="003A35BC"/>
    <w:rsid w:val="003A3CD4"/>
    <w:rsid w:val="003A3D51"/>
    <w:rsid w:val="003A4372"/>
    <w:rsid w:val="003A4605"/>
    <w:rsid w:val="003A4676"/>
    <w:rsid w:val="003A4AC6"/>
    <w:rsid w:val="003A4B0C"/>
    <w:rsid w:val="003A4FC9"/>
    <w:rsid w:val="003A52F0"/>
    <w:rsid w:val="003A54D7"/>
    <w:rsid w:val="003A5E20"/>
    <w:rsid w:val="003A61B1"/>
    <w:rsid w:val="003A745E"/>
    <w:rsid w:val="003A7F54"/>
    <w:rsid w:val="003B032E"/>
    <w:rsid w:val="003B048B"/>
    <w:rsid w:val="003B1E17"/>
    <w:rsid w:val="003B25DC"/>
    <w:rsid w:val="003B2E90"/>
    <w:rsid w:val="003B3C11"/>
    <w:rsid w:val="003B4EE1"/>
    <w:rsid w:val="003B4F80"/>
    <w:rsid w:val="003B6A3E"/>
    <w:rsid w:val="003B7858"/>
    <w:rsid w:val="003C08FF"/>
    <w:rsid w:val="003C2D6D"/>
    <w:rsid w:val="003C2EAD"/>
    <w:rsid w:val="003C2F98"/>
    <w:rsid w:val="003C331C"/>
    <w:rsid w:val="003C34C9"/>
    <w:rsid w:val="003C4B34"/>
    <w:rsid w:val="003C5099"/>
    <w:rsid w:val="003C5E13"/>
    <w:rsid w:val="003C6432"/>
    <w:rsid w:val="003C6744"/>
    <w:rsid w:val="003C6B6F"/>
    <w:rsid w:val="003D0132"/>
    <w:rsid w:val="003D0685"/>
    <w:rsid w:val="003D0EAF"/>
    <w:rsid w:val="003D0FE0"/>
    <w:rsid w:val="003D1138"/>
    <w:rsid w:val="003D1714"/>
    <w:rsid w:val="003D208E"/>
    <w:rsid w:val="003D26A3"/>
    <w:rsid w:val="003D2A3C"/>
    <w:rsid w:val="003D3050"/>
    <w:rsid w:val="003D34CF"/>
    <w:rsid w:val="003D34F1"/>
    <w:rsid w:val="003D3BCD"/>
    <w:rsid w:val="003D4123"/>
    <w:rsid w:val="003D4163"/>
    <w:rsid w:val="003D458C"/>
    <w:rsid w:val="003D45EC"/>
    <w:rsid w:val="003D581C"/>
    <w:rsid w:val="003D5D01"/>
    <w:rsid w:val="003D64ED"/>
    <w:rsid w:val="003E12DA"/>
    <w:rsid w:val="003E21F6"/>
    <w:rsid w:val="003E3430"/>
    <w:rsid w:val="003E3C03"/>
    <w:rsid w:val="003E4011"/>
    <w:rsid w:val="003E455B"/>
    <w:rsid w:val="003E4D5B"/>
    <w:rsid w:val="003E50E2"/>
    <w:rsid w:val="003E56AD"/>
    <w:rsid w:val="003E58FE"/>
    <w:rsid w:val="003E62C6"/>
    <w:rsid w:val="003E7479"/>
    <w:rsid w:val="003E7FAC"/>
    <w:rsid w:val="003F180A"/>
    <w:rsid w:val="003F296D"/>
    <w:rsid w:val="003F5E10"/>
    <w:rsid w:val="003F6136"/>
    <w:rsid w:val="003F617A"/>
    <w:rsid w:val="003F6256"/>
    <w:rsid w:val="003F68AE"/>
    <w:rsid w:val="003F7EEE"/>
    <w:rsid w:val="00401A2C"/>
    <w:rsid w:val="00401C99"/>
    <w:rsid w:val="00401DC8"/>
    <w:rsid w:val="00402C00"/>
    <w:rsid w:val="0040396B"/>
    <w:rsid w:val="00404FD5"/>
    <w:rsid w:val="00406EF5"/>
    <w:rsid w:val="0040706F"/>
    <w:rsid w:val="0041007F"/>
    <w:rsid w:val="004105AE"/>
    <w:rsid w:val="004106B5"/>
    <w:rsid w:val="00411149"/>
    <w:rsid w:val="00412564"/>
    <w:rsid w:val="0041258F"/>
    <w:rsid w:val="00412C7B"/>
    <w:rsid w:val="00413090"/>
    <w:rsid w:val="00413A8B"/>
    <w:rsid w:val="0041407A"/>
    <w:rsid w:val="00414B1A"/>
    <w:rsid w:val="00414FDD"/>
    <w:rsid w:val="004159F4"/>
    <w:rsid w:val="00415C3A"/>
    <w:rsid w:val="00415C82"/>
    <w:rsid w:val="004165E2"/>
    <w:rsid w:val="004205F2"/>
    <w:rsid w:val="00420A2C"/>
    <w:rsid w:val="00421456"/>
    <w:rsid w:val="004215A8"/>
    <w:rsid w:val="00421A49"/>
    <w:rsid w:val="004222C4"/>
    <w:rsid w:val="004226D9"/>
    <w:rsid w:val="00422DD8"/>
    <w:rsid w:val="004239F6"/>
    <w:rsid w:val="00423EF1"/>
    <w:rsid w:val="00424C14"/>
    <w:rsid w:val="0042592E"/>
    <w:rsid w:val="00426446"/>
    <w:rsid w:val="00426A3D"/>
    <w:rsid w:val="00427125"/>
    <w:rsid w:val="004279E4"/>
    <w:rsid w:val="00430454"/>
    <w:rsid w:val="004319B9"/>
    <w:rsid w:val="00431FA2"/>
    <w:rsid w:val="0043275F"/>
    <w:rsid w:val="00432CD4"/>
    <w:rsid w:val="00432D76"/>
    <w:rsid w:val="0043343E"/>
    <w:rsid w:val="00433647"/>
    <w:rsid w:val="00433BF2"/>
    <w:rsid w:val="00433EA7"/>
    <w:rsid w:val="00434F7A"/>
    <w:rsid w:val="00435BD6"/>
    <w:rsid w:val="0043649B"/>
    <w:rsid w:val="00437E37"/>
    <w:rsid w:val="00441197"/>
    <w:rsid w:val="00443484"/>
    <w:rsid w:val="00443884"/>
    <w:rsid w:val="0044455A"/>
    <w:rsid w:val="00444F8F"/>
    <w:rsid w:val="0044608F"/>
    <w:rsid w:val="0044734D"/>
    <w:rsid w:val="00447FC4"/>
    <w:rsid w:val="004503A0"/>
    <w:rsid w:val="0045149E"/>
    <w:rsid w:val="00451B37"/>
    <w:rsid w:val="00452CE9"/>
    <w:rsid w:val="00452EAA"/>
    <w:rsid w:val="0045357C"/>
    <w:rsid w:val="004543DA"/>
    <w:rsid w:val="00455788"/>
    <w:rsid w:val="00455C3B"/>
    <w:rsid w:val="00457737"/>
    <w:rsid w:val="004600D3"/>
    <w:rsid w:val="00460364"/>
    <w:rsid w:val="00460D37"/>
    <w:rsid w:val="0046116D"/>
    <w:rsid w:val="004615AA"/>
    <w:rsid w:val="004616D5"/>
    <w:rsid w:val="00461F69"/>
    <w:rsid w:val="00463278"/>
    <w:rsid w:val="004647D1"/>
    <w:rsid w:val="0046483D"/>
    <w:rsid w:val="00464A0E"/>
    <w:rsid w:val="00464A50"/>
    <w:rsid w:val="00464DD4"/>
    <w:rsid w:val="004650AD"/>
    <w:rsid w:val="0046533B"/>
    <w:rsid w:val="00465C6B"/>
    <w:rsid w:val="0046610E"/>
    <w:rsid w:val="00471243"/>
    <w:rsid w:val="00471509"/>
    <w:rsid w:val="004717D7"/>
    <w:rsid w:val="00471D07"/>
    <w:rsid w:val="00471E6B"/>
    <w:rsid w:val="0047309C"/>
    <w:rsid w:val="00473808"/>
    <w:rsid w:val="004747CF"/>
    <w:rsid w:val="00474BC9"/>
    <w:rsid w:val="0047501B"/>
    <w:rsid w:val="00475741"/>
    <w:rsid w:val="00475D17"/>
    <w:rsid w:val="00477D12"/>
    <w:rsid w:val="00477D98"/>
    <w:rsid w:val="004801D5"/>
    <w:rsid w:val="00481799"/>
    <w:rsid w:val="00481AC5"/>
    <w:rsid w:val="004824AF"/>
    <w:rsid w:val="00482846"/>
    <w:rsid w:val="0048384F"/>
    <w:rsid w:val="004848DB"/>
    <w:rsid w:val="004859A4"/>
    <w:rsid w:val="00485AD8"/>
    <w:rsid w:val="00485AE1"/>
    <w:rsid w:val="0048624C"/>
    <w:rsid w:val="004865DA"/>
    <w:rsid w:val="00486C69"/>
    <w:rsid w:val="00486FB0"/>
    <w:rsid w:val="0048716B"/>
    <w:rsid w:val="00487498"/>
    <w:rsid w:val="00487630"/>
    <w:rsid w:val="00487CE6"/>
    <w:rsid w:val="00487E5B"/>
    <w:rsid w:val="004910ED"/>
    <w:rsid w:val="004917A2"/>
    <w:rsid w:val="004920CF"/>
    <w:rsid w:val="00492257"/>
    <w:rsid w:val="00493787"/>
    <w:rsid w:val="004945ED"/>
    <w:rsid w:val="00495A29"/>
    <w:rsid w:val="00495FAB"/>
    <w:rsid w:val="00496E5D"/>
    <w:rsid w:val="004975C2"/>
    <w:rsid w:val="00497A08"/>
    <w:rsid w:val="00497B6B"/>
    <w:rsid w:val="004A034D"/>
    <w:rsid w:val="004A07B5"/>
    <w:rsid w:val="004A0A13"/>
    <w:rsid w:val="004A0B3F"/>
    <w:rsid w:val="004A11FD"/>
    <w:rsid w:val="004A182A"/>
    <w:rsid w:val="004A1CC3"/>
    <w:rsid w:val="004A2486"/>
    <w:rsid w:val="004A2836"/>
    <w:rsid w:val="004A318F"/>
    <w:rsid w:val="004A31E9"/>
    <w:rsid w:val="004A3480"/>
    <w:rsid w:val="004A381A"/>
    <w:rsid w:val="004A39FC"/>
    <w:rsid w:val="004A423D"/>
    <w:rsid w:val="004A51B6"/>
    <w:rsid w:val="004A5F42"/>
    <w:rsid w:val="004A62CE"/>
    <w:rsid w:val="004A65A5"/>
    <w:rsid w:val="004A6971"/>
    <w:rsid w:val="004A6A25"/>
    <w:rsid w:val="004A6E31"/>
    <w:rsid w:val="004A6F79"/>
    <w:rsid w:val="004A70C7"/>
    <w:rsid w:val="004A78CC"/>
    <w:rsid w:val="004B00E3"/>
    <w:rsid w:val="004B0257"/>
    <w:rsid w:val="004B07C8"/>
    <w:rsid w:val="004B1119"/>
    <w:rsid w:val="004B25BD"/>
    <w:rsid w:val="004B2CB9"/>
    <w:rsid w:val="004B406C"/>
    <w:rsid w:val="004B5E1D"/>
    <w:rsid w:val="004B6E1B"/>
    <w:rsid w:val="004B6E67"/>
    <w:rsid w:val="004B7195"/>
    <w:rsid w:val="004B7203"/>
    <w:rsid w:val="004B7545"/>
    <w:rsid w:val="004B79B9"/>
    <w:rsid w:val="004C0282"/>
    <w:rsid w:val="004C1081"/>
    <w:rsid w:val="004C4540"/>
    <w:rsid w:val="004C4CA3"/>
    <w:rsid w:val="004C595D"/>
    <w:rsid w:val="004C633D"/>
    <w:rsid w:val="004C75EA"/>
    <w:rsid w:val="004C7AB1"/>
    <w:rsid w:val="004D0095"/>
    <w:rsid w:val="004D0458"/>
    <w:rsid w:val="004D09AE"/>
    <w:rsid w:val="004D0FBD"/>
    <w:rsid w:val="004D17B9"/>
    <w:rsid w:val="004D1FB5"/>
    <w:rsid w:val="004D282D"/>
    <w:rsid w:val="004D2964"/>
    <w:rsid w:val="004D2B92"/>
    <w:rsid w:val="004D4211"/>
    <w:rsid w:val="004D532C"/>
    <w:rsid w:val="004D5822"/>
    <w:rsid w:val="004D6AC1"/>
    <w:rsid w:val="004D6F07"/>
    <w:rsid w:val="004D7A28"/>
    <w:rsid w:val="004E03B6"/>
    <w:rsid w:val="004E0492"/>
    <w:rsid w:val="004E20B7"/>
    <w:rsid w:val="004E23C8"/>
    <w:rsid w:val="004E2B2E"/>
    <w:rsid w:val="004E2E8E"/>
    <w:rsid w:val="004E35F2"/>
    <w:rsid w:val="004E3C18"/>
    <w:rsid w:val="004E59F9"/>
    <w:rsid w:val="004E5A12"/>
    <w:rsid w:val="004E644A"/>
    <w:rsid w:val="004E64EB"/>
    <w:rsid w:val="004E6AC3"/>
    <w:rsid w:val="004E6CA0"/>
    <w:rsid w:val="004E769B"/>
    <w:rsid w:val="004F0370"/>
    <w:rsid w:val="004F052C"/>
    <w:rsid w:val="004F065D"/>
    <w:rsid w:val="004F0DE6"/>
    <w:rsid w:val="004F1202"/>
    <w:rsid w:val="004F3995"/>
    <w:rsid w:val="004F44E7"/>
    <w:rsid w:val="004F4ABA"/>
    <w:rsid w:val="004F5794"/>
    <w:rsid w:val="004F65EF"/>
    <w:rsid w:val="004F6AC7"/>
    <w:rsid w:val="004F6D22"/>
    <w:rsid w:val="004F798C"/>
    <w:rsid w:val="004F7ACE"/>
    <w:rsid w:val="00500328"/>
    <w:rsid w:val="005006B6"/>
    <w:rsid w:val="005009F2"/>
    <w:rsid w:val="00500B9B"/>
    <w:rsid w:val="00501951"/>
    <w:rsid w:val="00501F4C"/>
    <w:rsid w:val="00502985"/>
    <w:rsid w:val="00503722"/>
    <w:rsid w:val="005045E2"/>
    <w:rsid w:val="00505292"/>
    <w:rsid w:val="00505796"/>
    <w:rsid w:val="005073CC"/>
    <w:rsid w:val="005075EF"/>
    <w:rsid w:val="005101D8"/>
    <w:rsid w:val="00510D64"/>
    <w:rsid w:val="00510D79"/>
    <w:rsid w:val="00510F25"/>
    <w:rsid w:val="00511BED"/>
    <w:rsid w:val="00511C80"/>
    <w:rsid w:val="00511FF2"/>
    <w:rsid w:val="00514B8D"/>
    <w:rsid w:val="00515185"/>
    <w:rsid w:val="005154C3"/>
    <w:rsid w:val="00515B68"/>
    <w:rsid w:val="005166DC"/>
    <w:rsid w:val="00516B07"/>
    <w:rsid w:val="00517BC0"/>
    <w:rsid w:val="00517D23"/>
    <w:rsid w:val="0052027D"/>
    <w:rsid w:val="00520ABF"/>
    <w:rsid w:val="00520D6A"/>
    <w:rsid w:val="0052245D"/>
    <w:rsid w:val="005224B6"/>
    <w:rsid w:val="00522529"/>
    <w:rsid w:val="005229F1"/>
    <w:rsid w:val="00522FF2"/>
    <w:rsid w:val="005247C1"/>
    <w:rsid w:val="00524A19"/>
    <w:rsid w:val="00525697"/>
    <w:rsid w:val="005259FA"/>
    <w:rsid w:val="00525DE2"/>
    <w:rsid w:val="005278C1"/>
    <w:rsid w:val="00527D77"/>
    <w:rsid w:val="00527F44"/>
    <w:rsid w:val="00531F4D"/>
    <w:rsid w:val="005320FC"/>
    <w:rsid w:val="0053280B"/>
    <w:rsid w:val="00532943"/>
    <w:rsid w:val="00532DB7"/>
    <w:rsid w:val="00532DC4"/>
    <w:rsid w:val="00533786"/>
    <w:rsid w:val="0053383F"/>
    <w:rsid w:val="00533966"/>
    <w:rsid w:val="00534118"/>
    <w:rsid w:val="00535032"/>
    <w:rsid w:val="005351B0"/>
    <w:rsid w:val="005356AA"/>
    <w:rsid w:val="0053610B"/>
    <w:rsid w:val="00537A77"/>
    <w:rsid w:val="00540308"/>
    <w:rsid w:val="00541899"/>
    <w:rsid w:val="00541F49"/>
    <w:rsid w:val="00542166"/>
    <w:rsid w:val="00543BB5"/>
    <w:rsid w:val="00544538"/>
    <w:rsid w:val="00544A44"/>
    <w:rsid w:val="00545A64"/>
    <w:rsid w:val="00545ADA"/>
    <w:rsid w:val="00545F14"/>
    <w:rsid w:val="00546DF8"/>
    <w:rsid w:val="0054755D"/>
    <w:rsid w:val="0055021A"/>
    <w:rsid w:val="0055069C"/>
    <w:rsid w:val="0055082D"/>
    <w:rsid w:val="00550B32"/>
    <w:rsid w:val="00550BB7"/>
    <w:rsid w:val="0055180C"/>
    <w:rsid w:val="005522C1"/>
    <w:rsid w:val="005523EE"/>
    <w:rsid w:val="0055257C"/>
    <w:rsid w:val="00552DA6"/>
    <w:rsid w:val="00553511"/>
    <w:rsid w:val="005535F2"/>
    <w:rsid w:val="00553BB0"/>
    <w:rsid w:val="005541C0"/>
    <w:rsid w:val="0055431C"/>
    <w:rsid w:val="00554379"/>
    <w:rsid w:val="00554CDF"/>
    <w:rsid w:val="00554D8A"/>
    <w:rsid w:val="005555FB"/>
    <w:rsid w:val="00555C39"/>
    <w:rsid w:val="005565D4"/>
    <w:rsid w:val="00556C59"/>
    <w:rsid w:val="005607CA"/>
    <w:rsid w:val="0056193C"/>
    <w:rsid w:val="00561B02"/>
    <w:rsid w:val="005626A1"/>
    <w:rsid w:val="0056350F"/>
    <w:rsid w:val="005639DB"/>
    <w:rsid w:val="00563B48"/>
    <w:rsid w:val="00563DDB"/>
    <w:rsid w:val="00563FB7"/>
    <w:rsid w:val="0056402A"/>
    <w:rsid w:val="00565600"/>
    <w:rsid w:val="00565BF4"/>
    <w:rsid w:val="005675AA"/>
    <w:rsid w:val="00567A89"/>
    <w:rsid w:val="00567EC2"/>
    <w:rsid w:val="005707F3"/>
    <w:rsid w:val="00570898"/>
    <w:rsid w:val="00571E7A"/>
    <w:rsid w:val="0057209A"/>
    <w:rsid w:val="00572705"/>
    <w:rsid w:val="00572C5E"/>
    <w:rsid w:val="00573833"/>
    <w:rsid w:val="00573D77"/>
    <w:rsid w:val="00574896"/>
    <w:rsid w:val="00574BCB"/>
    <w:rsid w:val="00574CFF"/>
    <w:rsid w:val="00575116"/>
    <w:rsid w:val="00576E58"/>
    <w:rsid w:val="00577BF3"/>
    <w:rsid w:val="00581E2B"/>
    <w:rsid w:val="00581F88"/>
    <w:rsid w:val="0058208D"/>
    <w:rsid w:val="00582570"/>
    <w:rsid w:val="005835F8"/>
    <w:rsid w:val="0058362D"/>
    <w:rsid w:val="00583AED"/>
    <w:rsid w:val="005840EF"/>
    <w:rsid w:val="0058441F"/>
    <w:rsid w:val="00584B7A"/>
    <w:rsid w:val="00584FE0"/>
    <w:rsid w:val="00585AD8"/>
    <w:rsid w:val="00585B19"/>
    <w:rsid w:val="00585FF1"/>
    <w:rsid w:val="005872BA"/>
    <w:rsid w:val="00590202"/>
    <w:rsid w:val="005910E0"/>
    <w:rsid w:val="005911A1"/>
    <w:rsid w:val="00591474"/>
    <w:rsid w:val="005916D3"/>
    <w:rsid w:val="00593BE6"/>
    <w:rsid w:val="0059474B"/>
    <w:rsid w:val="00594CEB"/>
    <w:rsid w:val="005952BB"/>
    <w:rsid w:val="005958B4"/>
    <w:rsid w:val="00595AB9"/>
    <w:rsid w:val="0059691C"/>
    <w:rsid w:val="00597704"/>
    <w:rsid w:val="005A09C2"/>
    <w:rsid w:val="005A0FEA"/>
    <w:rsid w:val="005A1926"/>
    <w:rsid w:val="005A19D8"/>
    <w:rsid w:val="005A1D0C"/>
    <w:rsid w:val="005A2266"/>
    <w:rsid w:val="005A48E6"/>
    <w:rsid w:val="005A5BC4"/>
    <w:rsid w:val="005A6174"/>
    <w:rsid w:val="005A636F"/>
    <w:rsid w:val="005A64BC"/>
    <w:rsid w:val="005A6EA7"/>
    <w:rsid w:val="005B119D"/>
    <w:rsid w:val="005B1562"/>
    <w:rsid w:val="005B410C"/>
    <w:rsid w:val="005B4149"/>
    <w:rsid w:val="005B6527"/>
    <w:rsid w:val="005B6772"/>
    <w:rsid w:val="005B773D"/>
    <w:rsid w:val="005B77FE"/>
    <w:rsid w:val="005B7B88"/>
    <w:rsid w:val="005C058B"/>
    <w:rsid w:val="005C0AAE"/>
    <w:rsid w:val="005C1B26"/>
    <w:rsid w:val="005C1ECE"/>
    <w:rsid w:val="005C26A9"/>
    <w:rsid w:val="005C3126"/>
    <w:rsid w:val="005C3624"/>
    <w:rsid w:val="005C37A7"/>
    <w:rsid w:val="005C52AA"/>
    <w:rsid w:val="005C532F"/>
    <w:rsid w:val="005C5B82"/>
    <w:rsid w:val="005C62A7"/>
    <w:rsid w:val="005C6484"/>
    <w:rsid w:val="005C663F"/>
    <w:rsid w:val="005C6FFD"/>
    <w:rsid w:val="005C76BC"/>
    <w:rsid w:val="005C7E65"/>
    <w:rsid w:val="005C7F72"/>
    <w:rsid w:val="005D0837"/>
    <w:rsid w:val="005D163C"/>
    <w:rsid w:val="005D1A33"/>
    <w:rsid w:val="005D3317"/>
    <w:rsid w:val="005D42A9"/>
    <w:rsid w:val="005D4D18"/>
    <w:rsid w:val="005D52D5"/>
    <w:rsid w:val="005D5560"/>
    <w:rsid w:val="005D56D2"/>
    <w:rsid w:val="005D6C0D"/>
    <w:rsid w:val="005D6C37"/>
    <w:rsid w:val="005D71E7"/>
    <w:rsid w:val="005D7296"/>
    <w:rsid w:val="005D7358"/>
    <w:rsid w:val="005D76C2"/>
    <w:rsid w:val="005E0C19"/>
    <w:rsid w:val="005E16D6"/>
    <w:rsid w:val="005E1BC5"/>
    <w:rsid w:val="005E1CA8"/>
    <w:rsid w:val="005E2730"/>
    <w:rsid w:val="005E297F"/>
    <w:rsid w:val="005E2C62"/>
    <w:rsid w:val="005E34AF"/>
    <w:rsid w:val="005E3A18"/>
    <w:rsid w:val="005E4368"/>
    <w:rsid w:val="005E67B3"/>
    <w:rsid w:val="005E70A6"/>
    <w:rsid w:val="005F0483"/>
    <w:rsid w:val="005F0CEA"/>
    <w:rsid w:val="005F13ED"/>
    <w:rsid w:val="005F1D2A"/>
    <w:rsid w:val="005F2DC5"/>
    <w:rsid w:val="005F3B1B"/>
    <w:rsid w:val="005F4F5D"/>
    <w:rsid w:val="005F54D3"/>
    <w:rsid w:val="005F6661"/>
    <w:rsid w:val="005F66C0"/>
    <w:rsid w:val="005F6A98"/>
    <w:rsid w:val="005F7F74"/>
    <w:rsid w:val="00600007"/>
    <w:rsid w:val="006008D4"/>
    <w:rsid w:val="0060205C"/>
    <w:rsid w:val="00602359"/>
    <w:rsid w:val="00602827"/>
    <w:rsid w:val="00602A34"/>
    <w:rsid w:val="00602C43"/>
    <w:rsid w:val="0060311D"/>
    <w:rsid w:val="006034DA"/>
    <w:rsid w:val="00604126"/>
    <w:rsid w:val="006044C4"/>
    <w:rsid w:val="00605738"/>
    <w:rsid w:val="00606135"/>
    <w:rsid w:val="00606906"/>
    <w:rsid w:val="00606C00"/>
    <w:rsid w:val="00607030"/>
    <w:rsid w:val="00607AB6"/>
    <w:rsid w:val="00610544"/>
    <w:rsid w:val="00611397"/>
    <w:rsid w:val="00611414"/>
    <w:rsid w:val="00611D49"/>
    <w:rsid w:val="00611D5C"/>
    <w:rsid w:val="006121F0"/>
    <w:rsid w:val="00612A03"/>
    <w:rsid w:val="00612DD0"/>
    <w:rsid w:val="00614251"/>
    <w:rsid w:val="0061450C"/>
    <w:rsid w:val="00614B2C"/>
    <w:rsid w:val="00615580"/>
    <w:rsid w:val="00615E37"/>
    <w:rsid w:val="00615F56"/>
    <w:rsid w:val="00616332"/>
    <w:rsid w:val="006163EF"/>
    <w:rsid w:val="00617020"/>
    <w:rsid w:val="00617F12"/>
    <w:rsid w:val="006206DB"/>
    <w:rsid w:val="0062089D"/>
    <w:rsid w:val="0062099A"/>
    <w:rsid w:val="00621035"/>
    <w:rsid w:val="00621C54"/>
    <w:rsid w:val="00622389"/>
    <w:rsid w:val="00622666"/>
    <w:rsid w:val="00622CA6"/>
    <w:rsid w:val="006237B6"/>
    <w:rsid w:val="00623973"/>
    <w:rsid w:val="00623CC5"/>
    <w:rsid w:val="00623DC7"/>
    <w:rsid w:val="00624303"/>
    <w:rsid w:val="006247AE"/>
    <w:rsid w:val="00625D1D"/>
    <w:rsid w:val="00626A99"/>
    <w:rsid w:val="00627A22"/>
    <w:rsid w:val="006307C4"/>
    <w:rsid w:val="006320C7"/>
    <w:rsid w:val="00632BBF"/>
    <w:rsid w:val="00632FEA"/>
    <w:rsid w:val="00633897"/>
    <w:rsid w:val="00634CC5"/>
    <w:rsid w:val="006350D2"/>
    <w:rsid w:val="00635DC6"/>
    <w:rsid w:val="00635F9D"/>
    <w:rsid w:val="006361EA"/>
    <w:rsid w:val="0063641E"/>
    <w:rsid w:val="006365C7"/>
    <w:rsid w:val="006367BB"/>
    <w:rsid w:val="0063694E"/>
    <w:rsid w:val="006369F2"/>
    <w:rsid w:val="00636E5E"/>
    <w:rsid w:val="006372A7"/>
    <w:rsid w:val="0063784F"/>
    <w:rsid w:val="00637892"/>
    <w:rsid w:val="006378EF"/>
    <w:rsid w:val="00637B4E"/>
    <w:rsid w:val="00637E11"/>
    <w:rsid w:val="00637F40"/>
    <w:rsid w:val="0064044E"/>
    <w:rsid w:val="006414A7"/>
    <w:rsid w:val="006422D1"/>
    <w:rsid w:val="00642434"/>
    <w:rsid w:val="006429F5"/>
    <w:rsid w:val="006433CD"/>
    <w:rsid w:val="00643990"/>
    <w:rsid w:val="00644634"/>
    <w:rsid w:val="0064577C"/>
    <w:rsid w:val="006457E4"/>
    <w:rsid w:val="00645B54"/>
    <w:rsid w:val="00645DE3"/>
    <w:rsid w:val="00646127"/>
    <w:rsid w:val="00646218"/>
    <w:rsid w:val="00647A34"/>
    <w:rsid w:val="00647A82"/>
    <w:rsid w:val="00651EF2"/>
    <w:rsid w:val="00652800"/>
    <w:rsid w:val="00652ABF"/>
    <w:rsid w:val="00653A20"/>
    <w:rsid w:val="00653A3C"/>
    <w:rsid w:val="00654C64"/>
    <w:rsid w:val="00655C9D"/>
    <w:rsid w:val="00656853"/>
    <w:rsid w:val="00657D36"/>
    <w:rsid w:val="00660650"/>
    <w:rsid w:val="006643B4"/>
    <w:rsid w:val="00664946"/>
    <w:rsid w:val="00664C01"/>
    <w:rsid w:val="00665ACB"/>
    <w:rsid w:val="00666E56"/>
    <w:rsid w:val="00666F5B"/>
    <w:rsid w:val="00670672"/>
    <w:rsid w:val="006725DB"/>
    <w:rsid w:val="00672D03"/>
    <w:rsid w:val="00672E0B"/>
    <w:rsid w:val="0067322E"/>
    <w:rsid w:val="0067337F"/>
    <w:rsid w:val="006736BD"/>
    <w:rsid w:val="00673EB9"/>
    <w:rsid w:val="0067463A"/>
    <w:rsid w:val="00674C32"/>
    <w:rsid w:val="00675BCB"/>
    <w:rsid w:val="00675BF3"/>
    <w:rsid w:val="006760C5"/>
    <w:rsid w:val="00677D16"/>
    <w:rsid w:val="006801C7"/>
    <w:rsid w:val="006803C1"/>
    <w:rsid w:val="0068183D"/>
    <w:rsid w:val="00682677"/>
    <w:rsid w:val="00682B34"/>
    <w:rsid w:val="00682D1E"/>
    <w:rsid w:val="00682E56"/>
    <w:rsid w:val="00683B06"/>
    <w:rsid w:val="00683DF7"/>
    <w:rsid w:val="006900BE"/>
    <w:rsid w:val="006918A8"/>
    <w:rsid w:val="006924D5"/>
    <w:rsid w:val="00692A96"/>
    <w:rsid w:val="00692FFA"/>
    <w:rsid w:val="00693296"/>
    <w:rsid w:val="00693333"/>
    <w:rsid w:val="006942D0"/>
    <w:rsid w:val="0069494C"/>
    <w:rsid w:val="00696C36"/>
    <w:rsid w:val="006A0144"/>
    <w:rsid w:val="006A0360"/>
    <w:rsid w:val="006A0D40"/>
    <w:rsid w:val="006A20B4"/>
    <w:rsid w:val="006A220A"/>
    <w:rsid w:val="006A2562"/>
    <w:rsid w:val="006A313F"/>
    <w:rsid w:val="006A34A8"/>
    <w:rsid w:val="006A41F8"/>
    <w:rsid w:val="006A49AA"/>
    <w:rsid w:val="006A4ABD"/>
    <w:rsid w:val="006A4DF0"/>
    <w:rsid w:val="006A4F2E"/>
    <w:rsid w:val="006A5AC0"/>
    <w:rsid w:val="006A6757"/>
    <w:rsid w:val="006A7120"/>
    <w:rsid w:val="006A7589"/>
    <w:rsid w:val="006A798F"/>
    <w:rsid w:val="006A7E6F"/>
    <w:rsid w:val="006B16FF"/>
    <w:rsid w:val="006B1DD5"/>
    <w:rsid w:val="006B2E16"/>
    <w:rsid w:val="006B423A"/>
    <w:rsid w:val="006B552B"/>
    <w:rsid w:val="006B698B"/>
    <w:rsid w:val="006C0419"/>
    <w:rsid w:val="006C1AD5"/>
    <w:rsid w:val="006C2004"/>
    <w:rsid w:val="006C2587"/>
    <w:rsid w:val="006C38E4"/>
    <w:rsid w:val="006C3A02"/>
    <w:rsid w:val="006C4292"/>
    <w:rsid w:val="006C4AC9"/>
    <w:rsid w:val="006C515E"/>
    <w:rsid w:val="006C5F0E"/>
    <w:rsid w:val="006C77D8"/>
    <w:rsid w:val="006C7E80"/>
    <w:rsid w:val="006D0651"/>
    <w:rsid w:val="006D06A8"/>
    <w:rsid w:val="006D0958"/>
    <w:rsid w:val="006D0F91"/>
    <w:rsid w:val="006D31DE"/>
    <w:rsid w:val="006D33CF"/>
    <w:rsid w:val="006D3CD7"/>
    <w:rsid w:val="006D4576"/>
    <w:rsid w:val="006D4587"/>
    <w:rsid w:val="006D46C2"/>
    <w:rsid w:val="006D48C5"/>
    <w:rsid w:val="006D5B47"/>
    <w:rsid w:val="006D729D"/>
    <w:rsid w:val="006D7B72"/>
    <w:rsid w:val="006D7BA4"/>
    <w:rsid w:val="006D7F79"/>
    <w:rsid w:val="006E0456"/>
    <w:rsid w:val="006E088F"/>
    <w:rsid w:val="006E12DC"/>
    <w:rsid w:val="006E1452"/>
    <w:rsid w:val="006E1851"/>
    <w:rsid w:val="006E2884"/>
    <w:rsid w:val="006E2FE7"/>
    <w:rsid w:val="006E3196"/>
    <w:rsid w:val="006E34D0"/>
    <w:rsid w:val="006E34E3"/>
    <w:rsid w:val="006E41F8"/>
    <w:rsid w:val="006E4A2B"/>
    <w:rsid w:val="006E4B1A"/>
    <w:rsid w:val="006E53D9"/>
    <w:rsid w:val="006E5914"/>
    <w:rsid w:val="006E6B39"/>
    <w:rsid w:val="006E70F5"/>
    <w:rsid w:val="006E7167"/>
    <w:rsid w:val="006E718B"/>
    <w:rsid w:val="006E7632"/>
    <w:rsid w:val="006E7D56"/>
    <w:rsid w:val="006F0311"/>
    <w:rsid w:val="006F035A"/>
    <w:rsid w:val="006F0CCF"/>
    <w:rsid w:val="006F16BD"/>
    <w:rsid w:val="006F1804"/>
    <w:rsid w:val="006F29FB"/>
    <w:rsid w:val="006F395A"/>
    <w:rsid w:val="006F50C7"/>
    <w:rsid w:val="006F58E4"/>
    <w:rsid w:val="006F647C"/>
    <w:rsid w:val="006F7883"/>
    <w:rsid w:val="006F7DDA"/>
    <w:rsid w:val="007003E1"/>
    <w:rsid w:val="00700614"/>
    <w:rsid w:val="0070123F"/>
    <w:rsid w:val="007013B0"/>
    <w:rsid w:val="0070153E"/>
    <w:rsid w:val="00701D22"/>
    <w:rsid w:val="00702EB5"/>
    <w:rsid w:val="0070321E"/>
    <w:rsid w:val="007039D7"/>
    <w:rsid w:val="00703B65"/>
    <w:rsid w:val="00704414"/>
    <w:rsid w:val="007048CB"/>
    <w:rsid w:val="007049DB"/>
    <w:rsid w:val="00704C52"/>
    <w:rsid w:val="007069E5"/>
    <w:rsid w:val="00706D44"/>
    <w:rsid w:val="00707B28"/>
    <w:rsid w:val="007106EA"/>
    <w:rsid w:val="0071073F"/>
    <w:rsid w:val="00712D05"/>
    <w:rsid w:val="007130B0"/>
    <w:rsid w:val="00713197"/>
    <w:rsid w:val="00713337"/>
    <w:rsid w:val="00713440"/>
    <w:rsid w:val="00713928"/>
    <w:rsid w:val="00713963"/>
    <w:rsid w:val="00713F8A"/>
    <w:rsid w:val="007140AF"/>
    <w:rsid w:val="00715123"/>
    <w:rsid w:val="00716718"/>
    <w:rsid w:val="00717A43"/>
    <w:rsid w:val="00720183"/>
    <w:rsid w:val="007203C8"/>
    <w:rsid w:val="007213A4"/>
    <w:rsid w:val="007214BC"/>
    <w:rsid w:val="00721EDD"/>
    <w:rsid w:val="007245B4"/>
    <w:rsid w:val="00724624"/>
    <w:rsid w:val="00724A4E"/>
    <w:rsid w:val="007265F0"/>
    <w:rsid w:val="00727CC8"/>
    <w:rsid w:val="00731966"/>
    <w:rsid w:val="007319D8"/>
    <w:rsid w:val="00732325"/>
    <w:rsid w:val="0073232D"/>
    <w:rsid w:val="00733A3F"/>
    <w:rsid w:val="00734107"/>
    <w:rsid w:val="0073470B"/>
    <w:rsid w:val="00735133"/>
    <w:rsid w:val="007361E2"/>
    <w:rsid w:val="007366C4"/>
    <w:rsid w:val="007369B1"/>
    <w:rsid w:val="00737544"/>
    <w:rsid w:val="00737C8B"/>
    <w:rsid w:val="0074032F"/>
    <w:rsid w:val="00740FBB"/>
    <w:rsid w:val="007413BD"/>
    <w:rsid w:val="00741939"/>
    <w:rsid w:val="00741D0D"/>
    <w:rsid w:val="0074345F"/>
    <w:rsid w:val="00743514"/>
    <w:rsid w:val="007446FF"/>
    <w:rsid w:val="0074503D"/>
    <w:rsid w:val="007456CC"/>
    <w:rsid w:val="0074585E"/>
    <w:rsid w:val="00745F92"/>
    <w:rsid w:val="00747021"/>
    <w:rsid w:val="0074707D"/>
    <w:rsid w:val="00747B56"/>
    <w:rsid w:val="00750466"/>
    <w:rsid w:val="00750D19"/>
    <w:rsid w:val="00752B3E"/>
    <w:rsid w:val="00753C48"/>
    <w:rsid w:val="00754E32"/>
    <w:rsid w:val="0075516B"/>
    <w:rsid w:val="0075550B"/>
    <w:rsid w:val="00755629"/>
    <w:rsid w:val="0075586A"/>
    <w:rsid w:val="0075739B"/>
    <w:rsid w:val="00760861"/>
    <w:rsid w:val="00760BE4"/>
    <w:rsid w:val="007612C9"/>
    <w:rsid w:val="00761CA6"/>
    <w:rsid w:val="00761D0E"/>
    <w:rsid w:val="00762D0B"/>
    <w:rsid w:val="00762DFE"/>
    <w:rsid w:val="00763113"/>
    <w:rsid w:val="0076348D"/>
    <w:rsid w:val="007635FA"/>
    <w:rsid w:val="007641A8"/>
    <w:rsid w:val="00767EA0"/>
    <w:rsid w:val="007704B8"/>
    <w:rsid w:val="00770B5F"/>
    <w:rsid w:val="00770D9A"/>
    <w:rsid w:val="0077135C"/>
    <w:rsid w:val="00771DB9"/>
    <w:rsid w:val="00772199"/>
    <w:rsid w:val="0077380A"/>
    <w:rsid w:val="007740B6"/>
    <w:rsid w:val="00775140"/>
    <w:rsid w:val="007766AB"/>
    <w:rsid w:val="0077724B"/>
    <w:rsid w:val="00780A24"/>
    <w:rsid w:val="00781401"/>
    <w:rsid w:val="0078172A"/>
    <w:rsid w:val="007822F5"/>
    <w:rsid w:val="0078364C"/>
    <w:rsid w:val="007842DB"/>
    <w:rsid w:val="00784B77"/>
    <w:rsid w:val="00785A8D"/>
    <w:rsid w:val="00785F51"/>
    <w:rsid w:val="00786FB8"/>
    <w:rsid w:val="0078716C"/>
    <w:rsid w:val="00787666"/>
    <w:rsid w:val="00790A3B"/>
    <w:rsid w:val="00792887"/>
    <w:rsid w:val="00792B7D"/>
    <w:rsid w:val="00792F2C"/>
    <w:rsid w:val="00792F9E"/>
    <w:rsid w:val="00793797"/>
    <w:rsid w:val="0079379B"/>
    <w:rsid w:val="00793C0B"/>
    <w:rsid w:val="0079550A"/>
    <w:rsid w:val="00795829"/>
    <w:rsid w:val="007974E1"/>
    <w:rsid w:val="007A0448"/>
    <w:rsid w:val="007A064B"/>
    <w:rsid w:val="007A08C7"/>
    <w:rsid w:val="007A24C2"/>
    <w:rsid w:val="007A2B0C"/>
    <w:rsid w:val="007A2C73"/>
    <w:rsid w:val="007A3C44"/>
    <w:rsid w:val="007A4464"/>
    <w:rsid w:val="007A472C"/>
    <w:rsid w:val="007A4A2B"/>
    <w:rsid w:val="007A4FE5"/>
    <w:rsid w:val="007A558A"/>
    <w:rsid w:val="007A55B2"/>
    <w:rsid w:val="007A56D7"/>
    <w:rsid w:val="007A591F"/>
    <w:rsid w:val="007A5BDB"/>
    <w:rsid w:val="007A5D5A"/>
    <w:rsid w:val="007A6266"/>
    <w:rsid w:val="007A6C16"/>
    <w:rsid w:val="007A706D"/>
    <w:rsid w:val="007A72FE"/>
    <w:rsid w:val="007B05DA"/>
    <w:rsid w:val="007B0994"/>
    <w:rsid w:val="007B0DF2"/>
    <w:rsid w:val="007B1919"/>
    <w:rsid w:val="007B1E16"/>
    <w:rsid w:val="007B241D"/>
    <w:rsid w:val="007B2CA1"/>
    <w:rsid w:val="007B4252"/>
    <w:rsid w:val="007B52C1"/>
    <w:rsid w:val="007C068C"/>
    <w:rsid w:val="007C09B4"/>
    <w:rsid w:val="007C09E2"/>
    <w:rsid w:val="007C1405"/>
    <w:rsid w:val="007C28E8"/>
    <w:rsid w:val="007C291D"/>
    <w:rsid w:val="007C2F9D"/>
    <w:rsid w:val="007C3E31"/>
    <w:rsid w:val="007C3E6C"/>
    <w:rsid w:val="007C427E"/>
    <w:rsid w:val="007C441F"/>
    <w:rsid w:val="007C442F"/>
    <w:rsid w:val="007C4C6E"/>
    <w:rsid w:val="007C55C8"/>
    <w:rsid w:val="007C63AD"/>
    <w:rsid w:val="007D093A"/>
    <w:rsid w:val="007D0FCB"/>
    <w:rsid w:val="007D19D4"/>
    <w:rsid w:val="007D1BDB"/>
    <w:rsid w:val="007D2149"/>
    <w:rsid w:val="007D2195"/>
    <w:rsid w:val="007D315A"/>
    <w:rsid w:val="007D3E2E"/>
    <w:rsid w:val="007D51A4"/>
    <w:rsid w:val="007D55CC"/>
    <w:rsid w:val="007D5831"/>
    <w:rsid w:val="007D5A63"/>
    <w:rsid w:val="007D634B"/>
    <w:rsid w:val="007D6824"/>
    <w:rsid w:val="007D6BCE"/>
    <w:rsid w:val="007D6CB6"/>
    <w:rsid w:val="007D6E5D"/>
    <w:rsid w:val="007D6FDC"/>
    <w:rsid w:val="007D7C9A"/>
    <w:rsid w:val="007D7F6C"/>
    <w:rsid w:val="007E0BBC"/>
    <w:rsid w:val="007E187A"/>
    <w:rsid w:val="007E1C19"/>
    <w:rsid w:val="007E241A"/>
    <w:rsid w:val="007E2C70"/>
    <w:rsid w:val="007E443A"/>
    <w:rsid w:val="007E6900"/>
    <w:rsid w:val="007E6960"/>
    <w:rsid w:val="007E6965"/>
    <w:rsid w:val="007E780F"/>
    <w:rsid w:val="007F089E"/>
    <w:rsid w:val="007F0AA7"/>
    <w:rsid w:val="007F0B43"/>
    <w:rsid w:val="007F1402"/>
    <w:rsid w:val="007F18DC"/>
    <w:rsid w:val="007F1A4A"/>
    <w:rsid w:val="007F2EB2"/>
    <w:rsid w:val="007F3730"/>
    <w:rsid w:val="007F3B00"/>
    <w:rsid w:val="007F41C6"/>
    <w:rsid w:val="007F4303"/>
    <w:rsid w:val="007F463E"/>
    <w:rsid w:val="007F536D"/>
    <w:rsid w:val="007F5514"/>
    <w:rsid w:val="007F68EC"/>
    <w:rsid w:val="007F6E95"/>
    <w:rsid w:val="007F774F"/>
    <w:rsid w:val="00800C49"/>
    <w:rsid w:val="008014E6"/>
    <w:rsid w:val="00801CD9"/>
    <w:rsid w:val="00801D2A"/>
    <w:rsid w:val="00801E0F"/>
    <w:rsid w:val="008027CB"/>
    <w:rsid w:val="00803089"/>
    <w:rsid w:val="00803814"/>
    <w:rsid w:val="00804375"/>
    <w:rsid w:val="00805425"/>
    <w:rsid w:val="00806A0C"/>
    <w:rsid w:val="00806B11"/>
    <w:rsid w:val="008075DD"/>
    <w:rsid w:val="00807CD5"/>
    <w:rsid w:val="00807D14"/>
    <w:rsid w:val="00811DC6"/>
    <w:rsid w:val="00812074"/>
    <w:rsid w:val="00812942"/>
    <w:rsid w:val="00813195"/>
    <w:rsid w:val="00813422"/>
    <w:rsid w:val="00813AF0"/>
    <w:rsid w:val="0081502A"/>
    <w:rsid w:val="00815152"/>
    <w:rsid w:val="0081569D"/>
    <w:rsid w:val="008158A2"/>
    <w:rsid w:val="00815F44"/>
    <w:rsid w:val="008164AF"/>
    <w:rsid w:val="00816586"/>
    <w:rsid w:val="00816FF9"/>
    <w:rsid w:val="0081703A"/>
    <w:rsid w:val="008172AB"/>
    <w:rsid w:val="008172F8"/>
    <w:rsid w:val="008224EC"/>
    <w:rsid w:val="00822930"/>
    <w:rsid w:val="00825444"/>
    <w:rsid w:val="008256C0"/>
    <w:rsid w:val="00827CE8"/>
    <w:rsid w:val="008311F5"/>
    <w:rsid w:val="008313EB"/>
    <w:rsid w:val="008326B4"/>
    <w:rsid w:val="008329EB"/>
    <w:rsid w:val="008337D3"/>
    <w:rsid w:val="00833CAF"/>
    <w:rsid w:val="00833E22"/>
    <w:rsid w:val="0083406E"/>
    <w:rsid w:val="00834AE5"/>
    <w:rsid w:val="00835073"/>
    <w:rsid w:val="00835283"/>
    <w:rsid w:val="008352F6"/>
    <w:rsid w:val="00837754"/>
    <w:rsid w:val="008408ED"/>
    <w:rsid w:val="00840E22"/>
    <w:rsid w:val="00840F31"/>
    <w:rsid w:val="00841D30"/>
    <w:rsid w:val="008424E7"/>
    <w:rsid w:val="00843B3E"/>
    <w:rsid w:val="00844A37"/>
    <w:rsid w:val="00844CF3"/>
    <w:rsid w:val="0084544D"/>
    <w:rsid w:val="00845B59"/>
    <w:rsid w:val="00845C57"/>
    <w:rsid w:val="008475DB"/>
    <w:rsid w:val="008502F5"/>
    <w:rsid w:val="00850698"/>
    <w:rsid w:val="0085088E"/>
    <w:rsid w:val="00850A0E"/>
    <w:rsid w:val="0085137B"/>
    <w:rsid w:val="008523E9"/>
    <w:rsid w:val="00852C65"/>
    <w:rsid w:val="0085338D"/>
    <w:rsid w:val="0085339F"/>
    <w:rsid w:val="00853C6B"/>
    <w:rsid w:val="0085424A"/>
    <w:rsid w:val="00854428"/>
    <w:rsid w:val="00854C1A"/>
    <w:rsid w:val="00855374"/>
    <w:rsid w:val="00860174"/>
    <w:rsid w:val="0086035C"/>
    <w:rsid w:val="00860AE8"/>
    <w:rsid w:val="0086101E"/>
    <w:rsid w:val="00861E14"/>
    <w:rsid w:val="008629E1"/>
    <w:rsid w:val="00862AC7"/>
    <w:rsid w:val="00864EBC"/>
    <w:rsid w:val="00865387"/>
    <w:rsid w:val="00865631"/>
    <w:rsid w:val="00865729"/>
    <w:rsid w:val="008664C6"/>
    <w:rsid w:val="00866D3F"/>
    <w:rsid w:val="00866D45"/>
    <w:rsid w:val="0086725B"/>
    <w:rsid w:val="008703B6"/>
    <w:rsid w:val="00870888"/>
    <w:rsid w:val="00870BDE"/>
    <w:rsid w:val="00872268"/>
    <w:rsid w:val="00872E0A"/>
    <w:rsid w:val="0087384D"/>
    <w:rsid w:val="00873AB3"/>
    <w:rsid w:val="00873FC4"/>
    <w:rsid w:val="00874486"/>
    <w:rsid w:val="008744D0"/>
    <w:rsid w:val="00875564"/>
    <w:rsid w:val="008759AD"/>
    <w:rsid w:val="008759F6"/>
    <w:rsid w:val="00875D42"/>
    <w:rsid w:val="00876366"/>
    <w:rsid w:val="00876DEE"/>
    <w:rsid w:val="00877BB8"/>
    <w:rsid w:val="0088049E"/>
    <w:rsid w:val="00880E21"/>
    <w:rsid w:val="00881483"/>
    <w:rsid w:val="00881E31"/>
    <w:rsid w:val="008833E2"/>
    <w:rsid w:val="008835AE"/>
    <w:rsid w:val="00883900"/>
    <w:rsid w:val="008841B7"/>
    <w:rsid w:val="008850A7"/>
    <w:rsid w:val="00885F81"/>
    <w:rsid w:val="00886899"/>
    <w:rsid w:val="00886B28"/>
    <w:rsid w:val="008903D2"/>
    <w:rsid w:val="0089053E"/>
    <w:rsid w:val="00890728"/>
    <w:rsid w:val="00890888"/>
    <w:rsid w:val="00890ECC"/>
    <w:rsid w:val="00891439"/>
    <w:rsid w:val="00891B72"/>
    <w:rsid w:val="0089219E"/>
    <w:rsid w:val="00892562"/>
    <w:rsid w:val="0089266C"/>
    <w:rsid w:val="00892742"/>
    <w:rsid w:val="00892A00"/>
    <w:rsid w:val="00892F5B"/>
    <w:rsid w:val="0089331F"/>
    <w:rsid w:val="00893324"/>
    <w:rsid w:val="008938F9"/>
    <w:rsid w:val="0089408D"/>
    <w:rsid w:val="00894EED"/>
    <w:rsid w:val="00895C3F"/>
    <w:rsid w:val="0089657B"/>
    <w:rsid w:val="00896E38"/>
    <w:rsid w:val="008A0C99"/>
    <w:rsid w:val="008A0DCD"/>
    <w:rsid w:val="008A2AEB"/>
    <w:rsid w:val="008A3159"/>
    <w:rsid w:val="008A37B7"/>
    <w:rsid w:val="008A5039"/>
    <w:rsid w:val="008A544F"/>
    <w:rsid w:val="008A72FC"/>
    <w:rsid w:val="008B079A"/>
    <w:rsid w:val="008B252F"/>
    <w:rsid w:val="008B2C7C"/>
    <w:rsid w:val="008B4205"/>
    <w:rsid w:val="008B4331"/>
    <w:rsid w:val="008B564A"/>
    <w:rsid w:val="008B5755"/>
    <w:rsid w:val="008B58A3"/>
    <w:rsid w:val="008B6B85"/>
    <w:rsid w:val="008B774A"/>
    <w:rsid w:val="008B7F4C"/>
    <w:rsid w:val="008C0DCC"/>
    <w:rsid w:val="008C12B7"/>
    <w:rsid w:val="008C24C1"/>
    <w:rsid w:val="008C273F"/>
    <w:rsid w:val="008C31E0"/>
    <w:rsid w:val="008C33E2"/>
    <w:rsid w:val="008C392D"/>
    <w:rsid w:val="008C3F41"/>
    <w:rsid w:val="008C4190"/>
    <w:rsid w:val="008C4849"/>
    <w:rsid w:val="008C4900"/>
    <w:rsid w:val="008C4DD8"/>
    <w:rsid w:val="008C6151"/>
    <w:rsid w:val="008C6DB1"/>
    <w:rsid w:val="008C6FB7"/>
    <w:rsid w:val="008C76AB"/>
    <w:rsid w:val="008D0665"/>
    <w:rsid w:val="008D23CC"/>
    <w:rsid w:val="008D420A"/>
    <w:rsid w:val="008D4B8A"/>
    <w:rsid w:val="008D4F18"/>
    <w:rsid w:val="008D530F"/>
    <w:rsid w:val="008D56B1"/>
    <w:rsid w:val="008D68CB"/>
    <w:rsid w:val="008D6932"/>
    <w:rsid w:val="008D6DFE"/>
    <w:rsid w:val="008E00DD"/>
    <w:rsid w:val="008E0B8A"/>
    <w:rsid w:val="008E16C7"/>
    <w:rsid w:val="008E1E0A"/>
    <w:rsid w:val="008E3D1E"/>
    <w:rsid w:val="008E3E8F"/>
    <w:rsid w:val="008E412A"/>
    <w:rsid w:val="008E4231"/>
    <w:rsid w:val="008E4715"/>
    <w:rsid w:val="008E4828"/>
    <w:rsid w:val="008E563F"/>
    <w:rsid w:val="008E60BD"/>
    <w:rsid w:val="008E60DB"/>
    <w:rsid w:val="008E6183"/>
    <w:rsid w:val="008E6B94"/>
    <w:rsid w:val="008E6DE6"/>
    <w:rsid w:val="008F03EE"/>
    <w:rsid w:val="008F0DBE"/>
    <w:rsid w:val="008F15E7"/>
    <w:rsid w:val="008F38AC"/>
    <w:rsid w:val="008F3975"/>
    <w:rsid w:val="008F5C47"/>
    <w:rsid w:val="008F6C4F"/>
    <w:rsid w:val="008F7796"/>
    <w:rsid w:val="00900092"/>
    <w:rsid w:val="00900B61"/>
    <w:rsid w:val="00902AD2"/>
    <w:rsid w:val="00903225"/>
    <w:rsid w:val="00904305"/>
    <w:rsid w:val="009055BB"/>
    <w:rsid w:val="00906404"/>
    <w:rsid w:val="00910685"/>
    <w:rsid w:val="009108F0"/>
    <w:rsid w:val="00910D08"/>
    <w:rsid w:val="00911210"/>
    <w:rsid w:val="00911DBD"/>
    <w:rsid w:val="00911DD8"/>
    <w:rsid w:val="00912352"/>
    <w:rsid w:val="00912C9F"/>
    <w:rsid w:val="009133E0"/>
    <w:rsid w:val="0091385F"/>
    <w:rsid w:val="00913B05"/>
    <w:rsid w:val="00915836"/>
    <w:rsid w:val="00915D9A"/>
    <w:rsid w:val="0091615C"/>
    <w:rsid w:val="009164F2"/>
    <w:rsid w:val="009169A4"/>
    <w:rsid w:val="00916DDF"/>
    <w:rsid w:val="00921E38"/>
    <w:rsid w:val="00921F3B"/>
    <w:rsid w:val="0092203A"/>
    <w:rsid w:val="009220E8"/>
    <w:rsid w:val="0092212F"/>
    <w:rsid w:val="009223F6"/>
    <w:rsid w:val="009226F3"/>
    <w:rsid w:val="00922A43"/>
    <w:rsid w:val="00924DF8"/>
    <w:rsid w:val="0092622F"/>
    <w:rsid w:val="00927984"/>
    <w:rsid w:val="00927AA3"/>
    <w:rsid w:val="00927C88"/>
    <w:rsid w:val="00927D52"/>
    <w:rsid w:val="00927D5A"/>
    <w:rsid w:val="009300CD"/>
    <w:rsid w:val="00931E06"/>
    <w:rsid w:val="0093239D"/>
    <w:rsid w:val="00932C1D"/>
    <w:rsid w:val="00932D83"/>
    <w:rsid w:val="00933453"/>
    <w:rsid w:val="0093392E"/>
    <w:rsid w:val="009339B3"/>
    <w:rsid w:val="00934279"/>
    <w:rsid w:val="00935007"/>
    <w:rsid w:val="009353BD"/>
    <w:rsid w:val="009356A8"/>
    <w:rsid w:val="00936AD8"/>
    <w:rsid w:val="009373D9"/>
    <w:rsid w:val="00937A91"/>
    <w:rsid w:val="00940754"/>
    <w:rsid w:val="009415AE"/>
    <w:rsid w:val="00941678"/>
    <w:rsid w:val="00941EF2"/>
    <w:rsid w:val="009422C1"/>
    <w:rsid w:val="009424FD"/>
    <w:rsid w:val="009427B1"/>
    <w:rsid w:val="009428BC"/>
    <w:rsid w:val="009437DB"/>
    <w:rsid w:val="00943AB7"/>
    <w:rsid w:val="00943C02"/>
    <w:rsid w:val="0094462B"/>
    <w:rsid w:val="0094468F"/>
    <w:rsid w:val="009457AA"/>
    <w:rsid w:val="009464F1"/>
    <w:rsid w:val="0094673E"/>
    <w:rsid w:val="0094760F"/>
    <w:rsid w:val="00947618"/>
    <w:rsid w:val="0095089D"/>
    <w:rsid w:val="009510A8"/>
    <w:rsid w:val="009512C7"/>
    <w:rsid w:val="00951908"/>
    <w:rsid w:val="009523E7"/>
    <w:rsid w:val="00952572"/>
    <w:rsid w:val="00952CFD"/>
    <w:rsid w:val="00952EAC"/>
    <w:rsid w:val="00953019"/>
    <w:rsid w:val="0095338F"/>
    <w:rsid w:val="00954098"/>
    <w:rsid w:val="0095442D"/>
    <w:rsid w:val="0095458A"/>
    <w:rsid w:val="009548F7"/>
    <w:rsid w:val="0095503C"/>
    <w:rsid w:val="009557E8"/>
    <w:rsid w:val="00955FA5"/>
    <w:rsid w:val="00956846"/>
    <w:rsid w:val="009577B8"/>
    <w:rsid w:val="0095786C"/>
    <w:rsid w:val="00960437"/>
    <w:rsid w:val="009616FD"/>
    <w:rsid w:val="00961992"/>
    <w:rsid w:val="00961D2B"/>
    <w:rsid w:val="009624C2"/>
    <w:rsid w:val="00964F86"/>
    <w:rsid w:val="00967657"/>
    <w:rsid w:val="0096779F"/>
    <w:rsid w:val="00971261"/>
    <w:rsid w:val="009756B9"/>
    <w:rsid w:val="009759BF"/>
    <w:rsid w:val="009763F7"/>
    <w:rsid w:val="00976A18"/>
    <w:rsid w:val="00976B7C"/>
    <w:rsid w:val="00977CF4"/>
    <w:rsid w:val="009817EF"/>
    <w:rsid w:val="00981C18"/>
    <w:rsid w:val="00982A73"/>
    <w:rsid w:val="00982B57"/>
    <w:rsid w:val="00982BE2"/>
    <w:rsid w:val="00983E6B"/>
    <w:rsid w:val="009844D0"/>
    <w:rsid w:val="00984FFB"/>
    <w:rsid w:val="00985F1E"/>
    <w:rsid w:val="009864F1"/>
    <w:rsid w:val="00986C8C"/>
    <w:rsid w:val="0098751D"/>
    <w:rsid w:val="009876C0"/>
    <w:rsid w:val="009878B7"/>
    <w:rsid w:val="00987989"/>
    <w:rsid w:val="00987AC2"/>
    <w:rsid w:val="009903D6"/>
    <w:rsid w:val="00990FF3"/>
    <w:rsid w:val="009911C4"/>
    <w:rsid w:val="009924DB"/>
    <w:rsid w:val="009926AE"/>
    <w:rsid w:val="00992F40"/>
    <w:rsid w:val="009934CF"/>
    <w:rsid w:val="00994775"/>
    <w:rsid w:val="00995CF7"/>
    <w:rsid w:val="00996BA5"/>
    <w:rsid w:val="00997239"/>
    <w:rsid w:val="009A12BD"/>
    <w:rsid w:val="009A1638"/>
    <w:rsid w:val="009A1AD7"/>
    <w:rsid w:val="009A1BA8"/>
    <w:rsid w:val="009A22A1"/>
    <w:rsid w:val="009A2A89"/>
    <w:rsid w:val="009A2E4F"/>
    <w:rsid w:val="009A3417"/>
    <w:rsid w:val="009A357D"/>
    <w:rsid w:val="009A424F"/>
    <w:rsid w:val="009A45ED"/>
    <w:rsid w:val="009A520B"/>
    <w:rsid w:val="009A5CCA"/>
    <w:rsid w:val="009A63E3"/>
    <w:rsid w:val="009A67CD"/>
    <w:rsid w:val="009B0B8A"/>
    <w:rsid w:val="009B0BDC"/>
    <w:rsid w:val="009B1825"/>
    <w:rsid w:val="009B20BE"/>
    <w:rsid w:val="009B21DE"/>
    <w:rsid w:val="009B261D"/>
    <w:rsid w:val="009B277E"/>
    <w:rsid w:val="009B2EFD"/>
    <w:rsid w:val="009B4F00"/>
    <w:rsid w:val="009B57DA"/>
    <w:rsid w:val="009B5F76"/>
    <w:rsid w:val="009B747A"/>
    <w:rsid w:val="009C0EC7"/>
    <w:rsid w:val="009C3076"/>
    <w:rsid w:val="009D0232"/>
    <w:rsid w:val="009D0C9C"/>
    <w:rsid w:val="009D0DD0"/>
    <w:rsid w:val="009D13F4"/>
    <w:rsid w:val="009D1797"/>
    <w:rsid w:val="009D1DA0"/>
    <w:rsid w:val="009D1DFF"/>
    <w:rsid w:val="009D2115"/>
    <w:rsid w:val="009D24A1"/>
    <w:rsid w:val="009D2C29"/>
    <w:rsid w:val="009D315C"/>
    <w:rsid w:val="009D3CC6"/>
    <w:rsid w:val="009D3ED2"/>
    <w:rsid w:val="009D41A8"/>
    <w:rsid w:val="009D424F"/>
    <w:rsid w:val="009D51CE"/>
    <w:rsid w:val="009D5527"/>
    <w:rsid w:val="009D583A"/>
    <w:rsid w:val="009D6E71"/>
    <w:rsid w:val="009D798F"/>
    <w:rsid w:val="009E04BD"/>
    <w:rsid w:val="009E0C06"/>
    <w:rsid w:val="009E1426"/>
    <w:rsid w:val="009E4488"/>
    <w:rsid w:val="009E44E1"/>
    <w:rsid w:val="009E46CC"/>
    <w:rsid w:val="009E4F12"/>
    <w:rsid w:val="009E61E3"/>
    <w:rsid w:val="009E6264"/>
    <w:rsid w:val="009E7308"/>
    <w:rsid w:val="009E74F7"/>
    <w:rsid w:val="009E7CEF"/>
    <w:rsid w:val="009F07CD"/>
    <w:rsid w:val="009F1E9F"/>
    <w:rsid w:val="009F24A3"/>
    <w:rsid w:val="009F2CB9"/>
    <w:rsid w:val="009F3506"/>
    <w:rsid w:val="009F37B9"/>
    <w:rsid w:val="009F43E2"/>
    <w:rsid w:val="009F56E5"/>
    <w:rsid w:val="009F5AA7"/>
    <w:rsid w:val="009F7A11"/>
    <w:rsid w:val="00A00304"/>
    <w:rsid w:val="00A008FA"/>
    <w:rsid w:val="00A01F67"/>
    <w:rsid w:val="00A026DD"/>
    <w:rsid w:val="00A03238"/>
    <w:rsid w:val="00A04AB6"/>
    <w:rsid w:val="00A04FED"/>
    <w:rsid w:val="00A05E96"/>
    <w:rsid w:val="00A05F3B"/>
    <w:rsid w:val="00A0624C"/>
    <w:rsid w:val="00A0654E"/>
    <w:rsid w:val="00A068E5"/>
    <w:rsid w:val="00A07C20"/>
    <w:rsid w:val="00A1001D"/>
    <w:rsid w:val="00A10E37"/>
    <w:rsid w:val="00A114B7"/>
    <w:rsid w:val="00A1254B"/>
    <w:rsid w:val="00A126C4"/>
    <w:rsid w:val="00A12758"/>
    <w:rsid w:val="00A12C27"/>
    <w:rsid w:val="00A12CB7"/>
    <w:rsid w:val="00A12DC3"/>
    <w:rsid w:val="00A14508"/>
    <w:rsid w:val="00A1459E"/>
    <w:rsid w:val="00A14A23"/>
    <w:rsid w:val="00A1535D"/>
    <w:rsid w:val="00A1676D"/>
    <w:rsid w:val="00A20A92"/>
    <w:rsid w:val="00A21289"/>
    <w:rsid w:val="00A21BBB"/>
    <w:rsid w:val="00A22CCA"/>
    <w:rsid w:val="00A22CD6"/>
    <w:rsid w:val="00A22CEB"/>
    <w:rsid w:val="00A22DC3"/>
    <w:rsid w:val="00A2344B"/>
    <w:rsid w:val="00A23F13"/>
    <w:rsid w:val="00A24718"/>
    <w:rsid w:val="00A24860"/>
    <w:rsid w:val="00A256B0"/>
    <w:rsid w:val="00A26344"/>
    <w:rsid w:val="00A26649"/>
    <w:rsid w:val="00A26AC0"/>
    <w:rsid w:val="00A2709C"/>
    <w:rsid w:val="00A3026F"/>
    <w:rsid w:val="00A3106E"/>
    <w:rsid w:val="00A314FF"/>
    <w:rsid w:val="00A3182C"/>
    <w:rsid w:val="00A31C49"/>
    <w:rsid w:val="00A31F0F"/>
    <w:rsid w:val="00A31F78"/>
    <w:rsid w:val="00A321C8"/>
    <w:rsid w:val="00A32FBC"/>
    <w:rsid w:val="00A33C46"/>
    <w:rsid w:val="00A33D82"/>
    <w:rsid w:val="00A348BF"/>
    <w:rsid w:val="00A34DAC"/>
    <w:rsid w:val="00A34EC7"/>
    <w:rsid w:val="00A3535B"/>
    <w:rsid w:val="00A35ADF"/>
    <w:rsid w:val="00A37244"/>
    <w:rsid w:val="00A3764D"/>
    <w:rsid w:val="00A37877"/>
    <w:rsid w:val="00A37A37"/>
    <w:rsid w:val="00A40396"/>
    <w:rsid w:val="00A41016"/>
    <w:rsid w:val="00A42E80"/>
    <w:rsid w:val="00A44505"/>
    <w:rsid w:val="00A445E9"/>
    <w:rsid w:val="00A45213"/>
    <w:rsid w:val="00A45C34"/>
    <w:rsid w:val="00A45D99"/>
    <w:rsid w:val="00A46BAC"/>
    <w:rsid w:val="00A46CC8"/>
    <w:rsid w:val="00A475C8"/>
    <w:rsid w:val="00A50D56"/>
    <w:rsid w:val="00A50FB0"/>
    <w:rsid w:val="00A51F94"/>
    <w:rsid w:val="00A52153"/>
    <w:rsid w:val="00A5224A"/>
    <w:rsid w:val="00A529A7"/>
    <w:rsid w:val="00A52B33"/>
    <w:rsid w:val="00A54337"/>
    <w:rsid w:val="00A552E9"/>
    <w:rsid w:val="00A57AF3"/>
    <w:rsid w:val="00A57DF1"/>
    <w:rsid w:val="00A60061"/>
    <w:rsid w:val="00A60AE3"/>
    <w:rsid w:val="00A60B8C"/>
    <w:rsid w:val="00A61335"/>
    <w:rsid w:val="00A6134C"/>
    <w:rsid w:val="00A613A9"/>
    <w:rsid w:val="00A61410"/>
    <w:rsid w:val="00A617AC"/>
    <w:rsid w:val="00A61C8E"/>
    <w:rsid w:val="00A6201B"/>
    <w:rsid w:val="00A62A8E"/>
    <w:rsid w:val="00A63DE7"/>
    <w:rsid w:val="00A63E70"/>
    <w:rsid w:val="00A64C5A"/>
    <w:rsid w:val="00A6649D"/>
    <w:rsid w:val="00A66F99"/>
    <w:rsid w:val="00A670A7"/>
    <w:rsid w:val="00A670D6"/>
    <w:rsid w:val="00A703BD"/>
    <w:rsid w:val="00A716CB"/>
    <w:rsid w:val="00A72A18"/>
    <w:rsid w:val="00A746C2"/>
    <w:rsid w:val="00A74904"/>
    <w:rsid w:val="00A74AB3"/>
    <w:rsid w:val="00A74C0D"/>
    <w:rsid w:val="00A75DC7"/>
    <w:rsid w:val="00A75F08"/>
    <w:rsid w:val="00A7740B"/>
    <w:rsid w:val="00A778FB"/>
    <w:rsid w:val="00A77BCC"/>
    <w:rsid w:val="00A808F9"/>
    <w:rsid w:val="00A812DE"/>
    <w:rsid w:val="00A8198A"/>
    <w:rsid w:val="00A8231F"/>
    <w:rsid w:val="00A825BB"/>
    <w:rsid w:val="00A82D0E"/>
    <w:rsid w:val="00A82ED3"/>
    <w:rsid w:val="00A83B17"/>
    <w:rsid w:val="00A84C35"/>
    <w:rsid w:val="00A84DE3"/>
    <w:rsid w:val="00A85A5B"/>
    <w:rsid w:val="00A867C3"/>
    <w:rsid w:val="00A869F4"/>
    <w:rsid w:val="00A86A7A"/>
    <w:rsid w:val="00A86E13"/>
    <w:rsid w:val="00A873A8"/>
    <w:rsid w:val="00A8774F"/>
    <w:rsid w:val="00A87CC6"/>
    <w:rsid w:val="00A90013"/>
    <w:rsid w:val="00A90D93"/>
    <w:rsid w:val="00A91DF6"/>
    <w:rsid w:val="00A92455"/>
    <w:rsid w:val="00A92835"/>
    <w:rsid w:val="00A929EC"/>
    <w:rsid w:val="00A92AAB"/>
    <w:rsid w:val="00A934C1"/>
    <w:rsid w:val="00A937D2"/>
    <w:rsid w:val="00A9394F"/>
    <w:rsid w:val="00A94478"/>
    <w:rsid w:val="00A95662"/>
    <w:rsid w:val="00A95704"/>
    <w:rsid w:val="00A95C78"/>
    <w:rsid w:val="00A9600D"/>
    <w:rsid w:val="00A97ECF"/>
    <w:rsid w:val="00AA0758"/>
    <w:rsid w:val="00AA2CEA"/>
    <w:rsid w:val="00AA3280"/>
    <w:rsid w:val="00AA3956"/>
    <w:rsid w:val="00AA3C17"/>
    <w:rsid w:val="00AA3D92"/>
    <w:rsid w:val="00AA4AF3"/>
    <w:rsid w:val="00AA4E2A"/>
    <w:rsid w:val="00AA5327"/>
    <w:rsid w:val="00AA5F4D"/>
    <w:rsid w:val="00AA5F53"/>
    <w:rsid w:val="00AA6270"/>
    <w:rsid w:val="00AA6D02"/>
    <w:rsid w:val="00AA70BE"/>
    <w:rsid w:val="00AA73A3"/>
    <w:rsid w:val="00AB09C8"/>
    <w:rsid w:val="00AB15D1"/>
    <w:rsid w:val="00AB203B"/>
    <w:rsid w:val="00AB2EA4"/>
    <w:rsid w:val="00AB3331"/>
    <w:rsid w:val="00AB38FB"/>
    <w:rsid w:val="00AB3E77"/>
    <w:rsid w:val="00AB42A6"/>
    <w:rsid w:val="00AB518D"/>
    <w:rsid w:val="00AB53EA"/>
    <w:rsid w:val="00AB568A"/>
    <w:rsid w:val="00AB6110"/>
    <w:rsid w:val="00AB6143"/>
    <w:rsid w:val="00AB7C4C"/>
    <w:rsid w:val="00AC01AB"/>
    <w:rsid w:val="00AC1BED"/>
    <w:rsid w:val="00AC1CF2"/>
    <w:rsid w:val="00AC38D7"/>
    <w:rsid w:val="00AC482D"/>
    <w:rsid w:val="00AC4A06"/>
    <w:rsid w:val="00AC5D25"/>
    <w:rsid w:val="00AC5F79"/>
    <w:rsid w:val="00AC66BC"/>
    <w:rsid w:val="00AC6F99"/>
    <w:rsid w:val="00AC751B"/>
    <w:rsid w:val="00AC7548"/>
    <w:rsid w:val="00AC7CAA"/>
    <w:rsid w:val="00AD03A2"/>
    <w:rsid w:val="00AD0B17"/>
    <w:rsid w:val="00AD0B8C"/>
    <w:rsid w:val="00AD122E"/>
    <w:rsid w:val="00AD1556"/>
    <w:rsid w:val="00AD1674"/>
    <w:rsid w:val="00AD1CCD"/>
    <w:rsid w:val="00AD2280"/>
    <w:rsid w:val="00AD2E46"/>
    <w:rsid w:val="00AD3994"/>
    <w:rsid w:val="00AD4269"/>
    <w:rsid w:val="00AD4556"/>
    <w:rsid w:val="00AD4A68"/>
    <w:rsid w:val="00AD5FEB"/>
    <w:rsid w:val="00AD642C"/>
    <w:rsid w:val="00AD65DF"/>
    <w:rsid w:val="00AE0741"/>
    <w:rsid w:val="00AE0751"/>
    <w:rsid w:val="00AE09D1"/>
    <w:rsid w:val="00AE0F75"/>
    <w:rsid w:val="00AE19F6"/>
    <w:rsid w:val="00AE2777"/>
    <w:rsid w:val="00AE3BD7"/>
    <w:rsid w:val="00AE483B"/>
    <w:rsid w:val="00AE5DCE"/>
    <w:rsid w:val="00AE6CAB"/>
    <w:rsid w:val="00AE776F"/>
    <w:rsid w:val="00AE7981"/>
    <w:rsid w:val="00AE7AD0"/>
    <w:rsid w:val="00AE7C02"/>
    <w:rsid w:val="00AF08BD"/>
    <w:rsid w:val="00AF1244"/>
    <w:rsid w:val="00AF1E2C"/>
    <w:rsid w:val="00AF1F01"/>
    <w:rsid w:val="00AF26C4"/>
    <w:rsid w:val="00AF2948"/>
    <w:rsid w:val="00AF2B36"/>
    <w:rsid w:val="00AF3068"/>
    <w:rsid w:val="00AF3945"/>
    <w:rsid w:val="00AF3D63"/>
    <w:rsid w:val="00AF40CD"/>
    <w:rsid w:val="00AF441B"/>
    <w:rsid w:val="00AF4621"/>
    <w:rsid w:val="00AF4DDD"/>
    <w:rsid w:val="00AF5B14"/>
    <w:rsid w:val="00AF5E5A"/>
    <w:rsid w:val="00AF5E60"/>
    <w:rsid w:val="00B0021C"/>
    <w:rsid w:val="00B00707"/>
    <w:rsid w:val="00B008FB"/>
    <w:rsid w:val="00B00CDC"/>
    <w:rsid w:val="00B024EE"/>
    <w:rsid w:val="00B0281D"/>
    <w:rsid w:val="00B03B82"/>
    <w:rsid w:val="00B045E9"/>
    <w:rsid w:val="00B04787"/>
    <w:rsid w:val="00B06C28"/>
    <w:rsid w:val="00B06E4C"/>
    <w:rsid w:val="00B10296"/>
    <w:rsid w:val="00B1054E"/>
    <w:rsid w:val="00B11B2E"/>
    <w:rsid w:val="00B11F60"/>
    <w:rsid w:val="00B1369D"/>
    <w:rsid w:val="00B13B30"/>
    <w:rsid w:val="00B14D23"/>
    <w:rsid w:val="00B161C3"/>
    <w:rsid w:val="00B177FA"/>
    <w:rsid w:val="00B17AA1"/>
    <w:rsid w:val="00B2175F"/>
    <w:rsid w:val="00B21B73"/>
    <w:rsid w:val="00B23784"/>
    <w:rsid w:val="00B23A83"/>
    <w:rsid w:val="00B247B0"/>
    <w:rsid w:val="00B24C93"/>
    <w:rsid w:val="00B25CAE"/>
    <w:rsid w:val="00B26C4B"/>
    <w:rsid w:val="00B26FF0"/>
    <w:rsid w:val="00B30921"/>
    <w:rsid w:val="00B30E38"/>
    <w:rsid w:val="00B31983"/>
    <w:rsid w:val="00B31C24"/>
    <w:rsid w:val="00B32799"/>
    <w:rsid w:val="00B32DCB"/>
    <w:rsid w:val="00B333BF"/>
    <w:rsid w:val="00B3413B"/>
    <w:rsid w:val="00B351C8"/>
    <w:rsid w:val="00B3530A"/>
    <w:rsid w:val="00B37993"/>
    <w:rsid w:val="00B37C17"/>
    <w:rsid w:val="00B40BFF"/>
    <w:rsid w:val="00B41A18"/>
    <w:rsid w:val="00B4206B"/>
    <w:rsid w:val="00B424EB"/>
    <w:rsid w:val="00B446C6"/>
    <w:rsid w:val="00B446FD"/>
    <w:rsid w:val="00B44955"/>
    <w:rsid w:val="00B4512E"/>
    <w:rsid w:val="00B45172"/>
    <w:rsid w:val="00B45221"/>
    <w:rsid w:val="00B45BE0"/>
    <w:rsid w:val="00B45F49"/>
    <w:rsid w:val="00B461F0"/>
    <w:rsid w:val="00B46AAE"/>
    <w:rsid w:val="00B46E0F"/>
    <w:rsid w:val="00B473E5"/>
    <w:rsid w:val="00B4791E"/>
    <w:rsid w:val="00B51743"/>
    <w:rsid w:val="00B52A9C"/>
    <w:rsid w:val="00B530FE"/>
    <w:rsid w:val="00B53D51"/>
    <w:rsid w:val="00B53EE9"/>
    <w:rsid w:val="00B545E9"/>
    <w:rsid w:val="00B54AC6"/>
    <w:rsid w:val="00B55454"/>
    <w:rsid w:val="00B555F4"/>
    <w:rsid w:val="00B5563E"/>
    <w:rsid w:val="00B55BBE"/>
    <w:rsid w:val="00B55E87"/>
    <w:rsid w:val="00B61B89"/>
    <w:rsid w:val="00B62541"/>
    <w:rsid w:val="00B62B68"/>
    <w:rsid w:val="00B643A2"/>
    <w:rsid w:val="00B6442B"/>
    <w:rsid w:val="00B658CE"/>
    <w:rsid w:val="00B65AE2"/>
    <w:rsid w:val="00B65CAF"/>
    <w:rsid w:val="00B660FD"/>
    <w:rsid w:val="00B6762A"/>
    <w:rsid w:val="00B67C80"/>
    <w:rsid w:val="00B70A09"/>
    <w:rsid w:val="00B71681"/>
    <w:rsid w:val="00B71704"/>
    <w:rsid w:val="00B72008"/>
    <w:rsid w:val="00B72847"/>
    <w:rsid w:val="00B73523"/>
    <w:rsid w:val="00B74455"/>
    <w:rsid w:val="00B745FA"/>
    <w:rsid w:val="00B746F2"/>
    <w:rsid w:val="00B749DE"/>
    <w:rsid w:val="00B74BD7"/>
    <w:rsid w:val="00B74C20"/>
    <w:rsid w:val="00B74F4D"/>
    <w:rsid w:val="00B75331"/>
    <w:rsid w:val="00B76823"/>
    <w:rsid w:val="00B769FD"/>
    <w:rsid w:val="00B76CE2"/>
    <w:rsid w:val="00B7701F"/>
    <w:rsid w:val="00B77173"/>
    <w:rsid w:val="00B7738C"/>
    <w:rsid w:val="00B77DFC"/>
    <w:rsid w:val="00B80817"/>
    <w:rsid w:val="00B82F40"/>
    <w:rsid w:val="00B83BBF"/>
    <w:rsid w:val="00B846CB"/>
    <w:rsid w:val="00B846E3"/>
    <w:rsid w:val="00B84D01"/>
    <w:rsid w:val="00B855E8"/>
    <w:rsid w:val="00B858A7"/>
    <w:rsid w:val="00B8613F"/>
    <w:rsid w:val="00B87279"/>
    <w:rsid w:val="00B876A4"/>
    <w:rsid w:val="00B877CC"/>
    <w:rsid w:val="00B91521"/>
    <w:rsid w:val="00B918F7"/>
    <w:rsid w:val="00B91953"/>
    <w:rsid w:val="00B91DD8"/>
    <w:rsid w:val="00B926E6"/>
    <w:rsid w:val="00B92C14"/>
    <w:rsid w:val="00B92F70"/>
    <w:rsid w:val="00B9329F"/>
    <w:rsid w:val="00B932E9"/>
    <w:rsid w:val="00B93DA3"/>
    <w:rsid w:val="00B96CBF"/>
    <w:rsid w:val="00B96FC1"/>
    <w:rsid w:val="00B97E33"/>
    <w:rsid w:val="00BA28C4"/>
    <w:rsid w:val="00BA3706"/>
    <w:rsid w:val="00BA3E23"/>
    <w:rsid w:val="00BA4916"/>
    <w:rsid w:val="00BA4944"/>
    <w:rsid w:val="00BA543F"/>
    <w:rsid w:val="00BA6A30"/>
    <w:rsid w:val="00BA73DA"/>
    <w:rsid w:val="00BA7ED0"/>
    <w:rsid w:val="00BB09E5"/>
    <w:rsid w:val="00BB0DDE"/>
    <w:rsid w:val="00BB13B0"/>
    <w:rsid w:val="00BB2AF4"/>
    <w:rsid w:val="00BB4969"/>
    <w:rsid w:val="00BB4BFF"/>
    <w:rsid w:val="00BB5258"/>
    <w:rsid w:val="00BB637B"/>
    <w:rsid w:val="00BB7A3C"/>
    <w:rsid w:val="00BB7BCD"/>
    <w:rsid w:val="00BC0245"/>
    <w:rsid w:val="00BC0C2F"/>
    <w:rsid w:val="00BC118E"/>
    <w:rsid w:val="00BC11B6"/>
    <w:rsid w:val="00BC1E71"/>
    <w:rsid w:val="00BC1F0E"/>
    <w:rsid w:val="00BC31A9"/>
    <w:rsid w:val="00BC4F31"/>
    <w:rsid w:val="00BC52B4"/>
    <w:rsid w:val="00BC6067"/>
    <w:rsid w:val="00BC7CC9"/>
    <w:rsid w:val="00BD0049"/>
    <w:rsid w:val="00BD0CB6"/>
    <w:rsid w:val="00BD109A"/>
    <w:rsid w:val="00BD3550"/>
    <w:rsid w:val="00BD391A"/>
    <w:rsid w:val="00BD429F"/>
    <w:rsid w:val="00BD491C"/>
    <w:rsid w:val="00BD4C5B"/>
    <w:rsid w:val="00BD694A"/>
    <w:rsid w:val="00BD6B0A"/>
    <w:rsid w:val="00BD7212"/>
    <w:rsid w:val="00BD783A"/>
    <w:rsid w:val="00BD7DF8"/>
    <w:rsid w:val="00BE1FBF"/>
    <w:rsid w:val="00BE2002"/>
    <w:rsid w:val="00BE2231"/>
    <w:rsid w:val="00BE2735"/>
    <w:rsid w:val="00BE288F"/>
    <w:rsid w:val="00BE2B15"/>
    <w:rsid w:val="00BE3627"/>
    <w:rsid w:val="00BE3A53"/>
    <w:rsid w:val="00BE4208"/>
    <w:rsid w:val="00BE44ED"/>
    <w:rsid w:val="00BE53F7"/>
    <w:rsid w:val="00BE723E"/>
    <w:rsid w:val="00BE780E"/>
    <w:rsid w:val="00BE7F11"/>
    <w:rsid w:val="00BF040E"/>
    <w:rsid w:val="00BF0BFB"/>
    <w:rsid w:val="00BF1044"/>
    <w:rsid w:val="00BF1F6B"/>
    <w:rsid w:val="00BF633F"/>
    <w:rsid w:val="00BF711E"/>
    <w:rsid w:val="00BF750B"/>
    <w:rsid w:val="00C00247"/>
    <w:rsid w:val="00C022C4"/>
    <w:rsid w:val="00C03B72"/>
    <w:rsid w:val="00C04540"/>
    <w:rsid w:val="00C04CAC"/>
    <w:rsid w:val="00C060EB"/>
    <w:rsid w:val="00C06D32"/>
    <w:rsid w:val="00C079A5"/>
    <w:rsid w:val="00C07A50"/>
    <w:rsid w:val="00C1059C"/>
    <w:rsid w:val="00C10C57"/>
    <w:rsid w:val="00C10F38"/>
    <w:rsid w:val="00C1148F"/>
    <w:rsid w:val="00C1158C"/>
    <w:rsid w:val="00C11A29"/>
    <w:rsid w:val="00C129E5"/>
    <w:rsid w:val="00C12C0A"/>
    <w:rsid w:val="00C12EBB"/>
    <w:rsid w:val="00C13201"/>
    <w:rsid w:val="00C135F2"/>
    <w:rsid w:val="00C13778"/>
    <w:rsid w:val="00C1393F"/>
    <w:rsid w:val="00C13E8C"/>
    <w:rsid w:val="00C153CD"/>
    <w:rsid w:val="00C158DB"/>
    <w:rsid w:val="00C1656B"/>
    <w:rsid w:val="00C17545"/>
    <w:rsid w:val="00C20204"/>
    <w:rsid w:val="00C205C9"/>
    <w:rsid w:val="00C20AD1"/>
    <w:rsid w:val="00C21117"/>
    <w:rsid w:val="00C213D4"/>
    <w:rsid w:val="00C2196A"/>
    <w:rsid w:val="00C2232C"/>
    <w:rsid w:val="00C226AE"/>
    <w:rsid w:val="00C2272D"/>
    <w:rsid w:val="00C237BE"/>
    <w:rsid w:val="00C239A1"/>
    <w:rsid w:val="00C244F4"/>
    <w:rsid w:val="00C24562"/>
    <w:rsid w:val="00C257BF"/>
    <w:rsid w:val="00C25CD4"/>
    <w:rsid w:val="00C25DA4"/>
    <w:rsid w:val="00C27014"/>
    <w:rsid w:val="00C30C10"/>
    <w:rsid w:val="00C31122"/>
    <w:rsid w:val="00C313D0"/>
    <w:rsid w:val="00C31883"/>
    <w:rsid w:val="00C31C8B"/>
    <w:rsid w:val="00C31C98"/>
    <w:rsid w:val="00C31F63"/>
    <w:rsid w:val="00C3481E"/>
    <w:rsid w:val="00C34E79"/>
    <w:rsid w:val="00C3550C"/>
    <w:rsid w:val="00C36D13"/>
    <w:rsid w:val="00C36FAE"/>
    <w:rsid w:val="00C3712C"/>
    <w:rsid w:val="00C3727F"/>
    <w:rsid w:val="00C37303"/>
    <w:rsid w:val="00C37487"/>
    <w:rsid w:val="00C40587"/>
    <w:rsid w:val="00C40763"/>
    <w:rsid w:val="00C41268"/>
    <w:rsid w:val="00C4176A"/>
    <w:rsid w:val="00C4178F"/>
    <w:rsid w:val="00C41B6D"/>
    <w:rsid w:val="00C42481"/>
    <w:rsid w:val="00C4289A"/>
    <w:rsid w:val="00C439B5"/>
    <w:rsid w:val="00C44636"/>
    <w:rsid w:val="00C460E0"/>
    <w:rsid w:val="00C46468"/>
    <w:rsid w:val="00C467FF"/>
    <w:rsid w:val="00C470C1"/>
    <w:rsid w:val="00C505DA"/>
    <w:rsid w:val="00C50714"/>
    <w:rsid w:val="00C511A2"/>
    <w:rsid w:val="00C51CED"/>
    <w:rsid w:val="00C52405"/>
    <w:rsid w:val="00C528CF"/>
    <w:rsid w:val="00C52A22"/>
    <w:rsid w:val="00C52DE6"/>
    <w:rsid w:val="00C53E7F"/>
    <w:rsid w:val="00C5442A"/>
    <w:rsid w:val="00C5447E"/>
    <w:rsid w:val="00C54673"/>
    <w:rsid w:val="00C54C08"/>
    <w:rsid w:val="00C56074"/>
    <w:rsid w:val="00C56217"/>
    <w:rsid w:val="00C5665B"/>
    <w:rsid w:val="00C601CF"/>
    <w:rsid w:val="00C60EAF"/>
    <w:rsid w:val="00C6212A"/>
    <w:rsid w:val="00C62831"/>
    <w:rsid w:val="00C6285C"/>
    <w:rsid w:val="00C62D24"/>
    <w:rsid w:val="00C639CF"/>
    <w:rsid w:val="00C644EE"/>
    <w:rsid w:val="00C6580A"/>
    <w:rsid w:val="00C659F2"/>
    <w:rsid w:val="00C66C77"/>
    <w:rsid w:val="00C674E3"/>
    <w:rsid w:val="00C7049E"/>
    <w:rsid w:val="00C709C7"/>
    <w:rsid w:val="00C713F0"/>
    <w:rsid w:val="00C723A0"/>
    <w:rsid w:val="00C73C70"/>
    <w:rsid w:val="00C73F71"/>
    <w:rsid w:val="00C768B1"/>
    <w:rsid w:val="00C76D71"/>
    <w:rsid w:val="00C76DE5"/>
    <w:rsid w:val="00C76F2F"/>
    <w:rsid w:val="00C7721E"/>
    <w:rsid w:val="00C775A6"/>
    <w:rsid w:val="00C7766F"/>
    <w:rsid w:val="00C8000D"/>
    <w:rsid w:val="00C80381"/>
    <w:rsid w:val="00C8084F"/>
    <w:rsid w:val="00C80993"/>
    <w:rsid w:val="00C81B09"/>
    <w:rsid w:val="00C8207B"/>
    <w:rsid w:val="00C82137"/>
    <w:rsid w:val="00C825A4"/>
    <w:rsid w:val="00C82D56"/>
    <w:rsid w:val="00C83612"/>
    <w:rsid w:val="00C845A1"/>
    <w:rsid w:val="00C853A9"/>
    <w:rsid w:val="00C855C7"/>
    <w:rsid w:val="00C85DDA"/>
    <w:rsid w:val="00C85FEE"/>
    <w:rsid w:val="00C86276"/>
    <w:rsid w:val="00C862D1"/>
    <w:rsid w:val="00C86C7A"/>
    <w:rsid w:val="00C87583"/>
    <w:rsid w:val="00C876A4"/>
    <w:rsid w:val="00C87994"/>
    <w:rsid w:val="00C91020"/>
    <w:rsid w:val="00C91063"/>
    <w:rsid w:val="00C91377"/>
    <w:rsid w:val="00C92996"/>
    <w:rsid w:val="00C93023"/>
    <w:rsid w:val="00C93462"/>
    <w:rsid w:val="00C93B76"/>
    <w:rsid w:val="00C93F21"/>
    <w:rsid w:val="00C94809"/>
    <w:rsid w:val="00C94A6D"/>
    <w:rsid w:val="00C94D3E"/>
    <w:rsid w:val="00C96487"/>
    <w:rsid w:val="00CA01BE"/>
    <w:rsid w:val="00CA0528"/>
    <w:rsid w:val="00CA1566"/>
    <w:rsid w:val="00CA1F7E"/>
    <w:rsid w:val="00CA3653"/>
    <w:rsid w:val="00CA4902"/>
    <w:rsid w:val="00CA4CAC"/>
    <w:rsid w:val="00CA4ED7"/>
    <w:rsid w:val="00CA5D18"/>
    <w:rsid w:val="00CA690C"/>
    <w:rsid w:val="00CA6945"/>
    <w:rsid w:val="00CA69F0"/>
    <w:rsid w:val="00CA70ED"/>
    <w:rsid w:val="00CB0086"/>
    <w:rsid w:val="00CB1142"/>
    <w:rsid w:val="00CB117F"/>
    <w:rsid w:val="00CB1642"/>
    <w:rsid w:val="00CB193E"/>
    <w:rsid w:val="00CB2624"/>
    <w:rsid w:val="00CB3B39"/>
    <w:rsid w:val="00CB4059"/>
    <w:rsid w:val="00CB5217"/>
    <w:rsid w:val="00CB5697"/>
    <w:rsid w:val="00CB5757"/>
    <w:rsid w:val="00CB5C17"/>
    <w:rsid w:val="00CB62DA"/>
    <w:rsid w:val="00CB64A7"/>
    <w:rsid w:val="00CB712F"/>
    <w:rsid w:val="00CC00CE"/>
    <w:rsid w:val="00CC1856"/>
    <w:rsid w:val="00CC1B54"/>
    <w:rsid w:val="00CC1B58"/>
    <w:rsid w:val="00CC24ED"/>
    <w:rsid w:val="00CC2BFB"/>
    <w:rsid w:val="00CC38AB"/>
    <w:rsid w:val="00CC3E57"/>
    <w:rsid w:val="00CC54BD"/>
    <w:rsid w:val="00CC5A94"/>
    <w:rsid w:val="00CC5F9F"/>
    <w:rsid w:val="00CC73EF"/>
    <w:rsid w:val="00CD08FB"/>
    <w:rsid w:val="00CD26FC"/>
    <w:rsid w:val="00CD2AFC"/>
    <w:rsid w:val="00CD39D8"/>
    <w:rsid w:val="00CD5188"/>
    <w:rsid w:val="00CD5FE5"/>
    <w:rsid w:val="00CD659F"/>
    <w:rsid w:val="00CD740C"/>
    <w:rsid w:val="00CD780C"/>
    <w:rsid w:val="00CD7DCB"/>
    <w:rsid w:val="00CE01DC"/>
    <w:rsid w:val="00CE0328"/>
    <w:rsid w:val="00CE06A6"/>
    <w:rsid w:val="00CE1493"/>
    <w:rsid w:val="00CE16FC"/>
    <w:rsid w:val="00CE29C4"/>
    <w:rsid w:val="00CE2A69"/>
    <w:rsid w:val="00CE2F3C"/>
    <w:rsid w:val="00CE45A7"/>
    <w:rsid w:val="00CE48EA"/>
    <w:rsid w:val="00CE5AB3"/>
    <w:rsid w:val="00CE5F13"/>
    <w:rsid w:val="00CE6821"/>
    <w:rsid w:val="00CE6CB9"/>
    <w:rsid w:val="00CE7586"/>
    <w:rsid w:val="00CE7B42"/>
    <w:rsid w:val="00CF0463"/>
    <w:rsid w:val="00CF04B9"/>
    <w:rsid w:val="00CF0967"/>
    <w:rsid w:val="00CF0AA4"/>
    <w:rsid w:val="00CF0B6D"/>
    <w:rsid w:val="00CF0EE7"/>
    <w:rsid w:val="00CF285C"/>
    <w:rsid w:val="00CF3E09"/>
    <w:rsid w:val="00CF3FB3"/>
    <w:rsid w:val="00CF4493"/>
    <w:rsid w:val="00CF4509"/>
    <w:rsid w:val="00CF4D3C"/>
    <w:rsid w:val="00CF4E89"/>
    <w:rsid w:val="00CF6FE3"/>
    <w:rsid w:val="00CF78D0"/>
    <w:rsid w:val="00D013FE"/>
    <w:rsid w:val="00D022E9"/>
    <w:rsid w:val="00D029F2"/>
    <w:rsid w:val="00D02C00"/>
    <w:rsid w:val="00D02F64"/>
    <w:rsid w:val="00D0310B"/>
    <w:rsid w:val="00D038C5"/>
    <w:rsid w:val="00D048A9"/>
    <w:rsid w:val="00D05B55"/>
    <w:rsid w:val="00D07D37"/>
    <w:rsid w:val="00D07EFD"/>
    <w:rsid w:val="00D114D7"/>
    <w:rsid w:val="00D12125"/>
    <w:rsid w:val="00D13D14"/>
    <w:rsid w:val="00D14D25"/>
    <w:rsid w:val="00D15085"/>
    <w:rsid w:val="00D154DD"/>
    <w:rsid w:val="00D1613D"/>
    <w:rsid w:val="00D162A1"/>
    <w:rsid w:val="00D16991"/>
    <w:rsid w:val="00D1727C"/>
    <w:rsid w:val="00D173DA"/>
    <w:rsid w:val="00D222B5"/>
    <w:rsid w:val="00D22797"/>
    <w:rsid w:val="00D227D0"/>
    <w:rsid w:val="00D22CBE"/>
    <w:rsid w:val="00D231FD"/>
    <w:rsid w:val="00D236DD"/>
    <w:rsid w:val="00D24475"/>
    <w:rsid w:val="00D2471E"/>
    <w:rsid w:val="00D24C77"/>
    <w:rsid w:val="00D25CC5"/>
    <w:rsid w:val="00D2609D"/>
    <w:rsid w:val="00D267AA"/>
    <w:rsid w:val="00D27E3B"/>
    <w:rsid w:val="00D30419"/>
    <w:rsid w:val="00D30BF4"/>
    <w:rsid w:val="00D31DBA"/>
    <w:rsid w:val="00D322BA"/>
    <w:rsid w:val="00D327FE"/>
    <w:rsid w:val="00D33FA8"/>
    <w:rsid w:val="00D34BAE"/>
    <w:rsid w:val="00D34E4A"/>
    <w:rsid w:val="00D37326"/>
    <w:rsid w:val="00D37D5E"/>
    <w:rsid w:val="00D4013C"/>
    <w:rsid w:val="00D403B6"/>
    <w:rsid w:val="00D40611"/>
    <w:rsid w:val="00D40A7E"/>
    <w:rsid w:val="00D4430C"/>
    <w:rsid w:val="00D45DC2"/>
    <w:rsid w:val="00D471F6"/>
    <w:rsid w:val="00D50208"/>
    <w:rsid w:val="00D509F2"/>
    <w:rsid w:val="00D50FF0"/>
    <w:rsid w:val="00D515A2"/>
    <w:rsid w:val="00D5165F"/>
    <w:rsid w:val="00D5225C"/>
    <w:rsid w:val="00D53CDE"/>
    <w:rsid w:val="00D551FE"/>
    <w:rsid w:val="00D56676"/>
    <w:rsid w:val="00D568CA"/>
    <w:rsid w:val="00D56C79"/>
    <w:rsid w:val="00D57404"/>
    <w:rsid w:val="00D577FC"/>
    <w:rsid w:val="00D60311"/>
    <w:rsid w:val="00D60F57"/>
    <w:rsid w:val="00D6173A"/>
    <w:rsid w:val="00D61E97"/>
    <w:rsid w:val="00D620BB"/>
    <w:rsid w:val="00D645EF"/>
    <w:rsid w:val="00D64C16"/>
    <w:rsid w:val="00D6553C"/>
    <w:rsid w:val="00D65C4B"/>
    <w:rsid w:val="00D65E5B"/>
    <w:rsid w:val="00D664AF"/>
    <w:rsid w:val="00D66C8F"/>
    <w:rsid w:val="00D6774A"/>
    <w:rsid w:val="00D708F1"/>
    <w:rsid w:val="00D70D97"/>
    <w:rsid w:val="00D723AF"/>
    <w:rsid w:val="00D72BE4"/>
    <w:rsid w:val="00D72BF8"/>
    <w:rsid w:val="00D73879"/>
    <w:rsid w:val="00D73938"/>
    <w:rsid w:val="00D74D5A"/>
    <w:rsid w:val="00D753CE"/>
    <w:rsid w:val="00D7569C"/>
    <w:rsid w:val="00D7608A"/>
    <w:rsid w:val="00D76B75"/>
    <w:rsid w:val="00D77014"/>
    <w:rsid w:val="00D7749E"/>
    <w:rsid w:val="00D77953"/>
    <w:rsid w:val="00D77A19"/>
    <w:rsid w:val="00D80E89"/>
    <w:rsid w:val="00D81365"/>
    <w:rsid w:val="00D8354E"/>
    <w:rsid w:val="00D838EF"/>
    <w:rsid w:val="00D83911"/>
    <w:rsid w:val="00D84D47"/>
    <w:rsid w:val="00D85001"/>
    <w:rsid w:val="00D8513C"/>
    <w:rsid w:val="00D85268"/>
    <w:rsid w:val="00D852A0"/>
    <w:rsid w:val="00D85A8C"/>
    <w:rsid w:val="00D86D1A"/>
    <w:rsid w:val="00D902AD"/>
    <w:rsid w:val="00D902B4"/>
    <w:rsid w:val="00D9143A"/>
    <w:rsid w:val="00D91711"/>
    <w:rsid w:val="00D919DB"/>
    <w:rsid w:val="00D91ABB"/>
    <w:rsid w:val="00D92EA3"/>
    <w:rsid w:val="00D9301E"/>
    <w:rsid w:val="00D93633"/>
    <w:rsid w:val="00D93FC9"/>
    <w:rsid w:val="00D9457D"/>
    <w:rsid w:val="00D947E1"/>
    <w:rsid w:val="00D958CD"/>
    <w:rsid w:val="00D96032"/>
    <w:rsid w:val="00D96EF9"/>
    <w:rsid w:val="00D9761D"/>
    <w:rsid w:val="00D979FB"/>
    <w:rsid w:val="00D97A03"/>
    <w:rsid w:val="00DA0253"/>
    <w:rsid w:val="00DA1756"/>
    <w:rsid w:val="00DA2076"/>
    <w:rsid w:val="00DA2C46"/>
    <w:rsid w:val="00DA2D66"/>
    <w:rsid w:val="00DA309C"/>
    <w:rsid w:val="00DA314B"/>
    <w:rsid w:val="00DA4A47"/>
    <w:rsid w:val="00DA5453"/>
    <w:rsid w:val="00DA66D4"/>
    <w:rsid w:val="00DA68DE"/>
    <w:rsid w:val="00DA7086"/>
    <w:rsid w:val="00DB0564"/>
    <w:rsid w:val="00DB06A8"/>
    <w:rsid w:val="00DB1AF2"/>
    <w:rsid w:val="00DB1B41"/>
    <w:rsid w:val="00DB228F"/>
    <w:rsid w:val="00DB23D9"/>
    <w:rsid w:val="00DB3F71"/>
    <w:rsid w:val="00DB4108"/>
    <w:rsid w:val="00DB520A"/>
    <w:rsid w:val="00DB62B6"/>
    <w:rsid w:val="00DC0FDB"/>
    <w:rsid w:val="00DC1E1B"/>
    <w:rsid w:val="00DC1E4D"/>
    <w:rsid w:val="00DC27BB"/>
    <w:rsid w:val="00DC3026"/>
    <w:rsid w:val="00DC3962"/>
    <w:rsid w:val="00DC587E"/>
    <w:rsid w:val="00DC6F97"/>
    <w:rsid w:val="00DC763C"/>
    <w:rsid w:val="00DC7E68"/>
    <w:rsid w:val="00DD05E2"/>
    <w:rsid w:val="00DD062D"/>
    <w:rsid w:val="00DD1707"/>
    <w:rsid w:val="00DD1A05"/>
    <w:rsid w:val="00DD21E9"/>
    <w:rsid w:val="00DD247D"/>
    <w:rsid w:val="00DD35F0"/>
    <w:rsid w:val="00DD3B76"/>
    <w:rsid w:val="00DD4031"/>
    <w:rsid w:val="00DD4178"/>
    <w:rsid w:val="00DD4471"/>
    <w:rsid w:val="00DD4F69"/>
    <w:rsid w:val="00DD57DB"/>
    <w:rsid w:val="00DD7159"/>
    <w:rsid w:val="00DD787F"/>
    <w:rsid w:val="00DE0125"/>
    <w:rsid w:val="00DE0F1C"/>
    <w:rsid w:val="00DE11A4"/>
    <w:rsid w:val="00DE1656"/>
    <w:rsid w:val="00DE1CB0"/>
    <w:rsid w:val="00DE1FCB"/>
    <w:rsid w:val="00DE21AB"/>
    <w:rsid w:val="00DE2BD1"/>
    <w:rsid w:val="00DE3FFC"/>
    <w:rsid w:val="00DE4BE3"/>
    <w:rsid w:val="00DE4DC9"/>
    <w:rsid w:val="00DE50B2"/>
    <w:rsid w:val="00DE60FB"/>
    <w:rsid w:val="00DE7039"/>
    <w:rsid w:val="00DE7360"/>
    <w:rsid w:val="00DE75B4"/>
    <w:rsid w:val="00DE771E"/>
    <w:rsid w:val="00DE7745"/>
    <w:rsid w:val="00DE7ABD"/>
    <w:rsid w:val="00DF09C5"/>
    <w:rsid w:val="00DF0D2D"/>
    <w:rsid w:val="00DF25F2"/>
    <w:rsid w:val="00DF26B6"/>
    <w:rsid w:val="00DF3D0A"/>
    <w:rsid w:val="00DF6EFF"/>
    <w:rsid w:val="00DF7224"/>
    <w:rsid w:val="00E0128B"/>
    <w:rsid w:val="00E01C02"/>
    <w:rsid w:val="00E01F8B"/>
    <w:rsid w:val="00E021CD"/>
    <w:rsid w:val="00E024D9"/>
    <w:rsid w:val="00E0388C"/>
    <w:rsid w:val="00E03BF1"/>
    <w:rsid w:val="00E045B1"/>
    <w:rsid w:val="00E05348"/>
    <w:rsid w:val="00E05855"/>
    <w:rsid w:val="00E06DF6"/>
    <w:rsid w:val="00E07B33"/>
    <w:rsid w:val="00E07E12"/>
    <w:rsid w:val="00E10585"/>
    <w:rsid w:val="00E1075D"/>
    <w:rsid w:val="00E11567"/>
    <w:rsid w:val="00E11C22"/>
    <w:rsid w:val="00E1390A"/>
    <w:rsid w:val="00E14380"/>
    <w:rsid w:val="00E1462E"/>
    <w:rsid w:val="00E14937"/>
    <w:rsid w:val="00E14D16"/>
    <w:rsid w:val="00E14FD8"/>
    <w:rsid w:val="00E159A7"/>
    <w:rsid w:val="00E16669"/>
    <w:rsid w:val="00E16BDE"/>
    <w:rsid w:val="00E178D1"/>
    <w:rsid w:val="00E201C9"/>
    <w:rsid w:val="00E21A9B"/>
    <w:rsid w:val="00E22780"/>
    <w:rsid w:val="00E23F40"/>
    <w:rsid w:val="00E24AA9"/>
    <w:rsid w:val="00E25208"/>
    <w:rsid w:val="00E26DE5"/>
    <w:rsid w:val="00E26F2F"/>
    <w:rsid w:val="00E27154"/>
    <w:rsid w:val="00E271EF"/>
    <w:rsid w:val="00E273E2"/>
    <w:rsid w:val="00E27768"/>
    <w:rsid w:val="00E30540"/>
    <w:rsid w:val="00E3054A"/>
    <w:rsid w:val="00E30A90"/>
    <w:rsid w:val="00E323DD"/>
    <w:rsid w:val="00E32557"/>
    <w:rsid w:val="00E34E14"/>
    <w:rsid w:val="00E35B57"/>
    <w:rsid w:val="00E36806"/>
    <w:rsid w:val="00E4063B"/>
    <w:rsid w:val="00E40755"/>
    <w:rsid w:val="00E411A0"/>
    <w:rsid w:val="00E41220"/>
    <w:rsid w:val="00E416BA"/>
    <w:rsid w:val="00E4258C"/>
    <w:rsid w:val="00E42F25"/>
    <w:rsid w:val="00E43383"/>
    <w:rsid w:val="00E4393A"/>
    <w:rsid w:val="00E43B6A"/>
    <w:rsid w:val="00E43CD5"/>
    <w:rsid w:val="00E43D27"/>
    <w:rsid w:val="00E444A0"/>
    <w:rsid w:val="00E445AA"/>
    <w:rsid w:val="00E45FAD"/>
    <w:rsid w:val="00E46BF0"/>
    <w:rsid w:val="00E46C76"/>
    <w:rsid w:val="00E46D8C"/>
    <w:rsid w:val="00E4767F"/>
    <w:rsid w:val="00E476EE"/>
    <w:rsid w:val="00E511C0"/>
    <w:rsid w:val="00E515D2"/>
    <w:rsid w:val="00E532D8"/>
    <w:rsid w:val="00E5403D"/>
    <w:rsid w:val="00E57114"/>
    <w:rsid w:val="00E57C9B"/>
    <w:rsid w:val="00E60411"/>
    <w:rsid w:val="00E60E61"/>
    <w:rsid w:val="00E6101C"/>
    <w:rsid w:val="00E62381"/>
    <w:rsid w:val="00E6273D"/>
    <w:rsid w:val="00E62A01"/>
    <w:rsid w:val="00E62B99"/>
    <w:rsid w:val="00E62F31"/>
    <w:rsid w:val="00E63090"/>
    <w:rsid w:val="00E63478"/>
    <w:rsid w:val="00E638FE"/>
    <w:rsid w:val="00E639B6"/>
    <w:rsid w:val="00E64E80"/>
    <w:rsid w:val="00E65080"/>
    <w:rsid w:val="00E65294"/>
    <w:rsid w:val="00E655C6"/>
    <w:rsid w:val="00E6612D"/>
    <w:rsid w:val="00E664D9"/>
    <w:rsid w:val="00E665F0"/>
    <w:rsid w:val="00E674D7"/>
    <w:rsid w:val="00E67D59"/>
    <w:rsid w:val="00E702CC"/>
    <w:rsid w:val="00E71893"/>
    <w:rsid w:val="00E7238F"/>
    <w:rsid w:val="00E72413"/>
    <w:rsid w:val="00E734C4"/>
    <w:rsid w:val="00E7367B"/>
    <w:rsid w:val="00E749FB"/>
    <w:rsid w:val="00E74AD5"/>
    <w:rsid w:val="00E750F5"/>
    <w:rsid w:val="00E75415"/>
    <w:rsid w:val="00E75E77"/>
    <w:rsid w:val="00E8005B"/>
    <w:rsid w:val="00E80BC5"/>
    <w:rsid w:val="00E81899"/>
    <w:rsid w:val="00E82110"/>
    <w:rsid w:val="00E824C0"/>
    <w:rsid w:val="00E8286C"/>
    <w:rsid w:val="00E84C6F"/>
    <w:rsid w:val="00E84F17"/>
    <w:rsid w:val="00E84F1A"/>
    <w:rsid w:val="00E854DC"/>
    <w:rsid w:val="00E85677"/>
    <w:rsid w:val="00E857A5"/>
    <w:rsid w:val="00E85B8E"/>
    <w:rsid w:val="00E86558"/>
    <w:rsid w:val="00E86B23"/>
    <w:rsid w:val="00E87B8E"/>
    <w:rsid w:val="00E90195"/>
    <w:rsid w:val="00E90FEE"/>
    <w:rsid w:val="00E91507"/>
    <w:rsid w:val="00E9167A"/>
    <w:rsid w:val="00E91D8D"/>
    <w:rsid w:val="00E92096"/>
    <w:rsid w:val="00E929AF"/>
    <w:rsid w:val="00E92C12"/>
    <w:rsid w:val="00E92DA6"/>
    <w:rsid w:val="00E93A69"/>
    <w:rsid w:val="00E9408E"/>
    <w:rsid w:val="00E94BE3"/>
    <w:rsid w:val="00E968D1"/>
    <w:rsid w:val="00E96C0A"/>
    <w:rsid w:val="00E96EC9"/>
    <w:rsid w:val="00E9753C"/>
    <w:rsid w:val="00EA055A"/>
    <w:rsid w:val="00EA120C"/>
    <w:rsid w:val="00EA1721"/>
    <w:rsid w:val="00EA287E"/>
    <w:rsid w:val="00EA2CB4"/>
    <w:rsid w:val="00EA385C"/>
    <w:rsid w:val="00EA424F"/>
    <w:rsid w:val="00EA46C3"/>
    <w:rsid w:val="00EA4B24"/>
    <w:rsid w:val="00EA510A"/>
    <w:rsid w:val="00EA52B4"/>
    <w:rsid w:val="00EA5BF8"/>
    <w:rsid w:val="00EA5EA2"/>
    <w:rsid w:val="00EA6BBB"/>
    <w:rsid w:val="00EA6EF2"/>
    <w:rsid w:val="00EA7950"/>
    <w:rsid w:val="00EA7CE7"/>
    <w:rsid w:val="00EB05A2"/>
    <w:rsid w:val="00EB0C0C"/>
    <w:rsid w:val="00EB1816"/>
    <w:rsid w:val="00EB2BA0"/>
    <w:rsid w:val="00EB393D"/>
    <w:rsid w:val="00EB419E"/>
    <w:rsid w:val="00EB4EE3"/>
    <w:rsid w:val="00EB6259"/>
    <w:rsid w:val="00EB6820"/>
    <w:rsid w:val="00EB6A8E"/>
    <w:rsid w:val="00EC036E"/>
    <w:rsid w:val="00EC07F7"/>
    <w:rsid w:val="00EC0E2B"/>
    <w:rsid w:val="00EC103A"/>
    <w:rsid w:val="00EC1664"/>
    <w:rsid w:val="00EC1C57"/>
    <w:rsid w:val="00EC21A1"/>
    <w:rsid w:val="00EC2410"/>
    <w:rsid w:val="00EC24AF"/>
    <w:rsid w:val="00EC3364"/>
    <w:rsid w:val="00EC3796"/>
    <w:rsid w:val="00EC4643"/>
    <w:rsid w:val="00EC64E5"/>
    <w:rsid w:val="00EC68F6"/>
    <w:rsid w:val="00EC69EA"/>
    <w:rsid w:val="00ED21A2"/>
    <w:rsid w:val="00ED24B1"/>
    <w:rsid w:val="00ED2776"/>
    <w:rsid w:val="00ED2EB4"/>
    <w:rsid w:val="00ED2F5F"/>
    <w:rsid w:val="00ED3339"/>
    <w:rsid w:val="00ED3489"/>
    <w:rsid w:val="00ED391A"/>
    <w:rsid w:val="00ED41CD"/>
    <w:rsid w:val="00ED4420"/>
    <w:rsid w:val="00ED482E"/>
    <w:rsid w:val="00ED7392"/>
    <w:rsid w:val="00ED7ADC"/>
    <w:rsid w:val="00EE1CD3"/>
    <w:rsid w:val="00EE1F90"/>
    <w:rsid w:val="00EE202B"/>
    <w:rsid w:val="00EE2142"/>
    <w:rsid w:val="00EE3047"/>
    <w:rsid w:val="00EE3DEF"/>
    <w:rsid w:val="00EE4F33"/>
    <w:rsid w:val="00EE5F88"/>
    <w:rsid w:val="00EE65E0"/>
    <w:rsid w:val="00EE6C7F"/>
    <w:rsid w:val="00EE6ED7"/>
    <w:rsid w:val="00EE747D"/>
    <w:rsid w:val="00EE7D92"/>
    <w:rsid w:val="00EF0081"/>
    <w:rsid w:val="00EF18C5"/>
    <w:rsid w:val="00EF190D"/>
    <w:rsid w:val="00EF19EC"/>
    <w:rsid w:val="00EF1CC1"/>
    <w:rsid w:val="00EF2F72"/>
    <w:rsid w:val="00EF3A3F"/>
    <w:rsid w:val="00EF46F0"/>
    <w:rsid w:val="00EF57AA"/>
    <w:rsid w:val="00EF5F50"/>
    <w:rsid w:val="00EF65AC"/>
    <w:rsid w:val="00EF662A"/>
    <w:rsid w:val="00EF66A4"/>
    <w:rsid w:val="00EF6C1D"/>
    <w:rsid w:val="00EF6DF6"/>
    <w:rsid w:val="00EF7FCC"/>
    <w:rsid w:val="00F00022"/>
    <w:rsid w:val="00F012C2"/>
    <w:rsid w:val="00F02262"/>
    <w:rsid w:val="00F02382"/>
    <w:rsid w:val="00F0686B"/>
    <w:rsid w:val="00F07608"/>
    <w:rsid w:val="00F129D4"/>
    <w:rsid w:val="00F12AA0"/>
    <w:rsid w:val="00F13310"/>
    <w:rsid w:val="00F138A3"/>
    <w:rsid w:val="00F13FBB"/>
    <w:rsid w:val="00F142DF"/>
    <w:rsid w:val="00F14D0B"/>
    <w:rsid w:val="00F14E7F"/>
    <w:rsid w:val="00F16A0A"/>
    <w:rsid w:val="00F17389"/>
    <w:rsid w:val="00F173B6"/>
    <w:rsid w:val="00F17666"/>
    <w:rsid w:val="00F17814"/>
    <w:rsid w:val="00F17B15"/>
    <w:rsid w:val="00F201B7"/>
    <w:rsid w:val="00F212E6"/>
    <w:rsid w:val="00F21311"/>
    <w:rsid w:val="00F21C52"/>
    <w:rsid w:val="00F21CD2"/>
    <w:rsid w:val="00F233C8"/>
    <w:rsid w:val="00F2472F"/>
    <w:rsid w:val="00F262F2"/>
    <w:rsid w:val="00F26F78"/>
    <w:rsid w:val="00F2726B"/>
    <w:rsid w:val="00F3284F"/>
    <w:rsid w:val="00F329B0"/>
    <w:rsid w:val="00F32B08"/>
    <w:rsid w:val="00F32BE5"/>
    <w:rsid w:val="00F3380D"/>
    <w:rsid w:val="00F33ABE"/>
    <w:rsid w:val="00F34043"/>
    <w:rsid w:val="00F340FB"/>
    <w:rsid w:val="00F343C6"/>
    <w:rsid w:val="00F353AF"/>
    <w:rsid w:val="00F35ADF"/>
    <w:rsid w:val="00F35AF9"/>
    <w:rsid w:val="00F375FA"/>
    <w:rsid w:val="00F37909"/>
    <w:rsid w:val="00F407A8"/>
    <w:rsid w:val="00F40987"/>
    <w:rsid w:val="00F40CD0"/>
    <w:rsid w:val="00F40DC2"/>
    <w:rsid w:val="00F41433"/>
    <w:rsid w:val="00F42030"/>
    <w:rsid w:val="00F428A2"/>
    <w:rsid w:val="00F43251"/>
    <w:rsid w:val="00F44375"/>
    <w:rsid w:val="00F4498E"/>
    <w:rsid w:val="00F45D28"/>
    <w:rsid w:val="00F46824"/>
    <w:rsid w:val="00F470E5"/>
    <w:rsid w:val="00F47331"/>
    <w:rsid w:val="00F477AE"/>
    <w:rsid w:val="00F504C5"/>
    <w:rsid w:val="00F5142A"/>
    <w:rsid w:val="00F517C2"/>
    <w:rsid w:val="00F51D5C"/>
    <w:rsid w:val="00F51E66"/>
    <w:rsid w:val="00F53306"/>
    <w:rsid w:val="00F53E36"/>
    <w:rsid w:val="00F5465D"/>
    <w:rsid w:val="00F55B9E"/>
    <w:rsid w:val="00F55F9C"/>
    <w:rsid w:val="00F56E12"/>
    <w:rsid w:val="00F572F5"/>
    <w:rsid w:val="00F573D1"/>
    <w:rsid w:val="00F601B9"/>
    <w:rsid w:val="00F60215"/>
    <w:rsid w:val="00F60FDF"/>
    <w:rsid w:val="00F61128"/>
    <w:rsid w:val="00F61E76"/>
    <w:rsid w:val="00F62E91"/>
    <w:rsid w:val="00F63B3F"/>
    <w:rsid w:val="00F64458"/>
    <w:rsid w:val="00F64466"/>
    <w:rsid w:val="00F6474E"/>
    <w:rsid w:val="00F64B81"/>
    <w:rsid w:val="00F64DEB"/>
    <w:rsid w:val="00F6569B"/>
    <w:rsid w:val="00F65A87"/>
    <w:rsid w:val="00F65C68"/>
    <w:rsid w:val="00F66EF4"/>
    <w:rsid w:val="00F67472"/>
    <w:rsid w:val="00F70740"/>
    <w:rsid w:val="00F707E1"/>
    <w:rsid w:val="00F7082E"/>
    <w:rsid w:val="00F708C7"/>
    <w:rsid w:val="00F71E60"/>
    <w:rsid w:val="00F71E8D"/>
    <w:rsid w:val="00F71F83"/>
    <w:rsid w:val="00F727D6"/>
    <w:rsid w:val="00F72C4C"/>
    <w:rsid w:val="00F72EC9"/>
    <w:rsid w:val="00F73432"/>
    <w:rsid w:val="00F73C89"/>
    <w:rsid w:val="00F74762"/>
    <w:rsid w:val="00F74B72"/>
    <w:rsid w:val="00F75045"/>
    <w:rsid w:val="00F75673"/>
    <w:rsid w:val="00F771BD"/>
    <w:rsid w:val="00F7748A"/>
    <w:rsid w:val="00F77E7B"/>
    <w:rsid w:val="00F80770"/>
    <w:rsid w:val="00F80EEB"/>
    <w:rsid w:val="00F81E8B"/>
    <w:rsid w:val="00F82509"/>
    <w:rsid w:val="00F82A65"/>
    <w:rsid w:val="00F831AB"/>
    <w:rsid w:val="00F831C7"/>
    <w:rsid w:val="00F834FF"/>
    <w:rsid w:val="00F843D4"/>
    <w:rsid w:val="00F84AFE"/>
    <w:rsid w:val="00F854CC"/>
    <w:rsid w:val="00F85D17"/>
    <w:rsid w:val="00F85E11"/>
    <w:rsid w:val="00F85FF8"/>
    <w:rsid w:val="00F86DD1"/>
    <w:rsid w:val="00F87C3E"/>
    <w:rsid w:val="00F90202"/>
    <w:rsid w:val="00F908B6"/>
    <w:rsid w:val="00F9126E"/>
    <w:rsid w:val="00F91BCE"/>
    <w:rsid w:val="00F9376D"/>
    <w:rsid w:val="00F93F00"/>
    <w:rsid w:val="00F93FE3"/>
    <w:rsid w:val="00F9550C"/>
    <w:rsid w:val="00F95D6A"/>
    <w:rsid w:val="00F968E6"/>
    <w:rsid w:val="00F969E4"/>
    <w:rsid w:val="00F96C6E"/>
    <w:rsid w:val="00F96C7D"/>
    <w:rsid w:val="00F96EA1"/>
    <w:rsid w:val="00F96F4B"/>
    <w:rsid w:val="00FA0482"/>
    <w:rsid w:val="00FA0E46"/>
    <w:rsid w:val="00FA2385"/>
    <w:rsid w:val="00FA265C"/>
    <w:rsid w:val="00FA2C24"/>
    <w:rsid w:val="00FA2FAB"/>
    <w:rsid w:val="00FA3A4A"/>
    <w:rsid w:val="00FA4616"/>
    <w:rsid w:val="00FA4E79"/>
    <w:rsid w:val="00FA4F14"/>
    <w:rsid w:val="00FA539F"/>
    <w:rsid w:val="00FA5582"/>
    <w:rsid w:val="00FA6A6D"/>
    <w:rsid w:val="00FA6F50"/>
    <w:rsid w:val="00FA7BB3"/>
    <w:rsid w:val="00FB082D"/>
    <w:rsid w:val="00FB0B20"/>
    <w:rsid w:val="00FB0B4C"/>
    <w:rsid w:val="00FB0BED"/>
    <w:rsid w:val="00FB15A6"/>
    <w:rsid w:val="00FB1A17"/>
    <w:rsid w:val="00FB2036"/>
    <w:rsid w:val="00FB2EE3"/>
    <w:rsid w:val="00FB2F0A"/>
    <w:rsid w:val="00FB2FD1"/>
    <w:rsid w:val="00FB4202"/>
    <w:rsid w:val="00FB51E7"/>
    <w:rsid w:val="00FB5AB3"/>
    <w:rsid w:val="00FB6380"/>
    <w:rsid w:val="00FB66E5"/>
    <w:rsid w:val="00FB688C"/>
    <w:rsid w:val="00FB6A70"/>
    <w:rsid w:val="00FB6CD5"/>
    <w:rsid w:val="00FB7EB6"/>
    <w:rsid w:val="00FC0448"/>
    <w:rsid w:val="00FC0ADA"/>
    <w:rsid w:val="00FC1013"/>
    <w:rsid w:val="00FC1D83"/>
    <w:rsid w:val="00FC1F1E"/>
    <w:rsid w:val="00FC2929"/>
    <w:rsid w:val="00FC293A"/>
    <w:rsid w:val="00FC2E53"/>
    <w:rsid w:val="00FC339F"/>
    <w:rsid w:val="00FC38C4"/>
    <w:rsid w:val="00FC3963"/>
    <w:rsid w:val="00FC3F09"/>
    <w:rsid w:val="00FC5560"/>
    <w:rsid w:val="00FC5580"/>
    <w:rsid w:val="00FC6279"/>
    <w:rsid w:val="00FC7208"/>
    <w:rsid w:val="00FC7ACA"/>
    <w:rsid w:val="00FC7B49"/>
    <w:rsid w:val="00FD0E60"/>
    <w:rsid w:val="00FD13E5"/>
    <w:rsid w:val="00FD217D"/>
    <w:rsid w:val="00FD237A"/>
    <w:rsid w:val="00FD2B20"/>
    <w:rsid w:val="00FD32E4"/>
    <w:rsid w:val="00FD46BB"/>
    <w:rsid w:val="00FD6E53"/>
    <w:rsid w:val="00FD7FFE"/>
    <w:rsid w:val="00FE058E"/>
    <w:rsid w:val="00FE0944"/>
    <w:rsid w:val="00FE108A"/>
    <w:rsid w:val="00FE14E7"/>
    <w:rsid w:val="00FE258D"/>
    <w:rsid w:val="00FE41DF"/>
    <w:rsid w:val="00FE44F1"/>
    <w:rsid w:val="00FE7168"/>
    <w:rsid w:val="00FF0B1F"/>
    <w:rsid w:val="00FF0CCA"/>
    <w:rsid w:val="00FF1273"/>
    <w:rsid w:val="00FF136D"/>
    <w:rsid w:val="00FF1DCC"/>
    <w:rsid w:val="00FF1F9D"/>
    <w:rsid w:val="00FF3103"/>
    <w:rsid w:val="00FF3872"/>
    <w:rsid w:val="00FF3AD2"/>
    <w:rsid w:val="00FF42BC"/>
    <w:rsid w:val="00FF4621"/>
    <w:rsid w:val="00FF4812"/>
    <w:rsid w:val="00FF4910"/>
    <w:rsid w:val="00FF57B0"/>
    <w:rsid w:val="00FF618B"/>
    <w:rsid w:val="00FF6270"/>
    <w:rsid w:val="00FF6936"/>
    <w:rsid w:val="00FF6D44"/>
    <w:rsid w:val="00FF6DFD"/>
    <w:rsid w:val="00FF7AED"/>
    <w:rsid w:val="00FF7B3E"/>
  </w:rsids>
  <m:mathPr>
    <m:mathFont m:val="Cambria Math"/>
    <m:brkBin m:val="before"/>
    <m:brkBinSub m:val="--"/>
    <m:smallFrac m:val="0"/>
    <m:dispDef/>
    <m:lMargin m:val="0"/>
    <m:rMargin m:val="0"/>
    <m:defJc m:val="centerGroup"/>
    <m:wrapIndent m:val="1440"/>
    <m:intLim m:val="subSup"/>
    <m:naryLim m:val="undOvr"/>
  </m:mathPr>
  <w:themeFontLang w:val="ru-RU"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oNotEmbedSmartTags/>
  <w:decimalSymbol w:val=","/>
  <w:listSeparator w:val=";"/>
  <w14:docId w14:val="0262407A"/>
  <w15:chartTrackingRefBased/>
  <w15:docId w15:val="{7154F972-0D66-4380-87ED-8C25E87478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ru-RU" w:eastAsia="ja-JP"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footnote text" w:uiPriority="99"/>
    <w:lsdException w:name="annotation text" w:locked="1"/>
    <w:lsdException w:name="header" w:uiPriority="99"/>
    <w:lsdException w:name="caption" w:locked="1" w:qFormat="1"/>
    <w:lsdException w:name="footnote reference" w:uiPriority="99"/>
    <w:lsdException w:name="annotation reference" w:locked="1"/>
    <w:lsdException w:name="Title" w:locked="1" w:qFormat="1"/>
    <w:lsdException w:name="Subtitle" w:locked="1" w:uiPriority="11" w:qFormat="1"/>
    <w:lsdException w:name="Hyperlink" w:locked="1" w:uiPriority="99"/>
    <w:lsdException w:name="Strong" w:locked="1" w:uiPriority="22" w:qFormat="1"/>
    <w:lsdException w:name="Emphasis" w:locked="1" w:qFormat="1"/>
    <w:lsdException w:name="Normal (Web)" w:locked="1"/>
    <w:lsdException w:name="HTML Definition" w:semiHidden="1" w:unhideWhenUsed="1"/>
    <w:lsdException w:name="HTML Keyboard" w:semiHidden="1" w:unhideWhenUsed="1"/>
    <w:lsdException w:name="HTML Sample" w:semiHidden="1" w:unhideWhenUsed="1"/>
    <w:lsdException w:name="Normal Table" w:semiHidden="1" w:unhideWhenUsed="1"/>
    <w:lsdException w:name="annotation subject" w:semiHidden="1" w:unhideWhenUsed="1"/>
    <w:lsdException w:name="No List" w:locked="1"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f">
    <w:name w:val="Normal"/>
    <w:qFormat/>
    <w:rsid w:val="00234C92"/>
    <w:pPr>
      <w:jc w:val="both"/>
    </w:pPr>
    <w:rPr>
      <w:rFonts w:ascii="ГОСТ тип А" w:hAnsi="ГОСТ тип А"/>
      <w:i/>
      <w:sz w:val="28"/>
      <w:lang w:eastAsia="ru-RU"/>
    </w:rPr>
  </w:style>
  <w:style w:type="paragraph" w:styleId="1">
    <w:name w:val="heading 1"/>
    <w:aliases w:val="H1,h1,MajorTopic.Title,1 ghost,g,Section Heading,ghost,Guardent-H1,ResHeading,Chapter Title,II+,I,Head1,Heading apps,A MAJOR/BOLD,stydde,Part,Top of Page Header,Chapter Heading,12,1,sstHeading 1,Attribute Heading 1,ATHeading 1,Main Page,h11"/>
    <w:basedOn w:val="af"/>
    <w:next w:val="af"/>
    <w:link w:val="13"/>
    <w:qFormat/>
    <w:rsid w:val="006307C4"/>
    <w:pPr>
      <w:keepNext/>
      <w:pageBreakBefore/>
      <w:numPr>
        <w:numId w:val="32"/>
      </w:numPr>
      <w:tabs>
        <w:tab w:val="left" w:pos="709"/>
      </w:tabs>
      <w:spacing w:before="240" w:after="240" w:line="360" w:lineRule="auto"/>
      <w:outlineLvl w:val="0"/>
    </w:pPr>
    <w:rPr>
      <w:rFonts w:ascii="Times New Roman Bold" w:hAnsi="Times New Roman Bold"/>
      <w:b/>
      <w:i w:val="0"/>
      <w:caps/>
    </w:rPr>
  </w:style>
  <w:style w:type="paragraph" w:styleId="20">
    <w:name w:val="heading 2"/>
    <w:aliases w:val="Мой заголовок 2"/>
    <w:basedOn w:val="af"/>
    <w:next w:val="af"/>
    <w:link w:val="24"/>
    <w:qFormat/>
    <w:rsid w:val="00A57AF3"/>
    <w:pPr>
      <w:keepNext/>
      <w:numPr>
        <w:ilvl w:val="1"/>
        <w:numId w:val="32"/>
      </w:numPr>
      <w:tabs>
        <w:tab w:val="left" w:pos="851"/>
        <w:tab w:val="left" w:pos="1276"/>
      </w:tabs>
      <w:spacing w:before="240" w:after="240" w:line="360" w:lineRule="auto"/>
      <w:outlineLvl w:val="1"/>
    </w:pPr>
    <w:rPr>
      <w:rFonts w:ascii="Times New Roman" w:hAnsi="Times New Roman"/>
      <w:b/>
      <w:bCs/>
      <w:i w:val="0"/>
      <w:iCs/>
      <w:szCs w:val="28"/>
    </w:rPr>
  </w:style>
  <w:style w:type="paragraph" w:styleId="31">
    <w:name w:val="heading 3"/>
    <w:aliases w:val="Пункт,H3,h3,3m,sh3,h31,HHHeading,head3,øàù úú-ôø÷,orderpara2,l3,level 3 heading,3,TextProp,Nagłówek 3 z numeracją,subhead,1.,l3+toc 3,CT,Sub-section Title,Level 3 Head,level 3 no TOC,3rd level,Head 3,TF-Overskrift 3,Subhead,titre 1.1.1,L3"/>
    <w:basedOn w:val="af"/>
    <w:next w:val="af"/>
    <w:link w:val="33"/>
    <w:qFormat/>
    <w:rsid w:val="00A57AF3"/>
    <w:pPr>
      <w:keepNext/>
      <w:numPr>
        <w:ilvl w:val="2"/>
        <w:numId w:val="32"/>
      </w:numPr>
      <w:tabs>
        <w:tab w:val="left" w:pos="993"/>
        <w:tab w:val="left" w:pos="1560"/>
      </w:tabs>
      <w:spacing w:before="120" w:after="120" w:line="360" w:lineRule="auto"/>
      <w:outlineLvl w:val="2"/>
    </w:pPr>
    <w:rPr>
      <w:rFonts w:ascii="Times New Roman" w:hAnsi="Times New Roman"/>
      <w:b/>
      <w:bCs/>
      <w:i w:val="0"/>
      <w:szCs w:val="26"/>
    </w:rPr>
  </w:style>
  <w:style w:type="paragraph" w:styleId="40">
    <w:name w:val="heading 4"/>
    <w:aliases w:val="H4"/>
    <w:basedOn w:val="31"/>
    <w:next w:val="af"/>
    <w:link w:val="41"/>
    <w:qFormat/>
    <w:rsid w:val="00F75673"/>
    <w:pPr>
      <w:numPr>
        <w:ilvl w:val="3"/>
      </w:numPr>
      <w:tabs>
        <w:tab w:val="clear" w:pos="1560"/>
        <w:tab w:val="left" w:pos="1701"/>
      </w:tabs>
      <w:outlineLvl w:val="3"/>
    </w:pPr>
    <w:rPr>
      <w:rFonts w:ascii="Times New Roman Bold" w:hAnsi="Times New Roman Bold"/>
      <w:b w:val="0"/>
      <w:bCs w:val="0"/>
      <w:i/>
      <w:szCs w:val="28"/>
    </w:rPr>
  </w:style>
  <w:style w:type="paragraph" w:styleId="51">
    <w:name w:val="heading 5"/>
    <w:aliases w:val="H5,PIM 5,5,ITT t5,PA Pico Section,Обыч. абзац 1,27+1"/>
    <w:basedOn w:val="af"/>
    <w:next w:val="af"/>
    <w:link w:val="52"/>
    <w:qFormat/>
    <w:rsid w:val="00DB62B6"/>
    <w:pPr>
      <w:numPr>
        <w:ilvl w:val="4"/>
        <w:numId w:val="32"/>
      </w:numPr>
      <w:tabs>
        <w:tab w:val="left" w:pos="1820"/>
      </w:tabs>
      <w:spacing w:before="240" w:after="60"/>
      <w:outlineLvl w:val="4"/>
    </w:pPr>
    <w:rPr>
      <w:rFonts w:ascii="Times New Roman Bold" w:hAnsi="Times New Roman Bold"/>
      <w:b/>
      <w:bCs/>
      <w:i w:val="0"/>
      <w:iCs/>
      <w:sz w:val="24"/>
      <w:szCs w:val="26"/>
    </w:rPr>
  </w:style>
  <w:style w:type="paragraph" w:styleId="6">
    <w:name w:val="heading 6"/>
    <w:aliases w:val="PIM 6,H6"/>
    <w:basedOn w:val="af"/>
    <w:next w:val="af"/>
    <w:link w:val="60"/>
    <w:qFormat/>
    <w:rsid w:val="00362272"/>
    <w:pPr>
      <w:numPr>
        <w:ilvl w:val="5"/>
        <w:numId w:val="32"/>
      </w:numPr>
      <w:spacing w:before="240" w:after="60"/>
      <w:outlineLvl w:val="5"/>
    </w:pPr>
    <w:rPr>
      <w:rFonts w:ascii="Calibri" w:hAnsi="Calibri"/>
      <w:b/>
      <w:bCs/>
      <w:sz w:val="22"/>
      <w:szCs w:val="22"/>
    </w:rPr>
  </w:style>
  <w:style w:type="paragraph" w:styleId="7">
    <w:name w:val="heading 7"/>
    <w:aliases w:val="PIM 7,H7"/>
    <w:basedOn w:val="af"/>
    <w:next w:val="af"/>
    <w:link w:val="70"/>
    <w:qFormat/>
    <w:rsid w:val="00362272"/>
    <w:pPr>
      <w:numPr>
        <w:ilvl w:val="6"/>
        <w:numId w:val="32"/>
      </w:numPr>
      <w:spacing w:before="240" w:after="120" w:line="360" w:lineRule="auto"/>
      <w:jc w:val="left"/>
      <w:outlineLvl w:val="6"/>
    </w:pPr>
    <w:rPr>
      <w:rFonts w:ascii="Calibri" w:hAnsi="Calibri"/>
      <w:sz w:val="24"/>
      <w:szCs w:val="24"/>
    </w:rPr>
  </w:style>
  <w:style w:type="paragraph" w:styleId="8">
    <w:name w:val="heading 8"/>
    <w:aliases w:val="H8"/>
    <w:basedOn w:val="af"/>
    <w:next w:val="af"/>
    <w:link w:val="80"/>
    <w:qFormat/>
    <w:rsid w:val="00362272"/>
    <w:pPr>
      <w:numPr>
        <w:ilvl w:val="7"/>
        <w:numId w:val="32"/>
      </w:numPr>
      <w:spacing w:before="240" w:after="120" w:line="360" w:lineRule="auto"/>
      <w:jc w:val="left"/>
      <w:outlineLvl w:val="7"/>
    </w:pPr>
    <w:rPr>
      <w:rFonts w:ascii="Calibri" w:hAnsi="Calibri"/>
      <w:i w:val="0"/>
      <w:iCs/>
      <w:sz w:val="24"/>
      <w:szCs w:val="24"/>
    </w:rPr>
  </w:style>
  <w:style w:type="paragraph" w:styleId="9">
    <w:name w:val="heading 9"/>
    <w:aliases w:val="Заголовок 90,H9"/>
    <w:basedOn w:val="af"/>
    <w:next w:val="af"/>
    <w:link w:val="90"/>
    <w:qFormat/>
    <w:rsid w:val="00362272"/>
    <w:pPr>
      <w:numPr>
        <w:ilvl w:val="8"/>
        <w:numId w:val="32"/>
      </w:numPr>
      <w:spacing w:before="240" w:after="60" w:line="360" w:lineRule="auto"/>
      <w:jc w:val="left"/>
      <w:outlineLvl w:val="8"/>
    </w:pPr>
    <w:rPr>
      <w:rFonts w:ascii="Cambria" w:hAnsi="Cambria"/>
      <w:sz w:val="22"/>
      <w:szCs w:val="22"/>
    </w:rPr>
  </w:style>
  <w:style w:type="character" w:default="1" w:styleId="af0">
    <w:name w:val="Default Paragraph Font"/>
    <w:uiPriority w:val="1"/>
    <w:semiHidden/>
    <w:unhideWhenUsed/>
  </w:style>
  <w:style w:type="table" w:default="1" w:styleId="af1">
    <w:name w:val="Normal Table"/>
    <w:uiPriority w:val="99"/>
    <w:semiHidden/>
    <w:unhideWhenUsed/>
    <w:tblPr>
      <w:tblInd w:w="0" w:type="dxa"/>
      <w:tblCellMar>
        <w:top w:w="0" w:type="dxa"/>
        <w:left w:w="108" w:type="dxa"/>
        <w:bottom w:w="0" w:type="dxa"/>
        <w:right w:w="108" w:type="dxa"/>
      </w:tblCellMar>
    </w:tblPr>
  </w:style>
  <w:style w:type="numbering" w:default="1" w:styleId="af2">
    <w:name w:val="No List"/>
    <w:uiPriority w:val="99"/>
    <w:semiHidden/>
    <w:unhideWhenUsed/>
  </w:style>
  <w:style w:type="paragraph" w:styleId="af3">
    <w:name w:val="Document Map"/>
    <w:basedOn w:val="af"/>
    <w:link w:val="af4"/>
    <w:semiHidden/>
    <w:rsid w:val="00AA5327"/>
    <w:rPr>
      <w:rFonts w:ascii="Tahoma" w:hAnsi="Tahoma"/>
      <w:sz w:val="16"/>
      <w:szCs w:val="16"/>
    </w:rPr>
  </w:style>
  <w:style w:type="paragraph" w:customStyle="1" w:styleId="af5">
    <w:name w:val="Штамп"/>
    <w:basedOn w:val="af"/>
    <w:rsid w:val="00C129E5"/>
    <w:pPr>
      <w:jc w:val="center"/>
    </w:pPr>
    <w:rPr>
      <w:noProof/>
      <w:sz w:val="18"/>
    </w:rPr>
  </w:style>
  <w:style w:type="paragraph" w:styleId="af6">
    <w:name w:val="header"/>
    <w:basedOn w:val="af"/>
    <w:link w:val="af7"/>
    <w:uiPriority w:val="99"/>
    <w:rsid w:val="00C129E5"/>
    <w:pPr>
      <w:tabs>
        <w:tab w:val="center" w:pos="4153"/>
        <w:tab w:val="right" w:pos="8306"/>
      </w:tabs>
    </w:pPr>
  </w:style>
  <w:style w:type="paragraph" w:styleId="af8">
    <w:name w:val="footer"/>
    <w:basedOn w:val="af"/>
    <w:link w:val="af9"/>
    <w:rsid w:val="00C129E5"/>
    <w:pPr>
      <w:tabs>
        <w:tab w:val="center" w:pos="4153"/>
        <w:tab w:val="right" w:pos="8306"/>
      </w:tabs>
    </w:pPr>
  </w:style>
  <w:style w:type="paragraph" w:styleId="afa">
    <w:name w:val="Body Text"/>
    <w:basedOn w:val="af"/>
    <w:link w:val="afb"/>
    <w:rsid w:val="00EF65AC"/>
    <w:pPr>
      <w:spacing w:line="360" w:lineRule="auto"/>
      <w:ind w:firstLine="851"/>
    </w:pPr>
    <w:rPr>
      <w:rFonts w:ascii="Times New Roman" w:hAnsi="Times New Roman"/>
      <w:i w:val="0"/>
      <w:sz w:val="24"/>
    </w:rPr>
  </w:style>
  <w:style w:type="paragraph" w:customStyle="1" w:styleId="afc">
    <w:name w:val="Формула"/>
    <w:basedOn w:val="af"/>
    <w:next w:val="af"/>
    <w:rsid w:val="00C129E5"/>
    <w:pPr>
      <w:spacing w:before="60" w:after="60"/>
      <w:ind w:left="567"/>
    </w:pPr>
  </w:style>
  <w:style w:type="paragraph" w:styleId="afd">
    <w:name w:val="caption"/>
    <w:aliases w:val="Название объекта Знак1,Название объекта Знак Знак Знак Знак Знак1,Название объекта Знак Знак Знак Знак Знак Знак,Название объекта Знак Знак Знак,Название объекта Знак Знак1,Название объекта Знак Знак Знак Знак Знак Знак Знак Знак Знак"/>
    <w:basedOn w:val="af"/>
    <w:next w:val="af"/>
    <w:link w:val="afe"/>
    <w:qFormat/>
    <w:rsid w:val="00876DEE"/>
    <w:pPr>
      <w:spacing w:before="120" w:after="120"/>
      <w:jc w:val="center"/>
    </w:pPr>
    <w:rPr>
      <w:rFonts w:ascii="Times New Roman" w:hAnsi="Times New Roman"/>
      <w:bCs/>
      <w:i w:val="0"/>
      <w:sz w:val="24"/>
    </w:rPr>
  </w:style>
  <w:style w:type="paragraph" w:customStyle="1" w:styleId="aff">
    <w:name w:val="Таблица"/>
    <w:basedOn w:val="af"/>
    <w:rsid w:val="00C129E5"/>
    <w:pPr>
      <w:jc w:val="center"/>
    </w:pPr>
    <w:rPr>
      <w:sz w:val="24"/>
    </w:rPr>
  </w:style>
  <w:style w:type="character" w:customStyle="1" w:styleId="af4">
    <w:name w:val="Схема документа Знак"/>
    <w:link w:val="af3"/>
    <w:semiHidden/>
    <w:locked/>
    <w:rsid w:val="00AA5327"/>
    <w:rPr>
      <w:rFonts w:ascii="Tahoma" w:hAnsi="Tahoma"/>
      <w:i/>
      <w:sz w:val="16"/>
      <w:lang w:val="ru-RU" w:eastAsia="ru-RU"/>
    </w:rPr>
  </w:style>
  <w:style w:type="paragraph" w:customStyle="1" w:styleId="14">
    <w:name w:val="Название1"/>
    <w:basedOn w:val="aff0"/>
    <w:next w:val="aff0"/>
    <w:link w:val="aff1"/>
    <w:qFormat/>
    <w:rsid w:val="00AA5327"/>
    <w:pPr>
      <w:spacing w:before="240" w:after="60"/>
      <w:ind w:firstLine="720"/>
      <w:jc w:val="center"/>
    </w:pPr>
    <w:rPr>
      <w:rFonts w:ascii="Cambria" w:hAnsi="Cambria"/>
      <w:b/>
      <w:bCs/>
      <w:i w:val="0"/>
      <w:kern w:val="28"/>
      <w:sz w:val="32"/>
      <w:szCs w:val="32"/>
    </w:rPr>
  </w:style>
  <w:style w:type="character" w:customStyle="1" w:styleId="TitleChar">
    <w:name w:val="Title Char"/>
    <w:rsid w:val="00AA5327"/>
    <w:rPr>
      <w:rFonts w:ascii="Cambria" w:hAnsi="Cambria"/>
      <w:b/>
      <w:i/>
      <w:kern w:val="28"/>
      <w:sz w:val="32"/>
      <w:lang w:val="ru-RU" w:eastAsia="ru-RU"/>
    </w:rPr>
  </w:style>
  <w:style w:type="character" w:customStyle="1" w:styleId="aff1">
    <w:name w:val="Название Знак"/>
    <w:link w:val="14"/>
    <w:locked/>
    <w:rsid w:val="00AA5327"/>
    <w:rPr>
      <w:rFonts w:ascii="Cambria" w:hAnsi="Cambria"/>
      <w:b/>
      <w:kern w:val="28"/>
      <w:sz w:val="32"/>
      <w:lang w:val="ru-RU" w:eastAsia="ru-RU"/>
    </w:rPr>
  </w:style>
  <w:style w:type="paragraph" w:styleId="15">
    <w:name w:val="toc 1"/>
    <w:basedOn w:val="af"/>
    <w:next w:val="af"/>
    <w:autoRedefine/>
    <w:uiPriority w:val="39"/>
    <w:rsid w:val="006A41F8"/>
    <w:pPr>
      <w:tabs>
        <w:tab w:val="left" w:pos="142"/>
        <w:tab w:val="left" w:pos="426"/>
        <w:tab w:val="right" w:leader="dot" w:pos="9356"/>
      </w:tabs>
      <w:spacing w:line="360" w:lineRule="auto"/>
    </w:pPr>
    <w:rPr>
      <w:rFonts w:ascii="Times New Roman ??????????" w:hAnsi="Times New Roman ??????????"/>
      <w:b/>
      <w:bCs/>
      <w:i w:val="0"/>
    </w:rPr>
  </w:style>
  <w:style w:type="paragraph" w:styleId="25">
    <w:name w:val="toc 2"/>
    <w:basedOn w:val="af"/>
    <w:next w:val="af"/>
    <w:autoRedefine/>
    <w:uiPriority w:val="39"/>
    <w:rsid w:val="00093DAF"/>
    <w:pPr>
      <w:tabs>
        <w:tab w:val="left" w:pos="709"/>
        <w:tab w:val="right" w:leader="dot" w:pos="9345"/>
      </w:tabs>
      <w:spacing w:line="360" w:lineRule="auto"/>
    </w:pPr>
    <w:rPr>
      <w:rFonts w:ascii="Times New Roman" w:hAnsi="Times New Roman"/>
      <w:i w:val="0"/>
    </w:rPr>
  </w:style>
  <w:style w:type="paragraph" w:styleId="34">
    <w:name w:val="toc 3"/>
    <w:basedOn w:val="af"/>
    <w:next w:val="af"/>
    <w:autoRedefine/>
    <w:uiPriority w:val="39"/>
    <w:rsid w:val="008E4828"/>
    <w:pPr>
      <w:spacing w:line="360" w:lineRule="auto"/>
    </w:pPr>
    <w:rPr>
      <w:rFonts w:ascii="Times New Roman" w:hAnsi="Times New Roman"/>
      <w:i w:val="0"/>
      <w:iCs/>
    </w:rPr>
  </w:style>
  <w:style w:type="paragraph" w:customStyle="1" w:styleId="Heading0">
    <w:name w:val="Heading 0"/>
    <w:basedOn w:val="af"/>
    <w:next w:val="af"/>
    <w:rsid w:val="00AA5327"/>
    <w:pPr>
      <w:keepNext/>
      <w:pageBreakBefore/>
      <w:spacing w:after="120" w:line="360" w:lineRule="auto"/>
      <w:ind w:firstLine="720"/>
      <w:jc w:val="center"/>
    </w:pPr>
    <w:rPr>
      <w:rFonts w:ascii="Arial" w:hAnsi="Arial" w:cs="Arial"/>
      <w:b/>
      <w:bCs/>
      <w:i w:val="0"/>
      <w:caps/>
      <w:sz w:val="24"/>
      <w:szCs w:val="24"/>
      <w:lang w:val="en-US"/>
    </w:rPr>
  </w:style>
  <w:style w:type="paragraph" w:customStyle="1" w:styleId="aff2">
    <w:name w:val="титульный лист центр"/>
    <w:basedOn w:val="af"/>
    <w:link w:val="Char"/>
    <w:rsid w:val="00AA5327"/>
    <w:pPr>
      <w:spacing w:before="40"/>
      <w:jc w:val="center"/>
    </w:pPr>
    <w:rPr>
      <w:rFonts w:ascii="Times New Roman" w:hAnsi="Times New Roman"/>
      <w:b/>
      <w:bCs/>
      <w:i w:val="0"/>
      <w:szCs w:val="28"/>
    </w:rPr>
  </w:style>
  <w:style w:type="character" w:customStyle="1" w:styleId="af9">
    <w:name w:val="Нижний колонтитул Знак"/>
    <w:link w:val="af8"/>
    <w:locked/>
    <w:rsid w:val="00AA5327"/>
    <w:rPr>
      <w:rFonts w:ascii="ГОСТ тип А" w:hAnsi="ГОСТ тип А"/>
      <w:i/>
      <w:sz w:val="28"/>
      <w:lang w:val="ru-RU" w:eastAsia="ru-RU"/>
    </w:rPr>
  </w:style>
  <w:style w:type="character" w:styleId="aff3">
    <w:name w:val="Hyperlink"/>
    <w:uiPriority w:val="99"/>
    <w:rsid w:val="00AA5327"/>
    <w:rPr>
      <w:color w:val="0000FF"/>
      <w:u w:val="single"/>
    </w:rPr>
  </w:style>
  <w:style w:type="paragraph" w:customStyle="1" w:styleId="Normal1page">
    <w:name w:val="Normal_1_page"/>
    <w:basedOn w:val="af"/>
    <w:rsid w:val="00AA5327"/>
    <w:pPr>
      <w:jc w:val="left"/>
    </w:pPr>
    <w:rPr>
      <w:rFonts w:ascii="Times New Roman" w:hAnsi="Times New Roman"/>
      <w:i w:val="0"/>
      <w:sz w:val="24"/>
      <w:szCs w:val="24"/>
    </w:rPr>
  </w:style>
  <w:style w:type="paragraph" w:customStyle="1" w:styleId="H2">
    <w:name w:val="H2 для данного документа"/>
    <w:basedOn w:val="20"/>
    <w:link w:val="H20"/>
    <w:rsid w:val="00754E32"/>
    <w:pPr>
      <w:tabs>
        <w:tab w:val="left" w:pos="1560"/>
      </w:tabs>
    </w:pPr>
  </w:style>
  <w:style w:type="paragraph" w:customStyle="1" w:styleId="aff4">
    <w:name w:val="Простой текст"/>
    <w:basedOn w:val="Normal1"/>
    <w:link w:val="aff5"/>
    <w:rsid w:val="00E62381"/>
    <w:pPr>
      <w:jc w:val="both"/>
    </w:pPr>
  </w:style>
  <w:style w:type="character" w:customStyle="1" w:styleId="H20">
    <w:name w:val="H2 для данного документа Знак"/>
    <w:link w:val="H2"/>
    <w:locked/>
    <w:rsid w:val="00754E32"/>
    <w:rPr>
      <w:b/>
      <w:bCs/>
      <w:iCs/>
      <w:sz w:val="28"/>
      <w:szCs w:val="28"/>
      <w:lang w:eastAsia="ru-RU"/>
    </w:rPr>
  </w:style>
  <w:style w:type="character" w:customStyle="1" w:styleId="Char">
    <w:name w:val="титульный лист центр Char"/>
    <w:link w:val="aff2"/>
    <w:locked/>
    <w:rsid w:val="00AA5327"/>
    <w:rPr>
      <w:b/>
      <w:sz w:val="28"/>
      <w:lang w:val="ru-RU" w:eastAsia="ru-RU"/>
    </w:rPr>
  </w:style>
  <w:style w:type="paragraph" w:styleId="aff0">
    <w:name w:val="Balloon Text"/>
    <w:basedOn w:val="af"/>
    <w:link w:val="aff6"/>
    <w:semiHidden/>
    <w:rsid w:val="00AA5327"/>
    <w:rPr>
      <w:rFonts w:ascii="Tahoma" w:hAnsi="Tahoma"/>
      <w:sz w:val="16"/>
      <w:szCs w:val="16"/>
    </w:rPr>
  </w:style>
  <w:style w:type="character" w:customStyle="1" w:styleId="aff6">
    <w:name w:val="Текст выноски Знак"/>
    <w:link w:val="aff0"/>
    <w:locked/>
    <w:rsid w:val="00AA5327"/>
    <w:rPr>
      <w:rFonts w:ascii="Tahoma" w:hAnsi="Tahoma"/>
      <w:i/>
      <w:sz w:val="16"/>
      <w:lang w:val="ru-RU" w:eastAsia="ru-RU"/>
    </w:rPr>
  </w:style>
  <w:style w:type="character" w:customStyle="1" w:styleId="41">
    <w:name w:val="Заголовок 4 Знак"/>
    <w:aliases w:val="H4 Знак"/>
    <w:link w:val="40"/>
    <w:locked/>
    <w:rsid w:val="00F75673"/>
    <w:rPr>
      <w:rFonts w:ascii="Times New Roman Bold" w:hAnsi="Times New Roman Bold"/>
      <w:i/>
      <w:sz w:val="28"/>
      <w:szCs w:val="28"/>
      <w:lang w:eastAsia="ru-RU"/>
    </w:rPr>
  </w:style>
  <w:style w:type="character" w:customStyle="1" w:styleId="52">
    <w:name w:val="Заголовок 5 Знак"/>
    <w:aliases w:val="H5 Знак,PIM 5 Знак,5 Знак,ITT t5 Знак,PA Pico Section Знак,Обыч. абзац 1 Знак,27+1 Знак"/>
    <w:link w:val="51"/>
    <w:locked/>
    <w:rsid w:val="00DB62B6"/>
    <w:rPr>
      <w:rFonts w:ascii="Times New Roman Bold" w:hAnsi="Times New Roman Bold"/>
      <w:b/>
      <w:bCs/>
      <w:iCs/>
      <w:sz w:val="24"/>
      <w:szCs w:val="26"/>
      <w:lang w:eastAsia="ru-RU"/>
    </w:rPr>
  </w:style>
  <w:style w:type="character" w:customStyle="1" w:styleId="60">
    <w:name w:val="Заголовок 6 Знак"/>
    <w:aliases w:val="PIM 6 Знак,H6 Знак"/>
    <w:link w:val="6"/>
    <w:locked/>
    <w:rsid w:val="00362272"/>
    <w:rPr>
      <w:rFonts w:ascii="Calibri" w:hAnsi="Calibri"/>
      <w:b/>
      <w:bCs/>
      <w:i/>
      <w:sz w:val="22"/>
      <w:szCs w:val="22"/>
      <w:lang w:eastAsia="ru-RU"/>
    </w:rPr>
  </w:style>
  <w:style w:type="character" w:customStyle="1" w:styleId="Heading7Char">
    <w:name w:val="Heading 7 Char"/>
    <w:rsid w:val="00AA5327"/>
    <w:rPr>
      <w:rFonts w:ascii="Calibri" w:hAnsi="Calibri"/>
      <w:i/>
      <w:sz w:val="24"/>
      <w:lang w:val="ru-RU" w:eastAsia="ru-RU"/>
    </w:rPr>
  </w:style>
  <w:style w:type="character" w:customStyle="1" w:styleId="Heading8Char">
    <w:name w:val="Heading 8 Char"/>
    <w:rsid w:val="00AA5327"/>
    <w:rPr>
      <w:rFonts w:ascii="Calibri" w:hAnsi="Calibri"/>
      <w:sz w:val="24"/>
      <w:lang w:val="ru-RU" w:eastAsia="ru-RU"/>
    </w:rPr>
  </w:style>
  <w:style w:type="character" w:customStyle="1" w:styleId="Heading9Char">
    <w:name w:val="Heading 9 Char"/>
    <w:aliases w:val="Заголовок 90 Char"/>
    <w:rsid w:val="00AA5327"/>
    <w:rPr>
      <w:rFonts w:ascii="Cambria" w:hAnsi="Cambria"/>
      <w:i/>
      <w:sz w:val="22"/>
      <w:lang w:val="ru-RU" w:eastAsia="ru-RU"/>
    </w:rPr>
  </w:style>
  <w:style w:type="character" w:customStyle="1" w:styleId="13">
    <w:name w:val="Заголовок 1 Знак"/>
    <w:aliases w:val="H1 Знак,h1 Знак,MajorTopic.Title Знак,1 ghost Знак,g Знак,Section Heading Знак,ghost Знак,Guardent-H1 Знак,ResHeading Знак,Chapter Title Знак,II+ Знак,I Знак,Head1 Знак,Heading apps Знак,A MAJOR/BOLD Знак,stydde Знак,Part Знак,12 Знак"/>
    <w:link w:val="1"/>
    <w:locked/>
    <w:rsid w:val="006307C4"/>
    <w:rPr>
      <w:rFonts w:ascii="Times New Roman Bold" w:hAnsi="Times New Roman Bold"/>
      <w:b/>
      <w:caps/>
      <w:sz w:val="28"/>
      <w:lang w:eastAsia="ru-RU"/>
    </w:rPr>
  </w:style>
  <w:style w:type="character" w:customStyle="1" w:styleId="24">
    <w:name w:val="Заголовок 2 Знак"/>
    <w:aliases w:val="Мой заголовок 2 Знак"/>
    <w:link w:val="20"/>
    <w:locked/>
    <w:rsid w:val="00A57AF3"/>
    <w:rPr>
      <w:b/>
      <w:bCs/>
      <w:iCs/>
      <w:sz w:val="28"/>
      <w:szCs w:val="28"/>
      <w:lang w:eastAsia="ru-RU"/>
    </w:rPr>
  </w:style>
  <w:style w:type="character" w:customStyle="1" w:styleId="33">
    <w:name w:val="Заголовок 3 Знак"/>
    <w:aliases w:val="Пункт Знак,H3 Знак,h3 Знак,3m Знак,sh3 Знак,h31 Знак,HHHeading Знак,head3 Знак,øàù úú-ôø÷ Знак,orderpara2 Знак,l3 Знак,level 3 heading Знак,3 Знак,TextProp Знак,Nagłówek 3 z numeracją Знак,subhead Знак,1. Знак,l3+toc 3 Знак,CT Знак"/>
    <w:link w:val="31"/>
    <w:locked/>
    <w:rsid w:val="00A57AF3"/>
    <w:rPr>
      <w:b/>
      <w:bCs/>
      <w:sz w:val="28"/>
      <w:szCs w:val="26"/>
      <w:lang w:eastAsia="ru-RU"/>
    </w:rPr>
  </w:style>
  <w:style w:type="character" w:customStyle="1" w:styleId="BalloonTextChar1">
    <w:name w:val="Balloon Text Char1"/>
    <w:semiHidden/>
    <w:locked/>
    <w:rsid w:val="00AA5327"/>
    <w:rPr>
      <w:rFonts w:ascii="Tahoma" w:hAnsi="Tahoma"/>
      <w:sz w:val="16"/>
    </w:rPr>
  </w:style>
  <w:style w:type="character" w:customStyle="1" w:styleId="Heading1Char1">
    <w:name w:val="Heading 1 Char1"/>
    <w:aliases w:val="H1 Char2,h1 Char2,MajorTopic.Title Char2,1 ghost Char2,g Char2,Section Heading Char2,ghost Char2,Guardent-H1 Char2,ResHeading Char2,Chapter Title Char2,II+ Char2,I Char2,Head1 Char2,Heading apps Char2,A MAJOR/BOLD Char2,stydde Char2"/>
    <w:locked/>
    <w:rsid w:val="00AA5327"/>
    <w:rPr>
      <w:rFonts w:ascii="Arial" w:hAnsi="Arial"/>
      <w:b/>
      <w:caps/>
      <w:kern w:val="32"/>
      <w:sz w:val="24"/>
    </w:rPr>
  </w:style>
  <w:style w:type="character" w:customStyle="1" w:styleId="Heading2Char1">
    <w:name w:val="Heading 2 Char1"/>
    <w:aliases w:val="H2 Char Char,h2 Char Char,Attribute Heading 2 Char Char,Subsection Heading Char Char,h2 Char1,Attribute Heading 2 Char1,Subsection Heading Char1,DFS H2 Char,l2 Char,h Char,MP Heading 2 Char,Subheading Char,H2-Heading 2 Char,2 Char"/>
    <w:locked/>
    <w:rsid w:val="00AA5327"/>
    <w:rPr>
      <w:rFonts w:ascii="Arial" w:hAnsi="Arial"/>
      <w:b/>
      <w:sz w:val="24"/>
    </w:rPr>
  </w:style>
  <w:style w:type="paragraph" w:styleId="aff7">
    <w:name w:val="Subtitle"/>
    <w:basedOn w:val="af"/>
    <w:next w:val="af"/>
    <w:link w:val="aff8"/>
    <w:uiPriority w:val="11"/>
    <w:qFormat/>
    <w:rsid w:val="00AA5327"/>
    <w:pPr>
      <w:spacing w:after="60" w:line="360" w:lineRule="auto"/>
      <w:ind w:firstLine="720"/>
      <w:jc w:val="left"/>
      <w:outlineLvl w:val="1"/>
    </w:pPr>
    <w:rPr>
      <w:rFonts w:ascii="Cambria" w:hAnsi="Cambria"/>
      <w:i w:val="0"/>
      <w:sz w:val="24"/>
      <w:szCs w:val="24"/>
    </w:rPr>
  </w:style>
  <w:style w:type="character" w:customStyle="1" w:styleId="SubtitleChar">
    <w:name w:val="Subtitle Char"/>
    <w:rsid w:val="00AA5327"/>
    <w:rPr>
      <w:rFonts w:ascii="Cambria" w:hAnsi="Cambria"/>
      <w:i/>
      <w:sz w:val="24"/>
      <w:lang w:val="ru-RU" w:eastAsia="ru-RU"/>
    </w:rPr>
  </w:style>
  <w:style w:type="character" w:customStyle="1" w:styleId="aff8">
    <w:name w:val="Подзаголовок Знак"/>
    <w:link w:val="aff7"/>
    <w:uiPriority w:val="11"/>
    <w:locked/>
    <w:rsid w:val="00AA5327"/>
    <w:rPr>
      <w:rFonts w:ascii="Cambria" w:hAnsi="Cambria"/>
      <w:sz w:val="24"/>
      <w:lang w:val="ru-RU" w:eastAsia="ru-RU"/>
    </w:rPr>
  </w:style>
  <w:style w:type="paragraph" w:customStyle="1" w:styleId="ListParagraph1">
    <w:name w:val="List Paragraph1"/>
    <w:basedOn w:val="af"/>
    <w:link w:val="ListParagraphChar"/>
    <w:rsid w:val="00AA5327"/>
    <w:pPr>
      <w:spacing w:line="360" w:lineRule="auto"/>
      <w:ind w:firstLine="720"/>
      <w:jc w:val="left"/>
    </w:pPr>
    <w:rPr>
      <w:rFonts w:ascii="Times New Roman" w:hAnsi="Times New Roman"/>
      <w:i w:val="0"/>
      <w:sz w:val="24"/>
      <w:szCs w:val="24"/>
    </w:rPr>
  </w:style>
  <w:style w:type="paragraph" w:customStyle="1" w:styleId="Quote1">
    <w:name w:val="Quote1"/>
    <w:basedOn w:val="af"/>
    <w:next w:val="af"/>
    <w:link w:val="QuoteChar"/>
    <w:rsid w:val="00AA5327"/>
    <w:pPr>
      <w:spacing w:line="360" w:lineRule="auto"/>
      <w:ind w:firstLine="720"/>
      <w:jc w:val="left"/>
    </w:pPr>
    <w:rPr>
      <w:rFonts w:ascii="Times New Roman" w:hAnsi="Times New Roman"/>
      <w:iCs/>
      <w:color w:val="000000"/>
      <w:sz w:val="24"/>
      <w:szCs w:val="24"/>
    </w:rPr>
  </w:style>
  <w:style w:type="character" w:customStyle="1" w:styleId="QuoteChar">
    <w:name w:val="Quote Char"/>
    <w:link w:val="Quote1"/>
    <w:locked/>
    <w:rsid w:val="00AA5327"/>
    <w:rPr>
      <w:i/>
      <w:color w:val="000000"/>
      <w:sz w:val="24"/>
      <w:lang w:val="ru-RU" w:eastAsia="ru-RU"/>
    </w:rPr>
  </w:style>
  <w:style w:type="paragraph" w:customStyle="1" w:styleId="TOCHeading1">
    <w:name w:val="TOC Heading1"/>
    <w:basedOn w:val="1"/>
    <w:next w:val="af"/>
    <w:rsid w:val="00AA5327"/>
    <w:pPr>
      <w:pageBreakBefore w:val="0"/>
      <w:numPr>
        <w:numId w:val="0"/>
      </w:numPr>
      <w:spacing w:after="60"/>
      <w:outlineLvl w:val="9"/>
    </w:pPr>
    <w:rPr>
      <w:rFonts w:ascii="Cambria" w:hAnsi="Cambria" w:cs="Cambria"/>
      <w:bCs/>
      <w:i/>
      <w:kern w:val="32"/>
      <w:szCs w:val="24"/>
    </w:rPr>
  </w:style>
  <w:style w:type="character" w:customStyle="1" w:styleId="Heading3Char1">
    <w:name w:val="Heading 3 Char1"/>
    <w:locked/>
    <w:rsid w:val="00AA5327"/>
    <w:rPr>
      <w:rFonts w:ascii="Arial" w:hAnsi="Arial"/>
      <w:b/>
      <w:sz w:val="24"/>
    </w:rPr>
  </w:style>
  <w:style w:type="character" w:customStyle="1" w:styleId="Heading4Char1">
    <w:name w:val="Heading 4 Char1"/>
    <w:locked/>
    <w:rsid w:val="00AA5327"/>
    <w:rPr>
      <w:rFonts w:ascii="Arial" w:hAnsi="Arial"/>
      <w:b/>
      <w:sz w:val="24"/>
    </w:rPr>
  </w:style>
  <w:style w:type="character" w:customStyle="1" w:styleId="Heading5Char1">
    <w:name w:val="Heading 5 Char1"/>
    <w:locked/>
    <w:rsid w:val="00AA5327"/>
    <w:rPr>
      <w:rFonts w:ascii="Arial" w:hAnsi="Arial"/>
      <w:b/>
      <w:i/>
      <w:sz w:val="24"/>
    </w:rPr>
  </w:style>
  <w:style w:type="character" w:customStyle="1" w:styleId="Heading6Char1">
    <w:name w:val="Heading 6 Char1"/>
    <w:locked/>
    <w:rsid w:val="00AA5327"/>
    <w:rPr>
      <w:rFonts w:ascii="Arial" w:hAnsi="Arial"/>
      <w:b/>
      <w:i/>
      <w:sz w:val="24"/>
    </w:rPr>
  </w:style>
  <w:style w:type="character" w:customStyle="1" w:styleId="70">
    <w:name w:val="Заголовок 7 Знак"/>
    <w:aliases w:val="PIM 7 Знак,H7 Знак"/>
    <w:link w:val="7"/>
    <w:locked/>
    <w:rsid w:val="00362272"/>
    <w:rPr>
      <w:rFonts w:ascii="Calibri" w:hAnsi="Calibri"/>
      <w:i/>
      <w:sz w:val="24"/>
      <w:szCs w:val="24"/>
      <w:lang w:eastAsia="ru-RU"/>
    </w:rPr>
  </w:style>
  <w:style w:type="character" w:customStyle="1" w:styleId="80">
    <w:name w:val="Заголовок 8 Знак"/>
    <w:aliases w:val="H8 Знак"/>
    <w:link w:val="8"/>
    <w:locked/>
    <w:rsid w:val="00362272"/>
    <w:rPr>
      <w:rFonts w:ascii="Calibri" w:hAnsi="Calibri"/>
      <w:iCs/>
      <w:sz w:val="24"/>
      <w:szCs w:val="24"/>
      <w:lang w:eastAsia="ru-RU"/>
    </w:rPr>
  </w:style>
  <w:style w:type="character" w:customStyle="1" w:styleId="90">
    <w:name w:val="Заголовок 9 Знак"/>
    <w:aliases w:val="Заголовок 90 Знак,H9 Знак"/>
    <w:link w:val="9"/>
    <w:locked/>
    <w:rsid w:val="00362272"/>
    <w:rPr>
      <w:rFonts w:ascii="Cambria" w:hAnsi="Cambria"/>
      <w:i/>
      <w:sz w:val="22"/>
      <w:szCs w:val="22"/>
      <w:lang w:eastAsia="ru-RU"/>
    </w:rPr>
  </w:style>
  <w:style w:type="paragraph" w:customStyle="1" w:styleId="Heading1unnumbered">
    <w:name w:val="Heading 1 unnumbered"/>
    <w:basedOn w:val="1"/>
    <w:rsid w:val="00AA5327"/>
    <w:pPr>
      <w:numPr>
        <w:numId w:val="0"/>
      </w:numPr>
      <w:spacing w:before="0" w:after="120"/>
    </w:pPr>
    <w:rPr>
      <w:rFonts w:ascii="Arial" w:hAnsi="Arial" w:cs="Arial"/>
      <w:bCs/>
      <w:i/>
      <w:caps w:val="0"/>
      <w:kern w:val="32"/>
      <w:szCs w:val="24"/>
    </w:rPr>
  </w:style>
  <w:style w:type="paragraph" w:customStyle="1" w:styleId="a8">
    <w:name w:val="Приложение"/>
    <w:basedOn w:val="20"/>
    <w:next w:val="af"/>
    <w:rsid w:val="00E4258C"/>
    <w:pPr>
      <w:pageBreakBefore/>
      <w:numPr>
        <w:ilvl w:val="0"/>
        <w:numId w:val="34"/>
      </w:numPr>
      <w:suppressLineNumbers/>
      <w:spacing w:before="0"/>
      <w:jc w:val="center"/>
      <w:outlineLvl w:val="0"/>
    </w:pPr>
    <w:rPr>
      <w:iCs w:val="0"/>
      <w:szCs w:val="24"/>
    </w:rPr>
  </w:style>
  <w:style w:type="paragraph" w:customStyle="1" w:styleId="1levelBulleted">
    <w:name w:val="1_level_Bulleted"/>
    <w:basedOn w:val="af"/>
    <w:rsid w:val="00AA5327"/>
    <w:pPr>
      <w:numPr>
        <w:numId w:val="2"/>
      </w:numPr>
      <w:spacing w:line="360" w:lineRule="auto"/>
      <w:jc w:val="left"/>
    </w:pPr>
    <w:rPr>
      <w:rFonts w:ascii="Times New Roman" w:hAnsi="Times New Roman"/>
      <w:i w:val="0"/>
      <w:sz w:val="24"/>
      <w:szCs w:val="24"/>
    </w:rPr>
  </w:style>
  <w:style w:type="paragraph" w:customStyle="1" w:styleId="listBulleted">
    <w:name w:val="list_Bulleted"/>
    <w:basedOn w:val="aff9"/>
    <w:link w:val="listBulleted1"/>
    <w:rsid w:val="0044455A"/>
    <w:pPr>
      <w:numPr>
        <w:numId w:val="8"/>
      </w:numPr>
      <w:spacing w:after="0" w:line="360" w:lineRule="auto"/>
      <w:ind w:right="0"/>
      <w:jc w:val="left"/>
    </w:pPr>
    <w:rPr>
      <w:rFonts w:ascii="Times New Roman" w:hAnsi="Times New Roman"/>
      <w:i w:val="0"/>
      <w:sz w:val="24"/>
      <w:szCs w:val="24"/>
      <w:lang w:val="en-US"/>
    </w:rPr>
  </w:style>
  <w:style w:type="character" w:styleId="affa">
    <w:name w:val="annotation reference"/>
    <w:semiHidden/>
    <w:rsid w:val="00AA5327"/>
    <w:rPr>
      <w:sz w:val="16"/>
    </w:rPr>
  </w:style>
  <w:style w:type="paragraph" w:customStyle="1" w:styleId="listLettered">
    <w:name w:val="list_Lettered"/>
    <w:basedOn w:val="af"/>
    <w:rsid w:val="00AA5327"/>
    <w:pPr>
      <w:spacing w:line="360" w:lineRule="auto"/>
      <w:jc w:val="left"/>
    </w:pPr>
    <w:rPr>
      <w:rFonts w:ascii="Times New Roman" w:hAnsi="Times New Roman"/>
      <w:i w:val="0"/>
      <w:sz w:val="24"/>
      <w:szCs w:val="24"/>
      <w:lang w:val="en-US"/>
    </w:rPr>
  </w:style>
  <w:style w:type="paragraph" w:styleId="affb">
    <w:name w:val="annotation text"/>
    <w:basedOn w:val="af"/>
    <w:link w:val="affc"/>
    <w:semiHidden/>
    <w:rsid w:val="00AA5327"/>
    <w:pPr>
      <w:spacing w:before="40"/>
      <w:jc w:val="left"/>
    </w:pPr>
    <w:rPr>
      <w:rFonts w:ascii="Times New Roman" w:hAnsi="Times New Roman"/>
      <w:i w:val="0"/>
      <w:sz w:val="20"/>
    </w:rPr>
  </w:style>
  <w:style w:type="character" w:customStyle="1" w:styleId="affc">
    <w:name w:val="Текст примечания Знак"/>
    <w:link w:val="affb"/>
    <w:locked/>
    <w:rsid w:val="00AA5327"/>
    <w:rPr>
      <w:lang w:val="ru-RU" w:eastAsia="ru-RU"/>
    </w:rPr>
  </w:style>
  <w:style w:type="character" w:customStyle="1" w:styleId="af7">
    <w:name w:val="Верхний колонтитул Знак"/>
    <w:link w:val="af6"/>
    <w:uiPriority w:val="99"/>
    <w:locked/>
    <w:rsid w:val="00AA5327"/>
    <w:rPr>
      <w:rFonts w:ascii="ГОСТ тип А" w:hAnsi="ГОСТ тип А"/>
      <w:i/>
      <w:sz w:val="28"/>
      <w:lang w:val="ru-RU" w:eastAsia="ru-RU"/>
    </w:rPr>
  </w:style>
  <w:style w:type="character" w:customStyle="1" w:styleId="HeaderChar1">
    <w:name w:val="Header Char1"/>
    <w:semiHidden/>
    <w:locked/>
    <w:rsid w:val="00AA5327"/>
    <w:rPr>
      <w:sz w:val="24"/>
      <w:lang w:val="ru-RU" w:eastAsia="ru-RU"/>
    </w:rPr>
  </w:style>
  <w:style w:type="character" w:customStyle="1" w:styleId="FooterChar">
    <w:name w:val="Footer Char"/>
    <w:locked/>
    <w:rsid w:val="00AA5327"/>
    <w:rPr>
      <w:sz w:val="24"/>
      <w:lang w:val="ru-RU" w:eastAsia="ru-RU"/>
    </w:rPr>
  </w:style>
  <w:style w:type="paragraph" w:customStyle="1" w:styleId="affd">
    <w:name w:val="ШТ Бок. надписи"/>
    <w:rsid w:val="00AA5327"/>
    <w:pPr>
      <w:ind w:left="144"/>
      <w:jc w:val="center"/>
    </w:pPr>
    <w:rPr>
      <w:noProof/>
      <w:sz w:val="19"/>
      <w:szCs w:val="19"/>
      <w:lang w:val="en-US" w:eastAsia="en-US"/>
    </w:rPr>
  </w:style>
  <w:style w:type="paragraph" w:customStyle="1" w:styleId="N">
    <w:name w:val="ШТ Док.N"/>
    <w:rsid w:val="00AA5327"/>
    <w:pPr>
      <w:spacing w:before="240"/>
      <w:jc w:val="center"/>
    </w:pPr>
    <w:rPr>
      <w:b/>
      <w:bCs/>
      <w:noProof/>
      <w:sz w:val="32"/>
      <w:szCs w:val="32"/>
      <w:lang w:val="en-US" w:eastAsia="en-US"/>
    </w:rPr>
  </w:style>
  <w:style w:type="paragraph" w:customStyle="1" w:styleId="affe">
    <w:name w:val="ШТ Центр. надписи"/>
    <w:basedOn w:val="af"/>
    <w:rsid w:val="00AA5327"/>
    <w:pPr>
      <w:spacing w:line="360" w:lineRule="auto"/>
      <w:jc w:val="center"/>
    </w:pPr>
    <w:rPr>
      <w:rFonts w:ascii="Times New Roman" w:hAnsi="Times New Roman"/>
      <w:i w:val="0"/>
      <w:noProof/>
      <w:sz w:val="18"/>
      <w:szCs w:val="18"/>
    </w:rPr>
  </w:style>
  <w:style w:type="paragraph" w:customStyle="1" w:styleId="Normaltable">
    <w:name w:val="Normal_table"/>
    <w:basedOn w:val="af"/>
    <w:rsid w:val="00AA5327"/>
    <w:pPr>
      <w:spacing w:after="120"/>
      <w:jc w:val="left"/>
    </w:pPr>
    <w:rPr>
      <w:rFonts w:ascii="Times New Roman" w:hAnsi="Times New Roman"/>
      <w:i w:val="0"/>
      <w:sz w:val="24"/>
      <w:szCs w:val="24"/>
    </w:rPr>
  </w:style>
  <w:style w:type="character" w:customStyle="1" w:styleId="DocumentMapChar1">
    <w:name w:val="Document Map Char1"/>
    <w:semiHidden/>
    <w:locked/>
    <w:rsid w:val="00AA5327"/>
    <w:rPr>
      <w:rFonts w:ascii="Tahoma" w:hAnsi="Tahoma"/>
      <w:sz w:val="16"/>
      <w:lang w:val="ru-RU" w:eastAsia="ru-RU"/>
    </w:rPr>
  </w:style>
  <w:style w:type="paragraph" w:styleId="42">
    <w:name w:val="toc 4"/>
    <w:basedOn w:val="af"/>
    <w:next w:val="af"/>
    <w:autoRedefine/>
    <w:uiPriority w:val="39"/>
    <w:rsid w:val="00AA5327"/>
    <w:pPr>
      <w:spacing w:line="360" w:lineRule="auto"/>
      <w:ind w:left="720" w:firstLine="720"/>
      <w:jc w:val="left"/>
    </w:pPr>
    <w:rPr>
      <w:rFonts w:ascii="Calibri" w:hAnsi="Calibri"/>
      <w:i w:val="0"/>
      <w:sz w:val="18"/>
      <w:szCs w:val="18"/>
    </w:rPr>
  </w:style>
  <w:style w:type="paragraph" w:styleId="53">
    <w:name w:val="toc 5"/>
    <w:basedOn w:val="af"/>
    <w:next w:val="af"/>
    <w:autoRedefine/>
    <w:uiPriority w:val="39"/>
    <w:rsid w:val="00AA5327"/>
    <w:pPr>
      <w:spacing w:line="360" w:lineRule="auto"/>
      <w:ind w:left="960" w:firstLine="720"/>
      <w:jc w:val="left"/>
    </w:pPr>
    <w:rPr>
      <w:rFonts w:ascii="Calibri" w:hAnsi="Calibri"/>
      <w:i w:val="0"/>
      <w:sz w:val="18"/>
      <w:szCs w:val="18"/>
    </w:rPr>
  </w:style>
  <w:style w:type="paragraph" w:styleId="61">
    <w:name w:val="toc 6"/>
    <w:basedOn w:val="af"/>
    <w:next w:val="af"/>
    <w:autoRedefine/>
    <w:uiPriority w:val="39"/>
    <w:rsid w:val="00AA5327"/>
    <w:pPr>
      <w:spacing w:line="360" w:lineRule="auto"/>
      <w:ind w:left="1200" w:firstLine="720"/>
      <w:jc w:val="left"/>
    </w:pPr>
    <w:rPr>
      <w:rFonts w:ascii="Calibri" w:hAnsi="Calibri"/>
      <w:i w:val="0"/>
      <w:sz w:val="18"/>
      <w:szCs w:val="18"/>
    </w:rPr>
  </w:style>
  <w:style w:type="paragraph" w:styleId="71">
    <w:name w:val="toc 7"/>
    <w:basedOn w:val="af"/>
    <w:next w:val="af"/>
    <w:autoRedefine/>
    <w:uiPriority w:val="39"/>
    <w:rsid w:val="00AA5327"/>
    <w:pPr>
      <w:spacing w:line="360" w:lineRule="auto"/>
      <w:ind w:left="1440" w:firstLine="720"/>
      <w:jc w:val="left"/>
    </w:pPr>
    <w:rPr>
      <w:rFonts w:ascii="Calibri" w:hAnsi="Calibri"/>
      <w:i w:val="0"/>
      <w:sz w:val="18"/>
      <w:szCs w:val="18"/>
    </w:rPr>
  </w:style>
  <w:style w:type="paragraph" w:styleId="81">
    <w:name w:val="toc 8"/>
    <w:basedOn w:val="af"/>
    <w:next w:val="af"/>
    <w:autoRedefine/>
    <w:uiPriority w:val="39"/>
    <w:rsid w:val="00AA5327"/>
    <w:pPr>
      <w:spacing w:line="360" w:lineRule="auto"/>
      <w:ind w:left="1680" w:firstLine="720"/>
      <w:jc w:val="left"/>
    </w:pPr>
    <w:rPr>
      <w:rFonts w:ascii="Calibri" w:hAnsi="Calibri"/>
      <w:i w:val="0"/>
      <w:sz w:val="18"/>
      <w:szCs w:val="18"/>
    </w:rPr>
  </w:style>
  <w:style w:type="paragraph" w:styleId="91">
    <w:name w:val="toc 9"/>
    <w:basedOn w:val="af"/>
    <w:next w:val="af"/>
    <w:autoRedefine/>
    <w:uiPriority w:val="39"/>
    <w:rsid w:val="00AA5327"/>
    <w:pPr>
      <w:spacing w:line="360" w:lineRule="auto"/>
      <w:ind w:left="1920" w:firstLine="720"/>
      <w:jc w:val="left"/>
    </w:pPr>
    <w:rPr>
      <w:rFonts w:ascii="Calibri" w:hAnsi="Calibri"/>
      <w:i w:val="0"/>
      <w:sz w:val="18"/>
      <w:szCs w:val="18"/>
    </w:rPr>
  </w:style>
  <w:style w:type="paragraph" w:customStyle="1" w:styleId="Headingdontincludeintabofcont">
    <w:name w:val="Heading_dont_include_in_tab_of_cont"/>
    <w:basedOn w:val="af"/>
    <w:next w:val="af"/>
    <w:rsid w:val="00AA5327"/>
    <w:pPr>
      <w:pageBreakBefore/>
      <w:spacing w:after="120" w:line="360" w:lineRule="auto"/>
      <w:ind w:firstLine="720"/>
      <w:jc w:val="center"/>
    </w:pPr>
    <w:rPr>
      <w:rFonts w:ascii="Arial" w:hAnsi="Arial" w:cs="Arial"/>
      <w:b/>
      <w:bCs/>
      <w:i w:val="0"/>
      <w:caps/>
      <w:sz w:val="24"/>
      <w:szCs w:val="24"/>
    </w:rPr>
  </w:style>
  <w:style w:type="paragraph" w:customStyle="1" w:styleId="Imagestyle">
    <w:name w:val="Image_style"/>
    <w:basedOn w:val="af"/>
    <w:next w:val="afd"/>
    <w:rsid w:val="00AA5327"/>
    <w:pPr>
      <w:keepNext/>
      <w:spacing w:line="360" w:lineRule="auto"/>
      <w:jc w:val="center"/>
    </w:pPr>
    <w:rPr>
      <w:rFonts w:ascii="Times New Roman" w:hAnsi="Times New Roman"/>
      <w:i w:val="0"/>
      <w:sz w:val="24"/>
      <w:szCs w:val="24"/>
      <w:lang w:val="en-US"/>
    </w:rPr>
  </w:style>
  <w:style w:type="table" w:styleId="afff">
    <w:name w:val="Table Grid"/>
    <w:basedOn w:val="af1"/>
    <w:uiPriority w:val="59"/>
    <w:rsid w:val="00AA5327"/>
    <w:rPr>
      <w:lang w:eastAsia="ru-RU"/>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aptiontable">
    <w:name w:val="Caption_table"/>
    <w:basedOn w:val="afd"/>
    <w:rsid w:val="00AA5327"/>
    <w:pPr>
      <w:keepNext/>
      <w:spacing w:after="240"/>
      <w:jc w:val="left"/>
    </w:pPr>
    <w:rPr>
      <w:b/>
      <w:bCs w:val="0"/>
      <w:i/>
      <w:szCs w:val="24"/>
    </w:rPr>
  </w:style>
  <w:style w:type="paragraph" w:customStyle="1" w:styleId="listNumberred">
    <w:name w:val="list_Numberred"/>
    <w:basedOn w:val="afa"/>
    <w:rsid w:val="00167C1A"/>
    <w:pPr>
      <w:numPr>
        <w:numId w:val="48"/>
      </w:numPr>
      <w:ind w:left="851" w:firstLine="0"/>
      <w:jc w:val="left"/>
    </w:pPr>
    <w:rPr>
      <w:szCs w:val="24"/>
    </w:rPr>
  </w:style>
  <w:style w:type="paragraph" w:customStyle="1" w:styleId="phBullet">
    <w:name w:val="ph_Bullet"/>
    <w:basedOn w:val="af"/>
    <w:link w:val="phBulletCharChar"/>
    <w:rsid w:val="00AA5327"/>
    <w:pPr>
      <w:numPr>
        <w:numId w:val="4"/>
      </w:numPr>
      <w:tabs>
        <w:tab w:val="left" w:pos="284"/>
      </w:tabs>
      <w:spacing w:before="40"/>
      <w:jc w:val="left"/>
    </w:pPr>
    <w:rPr>
      <w:rFonts w:ascii="Times New Roman" w:hAnsi="Times New Roman"/>
      <w:i w:val="0"/>
      <w:sz w:val="24"/>
      <w:szCs w:val="24"/>
    </w:rPr>
  </w:style>
  <w:style w:type="paragraph" w:customStyle="1" w:styleId="10">
    <w:name w:val="Перечисление_1_уровень_цифра"/>
    <w:basedOn w:val="af"/>
    <w:rsid w:val="00A1254B"/>
    <w:pPr>
      <w:numPr>
        <w:numId w:val="5"/>
      </w:numPr>
      <w:spacing w:line="360" w:lineRule="auto"/>
      <w:ind w:left="1276" w:hanging="425"/>
    </w:pPr>
    <w:rPr>
      <w:rFonts w:ascii="Times New Roman" w:hAnsi="Times New Roman"/>
      <w:i w:val="0"/>
      <w:szCs w:val="24"/>
      <w:lang w:eastAsia="en-US"/>
    </w:rPr>
  </w:style>
  <w:style w:type="paragraph" w:customStyle="1" w:styleId="afff0">
    <w:name w:val="Перечисление_ненумерованное"/>
    <w:basedOn w:val="af"/>
    <w:link w:val="Char0"/>
    <w:rsid w:val="00AA5327"/>
    <w:pPr>
      <w:tabs>
        <w:tab w:val="left" w:pos="284"/>
      </w:tabs>
      <w:spacing w:before="60" w:after="60"/>
      <w:ind w:left="1080" w:hanging="360"/>
      <w:jc w:val="left"/>
    </w:pPr>
    <w:rPr>
      <w:rFonts w:ascii="Times New Roman" w:hAnsi="Times New Roman"/>
      <w:i w:val="0"/>
      <w:sz w:val="24"/>
      <w:szCs w:val="24"/>
    </w:rPr>
  </w:style>
  <w:style w:type="character" w:customStyle="1" w:styleId="Char0">
    <w:name w:val="Перечисление_ненумерованное Char"/>
    <w:link w:val="afff0"/>
    <w:locked/>
    <w:rsid w:val="00AA5327"/>
    <w:rPr>
      <w:sz w:val="24"/>
      <w:lang w:val="ru-RU" w:eastAsia="ru-RU"/>
    </w:rPr>
  </w:style>
  <w:style w:type="paragraph" w:customStyle="1" w:styleId="23">
    <w:name w:val="Перечисление_2_уровень_буква"/>
    <w:basedOn w:val="10"/>
    <w:rsid w:val="00AA5327"/>
    <w:pPr>
      <w:numPr>
        <w:numId w:val="6"/>
      </w:numPr>
    </w:pPr>
  </w:style>
  <w:style w:type="paragraph" w:customStyle="1" w:styleId="CaptionImage">
    <w:name w:val="Caption_Image"/>
    <w:basedOn w:val="afd"/>
    <w:rsid w:val="00E14937"/>
    <w:pPr>
      <w:spacing w:before="40" w:after="240"/>
    </w:pPr>
  </w:style>
  <w:style w:type="character" w:customStyle="1" w:styleId="phBulletCharChar">
    <w:name w:val="ph_Bullet Char Char"/>
    <w:link w:val="phBullet"/>
    <w:locked/>
    <w:rsid w:val="00AA5327"/>
    <w:rPr>
      <w:sz w:val="24"/>
      <w:szCs w:val="24"/>
      <w:lang w:eastAsia="ru-RU"/>
    </w:rPr>
  </w:style>
  <w:style w:type="table" w:styleId="afff1">
    <w:name w:val="Table Professional"/>
    <w:basedOn w:val="af1"/>
    <w:rsid w:val="00AA5327"/>
    <w:pPr>
      <w:spacing w:before="40"/>
    </w:pPr>
    <w:rPr>
      <w:lang w:eastAsia="ru-RU"/>
    </w:rPr>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customStyle="1" w:styleId="TableHead">
    <w:name w:val="Table Head"/>
    <w:basedOn w:val="af"/>
    <w:next w:val="af"/>
    <w:autoRedefine/>
    <w:rsid w:val="00AA5327"/>
    <w:pPr>
      <w:suppressAutoHyphens/>
      <w:spacing w:before="120" w:after="60"/>
      <w:jc w:val="center"/>
    </w:pPr>
    <w:rPr>
      <w:rFonts w:ascii="Times New Roman" w:hAnsi="Times New Roman"/>
      <w:b/>
      <w:i w:val="0"/>
      <w:sz w:val="20"/>
      <w:lang w:val="en-GB" w:eastAsia="he-IL" w:bidi="he-IL"/>
    </w:rPr>
  </w:style>
  <w:style w:type="paragraph" w:customStyle="1" w:styleId="afff2">
    <w:name w:val="ШТ Лев.надписи"/>
    <w:rsid w:val="00AA5327"/>
    <w:rPr>
      <w:noProof/>
      <w:sz w:val="18"/>
      <w:szCs w:val="18"/>
      <w:lang w:val="en-US" w:eastAsia="en-US"/>
    </w:rPr>
  </w:style>
  <w:style w:type="paragraph" w:customStyle="1" w:styleId="afff3">
    <w:name w:val="ШТ Фирма"/>
    <w:rsid w:val="00AA5327"/>
    <w:pPr>
      <w:spacing w:before="240"/>
      <w:jc w:val="center"/>
    </w:pPr>
    <w:rPr>
      <w:b/>
      <w:bCs/>
      <w:noProof/>
      <w:sz w:val="32"/>
      <w:szCs w:val="32"/>
      <w:lang w:val="en-US" w:eastAsia="en-US"/>
    </w:rPr>
  </w:style>
  <w:style w:type="paragraph" w:styleId="afff4">
    <w:name w:val="table of figures"/>
    <w:basedOn w:val="af"/>
    <w:next w:val="af"/>
    <w:semiHidden/>
    <w:rsid w:val="00AA5327"/>
    <w:pPr>
      <w:spacing w:before="40"/>
      <w:ind w:left="480" w:hanging="480"/>
      <w:jc w:val="left"/>
    </w:pPr>
    <w:rPr>
      <w:rFonts w:ascii="Times New Roman" w:hAnsi="Times New Roman"/>
      <w:i w:val="0"/>
      <w:sz w:val="24"/>
      <w:szCs w:val="24"/>
    </w:rPr>
  </w:style>
  <w:style w:type="paragraph" w:styleId="afff5">
    <w:name w:val="table of authorities"/>
    <w:basedOn w:val="af"/>
    <w:next w:val="af"/>
    <w:semiHidden/>
    <w:rsid w:val="00AA5327"/>
    <w:pPr>
      <w:spacing w:before="40"/>
      <w:ind w:left="240" w:hanging="240"/>
      <w:jc w:val="left"/>
    </w:pPr>
    <w:rPr>
      <w:rFonts w:ascii="Times New Roman" w:hAnsi="Times New Roman"/>
      <w:i w:val="0"/>
      <w:sz w:val="24"/>
      <w:szCs w:val="24"/>
    </w:rPr>
  </w:style>
  <w:style w:type="paragraph" w:customStyle="1" w:styleId="afff6">
    <w:name w:val="титульний лист выделенный"/>
    <w:basedOn w:val="afff7"/>
    <w:rsid w:val="00AA5327"/>
    <w:rPr>
      <w:b/>
      <w:bCs/>
      <w:sz w:val="28"/>
    </w:rPr>
  </w:style>
  <w:style w:type="paragraph" w:customStyle="1" w:styleId="afff8">
    <w:name w:val="титульный лист выделенный норм"/>
    <w:basedOn w:val="afff6"/>
    <w:rsid w:val="00AA5327"/>
    <w:pPr>
      <w:jc w:val="center"/>
    </w:pPr>
    <w:rPr>
      <w:b w:val="0"/>
    </w:rPr>
  </w:style>
  <w:style w:type="paragraph" w:customStyle="1" w:styleId="CaptionTable0">
    <w:name w:val="Caption_Table"/>
    <w:basedOn w:val="afd"/>
    <w:link w:val="CaptionTableChar"/>
    <w:rsid w:val="00AA5327"/>
    <w:pPr>
      <w:spacing w:before="40" w:after="240"/>
      <w:jc w:val="right"/>
    </w:pPr>
    <w:rPr>
      <w:b/>
      <w:sz w:val="20"/>
    </w:rPr>
  </w:style>
  <w:style w:type="paragraph" w:customStyle="1" w:styleId="afff7">
    <w:name w:val="титульний лист текст"/>
    <w:basedOn w:val="af"/>
    <w:link w:val="CharChar"/>
    <w:rsid w:val="00AA5327"/>
    <w:pPr>
      <w:spacing w:before="40" w:after="120" w:line="360" w:lineRule="auto"/>
      <w:jc w:val="left"/>
    </w:pPr>
    <w:rPr>
      <w:rFonts w:ascii="Times New Roman" w:hAnsi="Times New Roman"/>
      <w:i w:val="0"/>
      <w:sz w:val="24"/>
      <w:szCs w:val="24"/>
    </w:rPr>
  </w:style>
  <w:style w:type="paragraph" w:customStyle="1" w:styleId="afff9">
    <w:name w:val="лист согласования"/>
    <w:basedOn w:val="af"/>
    <w:rsid w:val="00AA5327"/>
    <w:pPr>
      <w:spacing w:before="40" w:after="120"/>
      <w:jc w:val="left"/>
    </w:pPr>
    <w:rPr>
      <w:rFonts w:ascii="Arial" w:hAnsi="Arial"/>
      <w:i w:val="0"/>
      <w:sz w:val="24"/>
      <w:szCs w:val="24"/>
    </w:rPr>
  </w:style>
  <w:style w:type="paragraph" w:customStyle="1" w:styleId="afffa">
    <w:name w:val="титульний лист подчеркнутый"/>
    <w:basedOn w:val="afff7"/>
    <w:link w:val="CharChar0"/>
    <w:rsid w:val="00AA5327"/>
    <w:rPr>
      <w:u w:val="single"/>
    </w:rPr>
  </w:style>
  <w:style w:type="character" w:customStyle="1" w:styleId="CharChar">
    <w:name w:val="титульний лист текст Char Char"/>
    <w:link w:val="afff7"/>
    <w:locked/>
    <w:rsid w:val="00AA5327"/>
    <w:rPr>
      <w:sz w:val="24"/>
      <w:lang w:val="ru-RU" w:eastAsia="ru-RU"/>
    </w:rPr>
  </w:style>
  <w:style w:type="character" w:customStyle="1" w:styleId="CharChar0">
    <w:name w:val="титульний лист подчеркнутый Char Char"/>
    <w:link w:val="afffa"/>
    <w:locked/>
    <w:rsid w:val="00AA5327"/>
    <w:rPr>
      <w:sz w:val="24"/>
      <w:u w:val="single"/>
      <w:lang w:val="ru-RU" w:eastAsia="ru-RU"/>
    </w:rPr>
  </w:style>
  <w:style w:type="character" w:styleId="afffb">
    <w:name w:val="FollowedHyperlink"/>
    <w:rsid w:val="00AA5327"/>
    <w:rPr>
      <w:color w:val="800080"/>
      <w:u w:val="single"/>
    </w:rPr>
  </w:style>
  <w:style w:type="table" w:styleId="54">
    <w:name w:val="Table Grid 5"/>
    <w:basedOn w:val="af1"/>
    <w:rsid w:val="00AA5327"/>
    <w:pPr>
      <w:spacing w:before="40"/>
    </w:pPr>
    <w:rPr>
      <w:lang w:eastAsia="ru-RU"/>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paragraph" w:styleId="afffc">
    <w:name w:val="annotation subject"/>
    <w:basedOn w:val="affb"/>
    <w:next w:val="affb"/>
    <w:link w:val="afffd"/>
    <w:semiHidden/>
    <w:rsid w:val="00AA5327"/>
    <w:rPr>
      <w:b/>
      <w:bCs/>
    </w:rPr>
  </w:style>
  <w:style w:type="character" w:customStyle="1" w:styleId="afffd">
    <w:name w:val="Тема примечания Знак"/>
    <w:link w:val="afffc"/>
    <w:locked/>
    <w:rsid w:val="00AA5327"/>
    <w:rPr>
      <w:b/>
      <w:lang w:val="ru-RU" w:eastAsia="ru-RU"/>
    </w:rPr>
  </w:style>
  <w:style w:type="table" w:styleId="16">
    <w:name w:val="Table Classic 1"/>
    <w:basedOn w:val="af1"/>
    <w:rsid w:val="00AA5327"/>
    <w:pPr>
      <w:spacing w:before="40"/>
    </w:pPr>
    <w:rPr>
      <w:lang w:eastAsia="ru-RU"/>
    </w:rPr>
    <w:tblPr>
      <w:tblInd w:w="0" w:type="nil"/>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12">
    <w:name w:val="Перечисление_1_уровень_буква"/>
    <w:basedOn w:val="af"/>
    <w:rsid w:val="00AA5327"/>
    <w:pPr>
      <w:numPr>
        <w:numId w:val="10"/>
      </w:numPr>
      <w:jc w:val="left"/>
    </w:pPr>
    <w:rPr>
      <w:rFonts w:ascii="Times New Roman" w:hAnsi="Times New Roman"/>
      <w:i w:val="0"/>
      <w:sz w:val="24"/>
      <w:szCs w:val="24"/>
    </w:rPr>
  </w:style>
  <w:style w:type="paragraph" w:customStyle="1" w:styleId="Revision1">
    <w:name w:val="Revision1"/>
    <w:hidden/>
    <w:semiHidden/>
    <w:rsid w:val="00AA5327"/>
    <w:rPr>
      <w:sz w:val="24"/>
      <w:szCs w:val="24"/>
      <w:lang w:eastAsia="ru-RU"/>
    </w:rPr>
  </w:style>
  <w:style w:type="paragraph" w:customStyle="1" w:styleId="a7">
    <w:name w:val="Перечисление"/>
    <w:basedOn w:val="af"/>
    <w:rsid w:val="00AA5327"/>
    <w:pPr>
      <w:widowControl w:val="0"/>
      <w:numPr>
        <w:numId w:val="9"/>
      </w:numPr>
      <w:suppressLineNumbers/>
      <w:suppressAutoHyphens/>
      <w:spacing w:before="80" w:after="40"/>
      <w:jc w:val="left"/>
    </w:pPr>
    <w:rPr>
      <w:rFonts w:ascii="Times New Roman" w:hAnsi="Times New Roman"/>
      <w:i w:val="0"/>
      <w:sz w:val="20"/>
      <w:lang w:eastAsia="en-US"/>
    </w:rPr>
  </w:style>
  <w:style w:type="table" w:customStyle="1" w:styleId="Style1">
    <w:name w:val="Style1"/>
    <w:rsid w:val="00AA5327"/>
    <w:rPr>
      <w:lang w:eastAsia="ru-RU"/>
    </w:rPr>
    <w:tblPr>
      <w:tblBorders>
        <w:top w:val="single" w:sz="4" w:space="0" w:color="auto"/>
        <w:left w:val="single" w:sz="4" w:space="0" w:color="auto"/>
        <w:bottom w:val="single" w:sz="4" w:space="0" w:color="auto"/>
        <w:right w:val="single" w:sz="4" w:space="0" w:color="auto"/>
      </w:tblBorders>
      <w:tblCellMar>
        <w:top w:w="0" w:type="dxa"/>
        <w:left w:w="108" w:type="dxa"/>
        <w:bottom w:w="0" w:type="dxa"/>
        <w:right w:w="108" w:type="dxa"/>
      </w:tblCellMar>
    </w:tblPr>
  </w:style>
  <w:style w:type="paragraph" w:customStyle="1" w:styleId="afffe">
    <w:name w:val="Примечание"/>
    <w:basedOn w:val="af"/>
    <w:rsid w:val="00AA5327"/>
    <w:pPr>
      <w:spacing w:before="120" w:after="120"/>
      <w:jc w:val="left"/>
    </w:pPr>
    <w:rPr>
      <w:rFonts w:ascii="Times New Roman" w:hAnsi="Times New Roman"/>
      <w:i w:val="0"/>
      <w:sz w:val="20"/>
      <w:szCs w:val="24"/>
    </w:rPr>
  </w:style>
  <w:style w:type="paragraph" w:styleId="affff">
    <w:name w:val="Normal Indent"/>
    <w:basedOn w:val="af"/>
    <w:rsid w:val="00AA5327"/>
    <w:pPr>
      <w:widowControl w:val="0"/>
      <w:spacing w:before="120" w:after="120" w:line="240" w:lineRule="atLeast"/>
      <w:ind w:left="720"/>
    </w:pPr>
    <w:rPr>
      <w:rFonts w:ascii="Times New Roman" w:hAnsi="Times New Roman"/>
      <w:i w:val="0"/>
      <w:sz w:val="20"/>
      <w:lang w:val="en-US" w:eastAsia="en-US"/>
    </w:rPr>
  </w:style>
  <w:style w:type="paragraph" w:customStyle="1" w:styleId="TableText">
    <w:name w:val="Table Text"/>
    <w:basedOn w:val="af"/>
    <w:link w:val="TableTextCharChar"/>
    <w:autoRedefine/>
    <w:rsid w:val="00AA5327"/>
    <w:pPr>
      <w:spacing w:before="60" w:after="60"/>
    </w:pPr>
    <w:rPr>
      <w:rFonts w:ascii="Times New Roman" w:hAnsi="Times New Roman"/>
      <w:i w:val="0"/>
      <w:sz w:val="18"/>
      <w:lang w:val="en-GB" w:eastAsia="es-ES"/>
    </w:rPr>
  </w:style>
  <w:style w:type="character" w:customStyle="1" w:styleId="TableTextCharChar">
    <w:name w:val="Table Text Char Char"/>
    <w:link w:val="TableText"/>
    <w:locked/>
    <w:rsid w:val="00AA5327"/>
    <w:rPr>
      <w:sz w:val="18"/>
      <w:lang w:val="en-GB" w:eastAsia="es-ES"/>
    </w:rPr>
  </w:style>
  <w:style w:type="paragraph" w:customStyle="1" w:styleId="ae">
    <w:name w:val="Отступ"/>
    <w:basedOn w:val="af"/>
    <w:rsid w:val="00AA5327"/>
    <w:pPr>
      <w:widowControl w:val="0"/>
      <w:numPr>
        <w:numId w:val="15"/>
      </w:numPr>
      <w:spacing w:before="60" w:line="240" w:lineRule="atLeast"/>
    </w:pPr>
    <w:rPr>
      <w:rFonts w:ascii="Times New Roman" w:hAnsi="Times New Roman"/>
      <w:i w:val="0"/>
      <w:sz w:val="24"/>
      <w:szCs w:val="24"/>
      <w:lang w:eastAsia="en-US"/>
    </w:rPr>
  </w:style>
  <w:style w:type="paragraph" w:styleId="26">
    <w:name w:val="List Bullet 2"/>
    <w:basedOn w:val="af"/>
    <w:link w:val="27"/>
    <w:rsid w:val="00AA5327"/>
    <w:pPr>
      <w:ind w:left="566" w:hanging="283"/>
    </w:pPr>
    <w:rPr>
      <w:rFonts w:ascii="Times New Roman" w:hAnsi="Times New Roman"/>
      <w:i w:val="0"/>
    </w:rPr>
  </w:style>
  <w:style w:type="paragraph" w:customStyle="1" w:styleId="ToDO">
    <w:name w:val="ToDO"/>
    <w:basedOn w:val="af"/>
    <w:rsid w:val="00AA5327"/>
    <w:pPr>
      <w:spacing w:before="120" w:after="120"/>
    </w:pPr>
    <w:rPr>
      <w:rFonts w:ascii="Times New Roman" w:hAnsi="Times New Roman"/>
      <w:i w:val="0"/>
      <w:color w:val="FF0000"/>
      <w:sz w:val="24"/>
      <w:szCs w:val="24"/>
      <w:lang w:val="en-US"/>
    </w:rPr>
  </w:style>
  <w:style w:type="paragraph" w:customStyle="1" w:styleId="BigHeader">
    <w:name w:val="Big Header"/>
    <w:basedOn w:val="af"/>
    <w:autoRedefine/>
    <w:rsid w:val="00AA5327"/>
    <w:pPr>
      <w:spacing w:before="120" w:after="120"/>
      <w:jc w:val="right"/>
    </w:pPr>
    <w:rPr>
      <w:rFonts w:ascii="Times New Roman" w:hAnsi="Times New Roman"/>
      <w:i w:val="0"/>
      <w:sz w:val="24"/>
      <w:szCs w:val="24"/>
    </w:rPr>
  </w:style>
  <w:style w:type="paragraph" w:customStyle="1" w:styleId="120">
    <w:name w:val="Абзац 12"/>
    <w:basedOn w:val="af"/>
    <w:rsid w:val="00AA5327"/>
    <w:pPr>
      <w:spacing w:before="120" w:after="120"/>
      <w:ind w:firstLine="851"/>
    </w:pPr>
    <w:rPr>
      <w:rFonts w:ascii="Times New Roman" w:hAnsi="Times New Roman"/>
      <w:i w:val="0"/>
      <w:sz w:val="24"/>
      <w:szCs w:val="24"/>
    </w:rPr>
  </w:style>
  <w:style w:type="paragraph" w:customStyle="1" w:styleId="121">
    <w:name w:val="Абзац 12 синий"/>
    <w:basedOn w:val="120"/>
    <w:rsid w:val="00AA5327"/>
    <w:rPr>
      <w:color w:val="0000FF"/>
    </w:rPr>
  </w:style>
  <w:style w:type="paragraph" w:customStyle="1" w:styleId="affff0">
    <w:name w:val="ПЕРЕЧЕНЬ"/>
    <w:basedOn w:val="af"/>
    <w:rsid w:val="00AA5327"/>
    <w:pPr>
      <w:pageBreakBefore/>
      <w:spacing w:before="240" w:after="240"/>
      <w:jc w:val="center"/>
      <w:outlineLvl w:val="0"/>
    </w:pPr>
    <w:rPr>
      <w:rFonts w:ascii="Garamond" w:hAnsi="Garamond"/>
      <w:b/>
      <w:i w:val="0"/>
      <w:caps/>
      <w:sz w:val="36"/>
    </w:rPr>
  </w:style>
  <w:style w:type="paragraph" w:customStyle="1" w:styleId="ac">
    <w:name w:val="Перечень А"/>
    <w:basedOn w:val="af"/>
    <w:rsid w:val="00AA5327"/>
    <w:pPr>
      <w:numPr>
        <w:ilvl w:val="1"/>
        <w:numId w:val="16"/>
      </w:numPr>
      <w:tabs>
        <w:tab w:val="clear" w:pos="1588"/>
        <w:tab w:val="left" w:pos="1134"/>
        <w:tab w:val="num" w:pos="1211"/>
      </w:tabs>
      <w:spacing w:before="120" w:after="120"/>
      <w:ind w:left="1134" w:hanging="283"/>
    </w:pPr>
    <w:rPr>
      <w:rFonts w:ascii="Times New Roman" w:hAnsi="Times New Roman"/>
      <w:i w:val="0"/>
      <w:sz w:val="24"/>
    </w:rPr>
  </w:style>
  <w:style w:type="paragraph" w:customStyle="1" w:styleId="affff1">
    <w:name w:val="Перечень АА"/>
    <w:basedOn w:val="ac"/>
    <w:rsid w:val="00AA5327"/>
    <w:pPr>
      <w:tabs>
        <w:tab w:val="clear" w:pos="1134"/>
        <w:tab w:val="clear" w:pos="1211"/>
      </w:tabs>
      <w:spacing w:before="0" w:after="0" w:line="360" w:lineRule="auto"/>
      <w:ind w:left="0" w:firstLine="720"/>
      <w:jc w:val="left"/>
    </w:pPr>
    <w:rPr>
      <w:szCs w:val="24"/>
    </w:rPr>
  </w:style>
  <w:style w:type="paragraph" w:customStyle="1" w:styleId="affff2">
    <w:name w:val="Подзаголовок приложения"/>
    <w:next w:val="af"/>
    <w:rsid w:val="00AA5327"/>
    <w:pPr>
      <w:pageBreakBefore/>
      <w:tabs>
        <w:tab w:val="num" w:pos="2088"/>
      </w:tabs>
      <w:spacing w:after="120"/>
      <w:ind w:left="360" w:hanging="72"/>
      <w:jc w:val="right"/>
      <w:outlineLvl w:val="1"/>
    </w:pPr>
    <w:rPr>
      <w:rFonts w:ascii="Garamond" w:hAnsi="Garamond"/>
      <w:b/>
      <w:caps/>
      <w:noProof/>
      <w:sz w:val="28"/>
      <w:lang w:eastAsia="ru-RU"/>
    </w:rPr>
  </w:style>
  <w:style w:type="paragraph" w:customStyle="1" w:styleId="affff3">
    <w:name w:val="Текст таблицы"/>
    <w:basedOn w:val="120"/>
    <w:rsid w:val="00AA5327"/>
    <w:pPr>
      <w:ind w:firstLine="0"/>
      <w:jc w:val="left"/>
    </w:pPr>
  </w:style>
  <w:style w:type="paragraph" w:customStyle="1" w:styleId="affff4">
    <w:name w:val="Содержание"/>
    <w:basedOn w:val="af"/>
    <w:next w:val="af"/>
    <w:rsid w:val="00AA5327"/>
    <w:pPr>
      <w:pageBreakBefore/>
      <w:spacing w:before="240" w:after="240"/>
      <w:jc w:val="center"/>
    </w:pPr>
    <w:rPr>
      <w:rFonts w:ascii="Garamond" w:hAnsi="Garamond"/>
      <w:b/>
      <w:i w:val="0"/>
      <w:caps/>
      <w:sz w:val="36"/>
    </w:rPr>
  </w:style>
  <w:style w:type="character" w:styleId="affff5">
    <w:name w:val="page number"/>
    <w:rsid w:val="00AA5327"/>
    <w:rPr>
      <w:rFonts w:cs="Times New Roman"/>
    </w:rPr>
  </w:style>
  <w:style w:type="paragraph" w:customStyle="1" w:styleId="17">
    <w:name w:val="Нумерованный 1"/>
    <w:basedOn w:val="af"/>
    <w:rsid w:val="00AA5327"/>
    <w:pPr>
      <w:tabs>
        <w:tab w:val="left" w:pos="720"/>
        <w:tab w:val="num" w:pos="936"/>
      </w:tabs>
      <w:spacing w:before="120" w:after="120"/>
    </w:pPr>
    <w:rPr>
      <w:rFonts w:ascii="Times New Roman" w:hAnsi="Times New Roman"/>
      <w:i w:val="0"/>
      <w:szCs w:val="24"/>
    </w:rPr>
  </w:style>
  <w:style w:type="character" w:customStyle="1" w:styleId="afb">
    <w:name w:val="Основной текст Знак"/>
    <w:link w:val="afa"/>
    <w:locked/>
    <w:rsid w:val="00EF65AC"/>
    <w:rPr>
      <w:sz w:val="24"/>
      <w:lang w:val="ru-RU" w:eastAsia="ru-RU"/>
    </w:rPr>
  </w:style>
  <w:style w:type="paragraph" w:styleId="affff6">
    <w:name w:val="footnote text"/>
    <w:basedOn w:val="af"/>
    <w:link w:val="affff7"/>
    <w:uiPriority w:val="99"/>
    <w:rsid w:val="00AA5327"/>
    <w:pPr>
      <w:spacing w:before="120" w:after="120"/>
    </w:pPr>
    <w:rPr>
      <w:rFonts w:ascii="Times New Roman" w:hAnsi="Times New Roman"/>
      <w:i w:val="0"/>
      <w:sz w:val="24"/>
      <w:szCs w:val="24"/>
    </w:rPr>
  </w:style>
  <w:style w:type="character" w:customStyle="1" w:styleId="affff7">
    <w:name w:val="Текст сноски Знак"/>
    <w:link w:val="affff6"/>
    <w:uiPriority w:val="99"/>
    <w:locked/>
    <w:rsid w:val="00AA5327"/>
    <w:rPr>
      <w:sz w:val="24"/>
      <w:lang w:val="ru-RU" w:eastAsia="ru-RU"/>
    </w:rPr>
  </w:style>
  <w:style w:type="paragraph" w:styleId="28">
    <w:name w:val="Body Text 2"/>
    <w:basedOn w:val="af"/>
    <w:link w:val="29"/>
    <w:rsid w:val="00AA5327"/>
    <w:pPr>
      <w:spacing w:before="120" w:after="120"/>
    </w:pPr>
    <w:rPr>
      <w:rFonts w:ascii="Times New Roman" w:hAnsi="Times New Roman"/>
      <w:i w:val="0"/>
      <w:color w:val="0000FF"/>
      <w:sz w:val="24"/>
      <w:szCs w:val="24"/>
    </w:rPr>
  </w:style>
  <w:style w:type="character" w:customStyle="1" w:styleId="29">
    <w:name w:val="Основной текст 2 Знак"/>
    <w:link w:val="28"/>
    <w:locked/>
    <w:rsid w:val="00AA5327"/>
    <w:rPr>
      <w:color w:val="0000FF"/>
      <w:sz w:val="24"/>
      <w:lang w:val="ru-RU" w:eastAsia="ru-RU"/>
    </w:rPr>
  </w:style>
  <w:style w:type="paragraph" w:styleId="affff8">
    <w:name w:val="Body Text Indent"/>
    <w:basedOn w:val="af"/>
    <w:link w:val="affff9"/>
    <w:rsid w:val="00AA5327"/>
    <w:pPr>
      <w:spacing w:before="120" w:after="120"/>
      <w:ind w:firstLine="567"/>
    </w:pPr>
    <w:rPr>
      <w:rFonts w:ascii="Times New Roman" w:hAnsi="Times New Roman"/>
      <w:i w:val="0"/>
      <w:sz w:val="24"/>
      <w:szCs w:val="24"/>
    </w:rPr>
  </w:style>
  <w:style w:type="character" w:customStyle="1" w:styleId="affff9">
    <w:name w:val="Основной текст с отступом Знак"/>
    <w:link w:val="affff8"/>
    <w:locked/>
    <w:rsid w:val="00AA5327"/>
    <w:rPr>
      <w:sz w:val="24"/>
      <w:lang w:val="ru-RU" w:eastAsia="ru-RU"/>
    </w:rPr>
  </w:style>
  <w:style w:type="paragraph" w:customStyle="1" w:styleId="NormalWeb1">
    <w:name w:val="Normal (Web)1"/>
    <w:basedOn w:val="af"/>
    <w:rsid w:val="00AA5327"/>
    <w:pPr>
      <w:spacing w:before="100" w:after="100"/>
    </w:pPr>
    <w:rPr>
      <w:rFonts w:ascii="Microsoft Sans Serif" w:hAnsi="Microsoft Sans Serif"/>
      <w:i w:val="0"/>
      <w:sz w:val="18"/>
      <w:szCs w:val="24"/>
    </w:rPr>
  </w:style>
  <w:style w:type="paragraph" w:styleId="affffa">
    <w:name w:val="endnote text"/>
    <w:basedOn w:val="af"/>
    <w:link w:val="affffb"/>
    <w:semiHidden/>
    <w:rsid w:val="00AA5327"/>
    <w:pPr>
      <w:spacing w:before="120" w:after="120"/>
      <w:ind w:firstLine="851"/>
    </w:pPr>
    <w:rPr>
      <w:rFonts w:ascii="TimesET" w:hAnsi="TimesET"/>
      <w:i w:val="0"/>
      <w:color w:val="000000"/>
      <w:sz w:val="20"/>
      <w:szCs w:val="24"/>
    </w:rPr>
  </w:style>
  <w:style w:type="character" w:customStyle="1" w:styleId="affffb">
    <w:name w:val="Текст концевой сноски Знак"/>
    <w:link w:val="affffa"/>
    <w:locked/>
    <w:rsid w:val="00AA5327"/>
    <w:rPr>
      <w:rFonts w:ascii="TimesET" w:hAnsi="TimesET"/>
      <w:color w:val="000000"/>
      <w:sz w:val="24"/>
      <w:lang w:val="ru-RU" w:eastAsia="ru-RU"/>
    </w:rPr>
  </w:style>
  <w:style w:type="paragraph" w:customStyle="1" w:styleId="Normal1">
    <w:name w:val="Normal1"/>
    <w:link w:val="Normal10"/>
    <w:rsid w:val="00FF3AD2"/>
    <w:pPr>
      <w:spacing w:line="360" w:lineRule="auto"/>
      <w:ind w:firstLine="851"/>
    </w:pPr>
    <w:rPr>
      <w:sz w:val="24"/>
      <w:lang w:eastAsia="en-US"/>
    </w:rPr>
  </w:style>
  <w:style w:type="paragraph" w:customStyle="1" w:styleId="size1">
    <w:name w:val="size1"/>
    <w:basedOn w:val="af"/>
    <w:rsid w:val="00AA5327"/>
    <w:pPr>
      <w:spacing w:before="100" w:after="100"/>
    </w:pPr>
    <w:rPr>
      <w:rFonts w:ascii="Times New Roman" w:hAnsi="Times New Roman"/>
      <w:i w:val="0"/>
      <w:sz w:val="24"/>
      <w:szCs w:val="24"/>
    </w:rPr>
  </w:style>
  <w:style w:type="paragraph" w:customStyle="1" w:styleId="122">
    <w:name w:val="Абзац 12 с номером"/>
    <w:basedOn w:val="120"/>
    <w:rsid w:val="00AA5327"/>
    <w:pPr>
      <w:tabs>
        <w:tab w:val="left" w:pos="851"/>
      </w:tabs>
      <w:ind w:firstLine="0"/>
    </w:pPr>
  </w:style>
  <w:style w:type="paragraph" w:customStyle="1" w:styleId="affffc">
    <w:name w:val="Аннотация"/>
    <w:basedOn w:val="affff4"/>
    <w:next w:val="120"/>
    <w:rsid w:val="00AA5327"/>
  </w:style>
  <w:style w:type="paragraph" w:customStyle="1" w:styleId="affffd">
    <w:name w:val="Колонтитул"/>
    <w:basedOn w:val="af"/>
    <w:rsid w:val="00AA5327"/>
    <w:pPr>
      <w:spacing w:before="120" w:after="120"/>
    </w:pPr>
    <w:rPr>
      <w:rFonts w:ascii="Times New Roman" w:hAnsi="Times New Roman"/>
      <w:i w:val="0"/>
      <w:sz w:val="20"/>
      <w:szCs w:val="24"/>
    </w:rPr>
  </w:style>
  <w:style w:type="paragraph" w:customStyle="1" w:styleId="18">
    <w:name w:val="Номер 1"/>
    <w:basedOn w:val="af"/>
    <w:rsid w:val="00AA5327"/>
    <w:pPr>
      <w:tabs>
        <w:tab w:val="left" w:pos="1134"/>
        <w:tab w:val="num" w:pos="1211"/>
      </w:tabs>
      <w:spacing w:before="120" w:after="120"/>
      <w:ind w:left="1134" w:hanging="283"/>
    </w:pPr>
    <w:rPr>
      <w:rFonts w:ascii="Times New Roman" w:hAnsi="Times New Roman"/>
      <w:i w:val="0"/>
      <w:sz w:val="24"/>
      <w:szCs w:val="24"/>
    </w:rPr>
  </w:style>
  <w:style w:type="paragraph" w:customStyle="1" w:styleId="2a">
    <w:name w:val="Номер 2"/>
    <w:basedOn w:val="af"/>
    <w:rsid w:val="00AA5327"/>
    <w:pPr>
      <w:tabs>
        <w:tab w:val="num" w:pos="1588"/>
      </w:tabs>
      <w:spacing w:before="120" w:after="120"/>
      <w:ind w:left="1588" w:hanging="454"/>
    </w:pPr>
    <w:rPr>
      <w:rFonts w:ascii="Times New Roman" w:hAnsi="Times New Roman"/>
      <w:i w:val="0"/>
      <w:sz w:val="24"/>
      <w:szCs w:val="24"/>
    </w:rPr>
  </w:style>
  <w:style w:type="paragraph" w:customStyle="1" w:styleId="35">
    <w:name w:val="Номер 3"/>
    <w:basedOn w:val="af"/>
    <w:rsid w:val="00AA5327"/>
    <w:pPr>
      <w:tabs>
        <w:tab w:val="left" w:pos="2155"/>
        <w:tab w:val="num" w:pos="2308"/>
      </w:tabs>
      <w:spacing w:before="120" w:after="120"/>
      <w:ind w:left="2155" w:hanging="567"/>
    </w:pPr>
    <w:rPr>
      <w:rFonts w:ascii="Times New Roman" w:hAnsi="Times New Roman"/>
      <w:i w:val="0"/>
      <w:sz w:val="24"/>
      <w:szCs w:val="24"/>
    </w:rPr>
  </w:style>
  <w:style w:type="paragraph" w:customStyle="1" w:styleId="43">
    <w:name w:val="Номер 4"/>
    <w:basedOn w:val="af"/>
    <w:rsid w:val="00AA5327"/>
    <w:pPr>
      <w:tabs>
        <w:tab w:val="left" w:pos="2722"/>
      </w:tabs>
      <w:spacing w:before="120" w:after="120"/>
      <w:ind w:left="3005" w:hanging="794"/>
    </w:pPr>
    <w:rPr>
      <w:rFonts w:ascii="Times New Roman" w:hAnsi="Times New Roman"/>
      <w:i w:val="0"/>
      <w:sz w:val="24"/>
      <w:szCs w:val="24"/>
    </w:rPr>
  </w:style>
  <w:style w:type="character" w:styleId="affffe">
    <w:name w:val="line number"/>
    <w:rsid w:val="00AA5327"/>
    <w:rPr>
      <w:rFonts w:cs="Times New Roman"/>
    </w:rPr>
  </w:style>
  <w:style w:type="paragraph" w:styleId="2b">
    <w:name w:val="Body Text Indent 2"/>
    <w:basedOn w:val="af"/>
    <w:link w:val="2c"/>
    <w:rsid w:val="00AA5327"/>
    <w:pPr>
      <w:widowControl w:val="0"/>
      <w:spacing w:before="120" w:after="120"/>
      <w:ind w:firstLine="567"/>
    </w:pPr>
    <w:rPr>
      <w:rFonts w:ascii="Times New Roman" w:hAnsi="Times New Roman"/>
      <w:sz w:val="24"/>
      <w:szCs w:val="24"/>
    </w:rPr>
  </w:style>
  <w:style w:type="character" w:customStyle="1" w:styleId="2c">
    <w:name w:val="Основной текст с отступом 2 Знак"/>
    <w:link w:val="2b"/>
    <w:locked/>
    <w:rsid w:val="00AA5327"/>
    <w:rPr>
      <w:i/>
      <w:sz w:val="24"/>
      <w:lang w:val="ru-RU" w:eastAsia="ru-RU"/>
    </w:rPr>
  </w:style>
  <w:style w:type="character" w:customStyle="1" w:styleId="afffff">
    <w:name w:val="Основной шрифт"/>
    <w:rsid w:val="00AA5327"/>
  </w:style>
  <w:style w:type="paragraph" w:customStyle="1" w:styleId="afffff0">
    <w:name w:val="Перечень ААА"/>
    <w:basedOn w:val="affff1"/>
    <w:rsid w:val="00AA5327"/>
    <w:pPr>
      <w:tabs>
        <w:tab w:val="left" w:pos="1134"/>
        <w:tab w:val="num" w:pos="2155"/>
      </w:tabs>
      <w:spacing w:before="120" w:after="120" w:line="240" w:lineRule="auto"/>
      <w:ind w:left="2155" w:hanging="567"/>
      <w:jc w:val="both"/>
    </w:pPr>
    <w:rPr>
      <w:szCs w:val="20"/>
    </w:rPr>
  </w:style>
  <w:style w:type="paragraph" w:customStyle="1" w:styleId="afffff1">
    <w:name w:val="Перечень АААА"/>
    <w:basedOn w:val="ac"/>
    <w:rsid w:val="00AA5327"/>
    <w:pPr>
      <w:tabs>
        <w:tab w:val="clear" w:pos="1134"/>
        <w:tab w:val="clear" w:pos="1211"/>
      </w:tabs>
      <w:spacing w:before="0" w:after="0" w:line="360" w:lineRule="auto"/>
      <w:ind w:left="0" w:firstLine="720"/>
      <w:jc w:val="left"/>
    </w:pPr>
    <w:rPr>
      <w:szCs w:val="24"/>
    </w:rPr>
  </w:style>
  <w:style w:type="paragraph" w:customStyle="1" w:styleId="afffff2">
    <w:name w:val="Рисунок"/>
    <w:basedOn w:val="af"/>
    <w:link w:val="afffff3"/>
    <w:autoRedefine/>
    <w:rsid w:val="007D6CB6"/>
    <w:pPr>
      <w:spacing w:before="120" w:after="120"/>
      <w:jc w:val="center"/>
    </w:pPr>
    <w:rPr>
      <w:rFonts w:ascii="Times New Roman" w:hAnsi="Times New Roman"/>
      <w:i w:val="0"/>
    </w:rPr>
  </w:style>
  <w:style w:type="character" w:styleId="afffff4">
    <w:name w:val="Strong"/>
    <w:uiPriority w:val="22"/>
    <w:qFormat/>
    <w:rsid w:val="00AA5327"/>
    <w:rPr>
      <w:b/>
    </w:rPr>
  </w:style>
  <w:style w:type="paragraph" w:customStyle="1" w:styleId="afffff5">
    <w:name w:val="Таблица заголовок"/>
    <w:basedOn w:val="120"/>
    <w:rsid w:val="00AA5327"/>
    <w:pPr>
      <w:ind w:firstLine="0"/>
      <w:jc w:val="center"/>
    </w:pPr>
    <w:rPr>
      <w:b/>
      <w:szCs w:val="20"/>
    </w:rPr>
  </w:style>
  <w:style w:type="paragraph" w:customStyle="1" w:styleId="afffff6">
    <w:name w:val="Таблица текст"/>
    <w:basedOn w:val="120"/>
    <w:rsid w:val="00AA5327"/>
    <w:pPr>
      <w:ind w:firstLine="0"/>
      <w:jc w:val="left"/>
    </w:pPr>
    <w:rPr>
      <w:szCs w:val="20"/>
    </w:rPr>
  </w:style>
  <w:style w:type="paragraph" w:customStyle="1" w:styleId="afffff7">
    <w:name w:val="указатель"/>
    <w:basedOn w:val="af"/>
    <w:next w:val="af"/>
    <w:rsid w:val="00AA5327"/>
    <w:pPr>
      <w:autoSpaceDE w:val="0"/>
      <w:autoSpaceDN w:val="0"/>
      <w:spacing w:before="120" w:after="120"/>
      <w:ind w:firstLine="567"/>
    </w:pPr>
    <w:rPr>
      <w:rFonts w:ascii="Times New Roman" w:hAnsi="Times New Roman"/>
      <w:i w:val="0"/>
      <w:sz w:val="20"/>
    </w:rPr>
  </w:style>
  <w:style w:type="paragraph" w:customStyle="1" w:styleId="19">
    <w:name w:val="указатель 1"/>
    <w:basedOn w:val="af"/>
    <w:next w:val="af"/>
    <w:autoRedefine/>
    <w:rsid w:val="00AA5327"/>
    <w:pPr>
      <w:tabs>
        <w:tab w:val="right" w:pos="4176"/>
      </w:tabs>
      <w:autoSpaceDE w:val="0"/>
      <w:autoSpaceDN w:val="0"/>
      <w:spacing w:before="120" w:after="120"/>
      <w:ind w:left="240" w:hanging="240"/>
    </w:pPr>
    <w:rPr>
      <w:rFonts w:ascii="Times New Roman" w:hAnsi="Times New Roman"/>
      <w:i w:val="0"/>
      <w:sz w:val="20"/>
    </w:rPr>
  </w:style>
  <w:style w:type="paragraph" w:customStyle="1" w:styleId="2d">
    <w:name w:val="указатель 2"/>
    <w:basedOn w:val="af"/>
    <w:next w:val="af"/>
    <w:autoRedefine/>
    <w:rsid w:val="00AA5327"/>
    <w:pPr>
      <w:tabs>
        <w:tab w:val="right" w:pos="4176"/>
      </w:tabs>
      <w:autoSpaceDE w:val="0"/>
      <w:autoSpaceDN w:val="0"/>
      <w:spacing w:before="120" w:after="120"/>
      <w:ind w:left="480" w:hanging="240"/>
    </w:pPr>
    <w:rPr>
      <w:rFonts w:ascii="Times New Roman" w:hAnsi="Times New Roman"/>
      <w:i w:val="0"/>
      <w:sz w:val="20"/>
    </w:rPr>
  </w:style>
  <w:style w:type="paragraph" w:customStyle="1" w:styleId="36">
    <w:name w:val="указатель 3"/>
    <w:basedOn w:val="af"/>
    <w:next w:val="af"/>
    <w:autoRedefine/>
    <w:rsid w:val="00AA5327"/>
    <w:pPr>
      <w:tabs>
        <w:tab w:val="right" w:pos="4176"/>
      </w:tabs>
      <w:autoSpaceDE w:val="0"/>
      <w:autoSpaceDN w:val="0"/>
      <w:spacing w:before="120" w:after="120"/>
      <w:ind w:left="720" w:hanging="240"/>
    </w:pPr>
    <w:rPr>
      <w:rFonts w:ascii="Times New Roman" w:hAnsi="Times New Roman"/>
      <w:i w:val="0"/>
      <w:sz w:val="20"/>
    </w:rPr>
  </w:style>
  <w:style w:type="paragraph" w:customStyle="1" w:styleId="44">
    <w:name w:val="указатель 4"/>
    <w:basedOn w:val="af"/>
    <w:next w:val="af"/>
    <w:autoRedefine/>
    <w:rsid w:val="00AA5327"/>
    <w:pPr>
      <w:tabs>
        <w:tab w:val="right" w:pos="4176"/>
      </w:tabs>
      <w:autoSpaceDE w:val="0"/>
      <w:autoSpaceDN w:val="0"/>
      <w:spacing w:before="120" w:after="120"/>
      <w:ind w:left="960" w:hanging="240"/>
    </w:pPr>
    <w:rPr>
      <w:rFonts w:ascii="Times New Roman" w:hAnsi="Times New Roman"/>
      <w:i w:val="0"/>
      <w:sz w:val="20"/>
    </w:rPr>
  </w:style>
  <w:style w:type="paragraph" w:customStyle="1" w:styleId="55">
    <w:name w:val="указатель 5"/>
    <w:basedOn w:val="af"/>
    <w:next w:val="af"/>
    <w:autoRedefine/>
    <w:rsid w:val="00AA5327"/>
    <w:pPr>
      <w:tabs>
        <w:tab w:val="right" w:pos="4176"/>
      </w:tabs>
      <w:autoSpaceDE w:val="0"/>
      <w:autoSpaceDN w:val="0"/>
      <w:spacing w:before="120" w:after="120"/>
      <w:ind w:left="1200" w:hanging="240"/>
    </w:pPr>
    <w:rPr>
      <w:rFonts w:ascii="Times New Roman" w:hAnsi="Times New Roman"/>
      <w:i w:val="0"/>
      <w:sz w:val="20"/>
    </w:rPr>
  </w:style>
  <w:style w:type="paragraph" w:customStyle="1" w:styleId="62">
    <w:name w:val="указатель 6"/>
    <w:basedOn w:val="af"/>
    <w:next w:val="af"/>
    <w:autoRedefine/>
    <w:rsid w:val="00AA5327"/>
    <w:pPr>
      <w:tabs>
        <w:tab w:val="right" w:pos="4176"/>
      </w:tabs>
      <w:autoSpaceDE w:val="0"/>
      <w:autoSpaceDN w:val="0"/>
      <w:spacing w:before="120" w:after="120"/>
      <w:ind w:left="1440" w:hanging="240"/>
    </w:pPr>
    <w:rPr>
      <w:rFonts w:ascii="Times New Roman" w:hAnsi="Times New Roman"/>
      <w:i w:val="0"/>
      <w:sz w:val="20"/>
    </w:rPr>
  </w:style>
  <w:style w:type="paragraph" w:customStyle="1" w:styleId="72">
    <w:name w:val="указатель 7"/>
    <w:basedOn w:val="af"/>
    <w:next w:val="af"/>
    <w:autoRedefine/>
    <w:rsid w:val="00AA5327"/>
    <w:pPr>
      <w:tabs>
        <w:tab w:val="right" w:pos="4176"/>
      </w:tabs>
      <w:autoSpaceDE w:val="0"/>
      <w:autoSpaceDN w:val="0"/>
      <w:spacing w:before="120" w:after="120"/>
      <w:ind w:left="1680" w:hanging="240"/>
    </w:pPr>
    <w:rPr>
      <w:rFonts w:ascii="Times New Roman" w:hAnsi="Times New Roman"/>
      <w:i w:val="0"/>
      <w:sz w:val="20"/>
    </w:rPr>
  </w:style>
  <w:style w:type="paragraph" w:customStyle="1" w:styleId="82">
    <w:name w:val="указатель 8"/>
    <w:basedOn w:val="af"/>
    <w:next w:val="af"/>
    <w:autoRedefine/>
    <w:rsid w:val="00AA5327"/>
    <w:pPr>
      <w:tabs>
        <w:tab w:val="right" w:pos="4176"/>
      </w:tabs>
      <w:autoSpaceDE w:val="0"/>
      <w:autoSpaceDN w:val="0"/>
      <w:spacing w:before="120" w:after="120"/>
      <w:ind w:left="1920" w:hanging="240"/>
    </w:pPr>
    <w:rPr>
      <w:rFonts w:ascii="Times New Roman" w:hAnsi="Times New Roman"/>
      <w:i w:val="0"/>
      <w:sz w:val="20"/>
    </w:rPr>
  </w:style>
  <w:style w:type="paragraph" w:customStyle="1" w:styleId="92">
    <w:name w:val="указатель 9"/>
    <w:basedOn w:val="af"/>
    <w:next w:val="af"/>
    <w:autoRedefine/>
    <w:rsid w:val="00AA5327"/>
    <w:pPr>
      <w:tabs>
        <w:tab w:val="right" w:pos="4176"/>
      </w:tabs>
      <w:autoSpaceDE w:val="0"/>
      <w:autoSpaceDN w:val="0"/>
      <w:spacing w:before="120" w:after="120"/>
      <w:ind w:left="2160" w:hanging="240"/>
    </w:pPr>
    <w:rPr>
      <w:rFonts w:ascii="Times New Roman" w:hAnsi="Times New Roman"/>
      <w:i w:val="0"/>
      <w:sz w:val="20"/>
    </w:rPr>
  </w:style>
  <w:style w:type="paragraph" w:customStyle="1" w:styleId="afffff8">
    <w:name w:val="Заголовок таблицы"/>
    <w:basedOn w:val="120"/>
    <w:rsid w:val="00AA5327"/>
    <w:pPr>
      <w:ind w:firstLine="0"/>
      <w:jc w:val="center"/>
    </w:pPr>
    <w:rPr>
      <w:b/>
    </w:rPr>
  </w:style>
  <w:style w:type="paragraph" w:customStyle="1" w:styleId="H21">
    <w:name w:val="H2"/>
    <w:basedOn w:val="Normal1"/>
    <w:next w:val="Normal1"/>
    <w:rsid w:val="000D473E"/>
    <w:pPr>
      <w:keepNext/>
      <w:outlineLvl w:val="2"/>
    </w:pPr>
    <w:rPr>
      <w:b/>
      <w:lang w:eastAsia="ru-RU"/>
    </w:rPr>
  </w:style>
  <w:style w:type="paragraph" w:customStyle="1" w:styleId="110">
    <w:name w:val="Абзац 11"/>
    <w:basedOn w:val="af"/>
    <w:rsid w:val="00AA5327"/>
    <w:pPr>
      <w:widowControl w:val="0"/>
      <w:overflowPunct w:val="0"/>
      <w:autoSpaceDE w:val="0"/>
      <w:autoSpaceDN w:val="0"/>
      <w:adjustRightInd w:val="0"/>
      <w:spacing w:before="120" w:after="120"/>
      <w:ind w:firstLine="851"/>
      <w:textAlignment w:val="baseline"/>
    </w:pPr>
    <w:rPr>
      <w:rFonts w:ascii="Courier New" w:hAnsi="Courier New"/>
      <w:i w:val="0"/>
      <w:sz w:val="22"/>
      <w:szCs w:val="24"/>
    </w:rPr>
  </w:style>
  <w:style w:type="paragraph" w:customStyle="1" w:styleId="1a">
    <w:name w:val="Текст выноски1"/>
    <w:basedOn w:val="af"/>
    <w:semiHidden/>
    <w:rsid w:val="00AA5327"/>
    <w:pPr>
      <w:spacing w:before="120" w:after="120"/>
    </w:pPr>
    <w:rPr>
      <w:rFonts w:ascii="Tahoma" w:hAnsi="Tahoma" w:cs="Tahoma"/>
      <w:i w:val="0"/>
      <w:sz w:val="16"/>
      <w:szCs w:val="16"/>
    </w:rPr>
  </w:style>
  <w:style w:type="paragraph" w:styleId="afffff9">
    <w:name w:val="Normal (Web)"/>
    <w:aliases w:val="Обычный (Web)"/>
    <w:basedOn w:val="af"/>
    <w:link w:val="afffffa"/>
    <w:rsid w:val="00AA5327"/>
    <w:pPr>
      <w:spacing w:before="100" w:beforeAutospacing="1" w:after="100" w:afterAutospacing="1"/>
    </w:pPr>
    <w:rPr>
      <w:rFonts w:ascii="Arial" w:hAnsi="Arial"/>
      <w:i w:val="0"/>
      <w:sz w:val="20"/>
    </w:rPr>
  </w:style>
  <w:style w:type="paragraph" w:styleId="HTML">
    <w:name w:val="HTML Preformatted"/>
    <w:basedOn w:val="af"/>
    <w:link w:val="HTML0"/>
    <w:rsid w:val="00AA53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pPr>
    <w:rPr>
      <w:rFonts w:ascii="Courier" w:hAnsi="Courier"/>
      <w:i w:val="0"/>
      <w:color w:val="000000"/>
      <w:sz w:val="18"/>
      <w:szCs w:val="18"/>
    </w:rPr>
  </w:style>
  <w:style w:type="character" w:customStyle="1" w:styleId="HTML0">
    <w:name w:val="Стандартный HTML Знак"/>
    <w:link w:val="HTML"/>
    <w:locked/>
    <w:rsid w:val="00AA5327"/>
    <w:rPr>
      <w:rFonts w:ascii="Courier" w:eastAsia="Times New Roman" w:hAnsi="Courier"/>
      <w:color w:val="000000"/>
      <w:sz w:val="18"/>
      <w:lang w:val="ru-RU" w:eastAsia="ru-RU"/>
    </w:rPr>
  </w:style>
  <w:style w:type="paragraph" w:customStyle="1" w:styleId="afffffb">
    <w:name w:val="Основной"/>
    <w:basedOn w:val="af"/>
    <w:rsid w:val="00AA5327"/>
    <w:pPr>
      <w:widowControl w:val="0"/>
      <w:spacing w:before="60" w:line="240" w:lineRule="atLeast"/>
      <w:ind w:firstLine="709"/>
    </w:pPr>
    <w:rPr>
      <w:rFonts w:ascii="Times New Roman" w:hAnsi="Times New Roman"/>
      <w:i w:val="0"/>
      <w:sz w:val="24"/>
      <w:szCs w:val="24"/>
      <w:lang w:eastAsia="en-US"/>
    </w:rPr>
  </w:style>
  <w:style w:type="paragraph" w:customStyle="1" w:styleId="XMLText">
    <w:name w:val="XML Text"/>
    <w:autoRedefine/>
    <w:rsid w:val="00AA5327"/>
    <w:rPr>
      <w:rFonts w:ascii="Arial" w:hAnsi="Arial" w:cs="Courier New"/>
      <w:color w:val="000000"/>
      <w:sz w:val="16"/>
      <w:szCs w:val="18"/>
      <w:lang w:val="en-US" w:eastAsia="ru-RU"/>
    </w:rPr>
  </w:style>
  <w:style w:type="paragraph" w:customStyle="1" w:styleId="11">
    <w:name w:val="1 Заголовок"/>
    <w:basedOn w:val="af"/>
    <w:rsid w:val="002160AC"/>
    <w:pPr>
      <w:numPr>
        <w:numId w:val="33"/>
      </w:numPr>
    </w:pPr>
    <w:rPr>
      <w:rFonts w:ascii="Times New Roman" w:hAnsi="Times New Roman"/>
      <w:i w:val="0"/>
      <w:sz w:val="24"/>
      <w:szCs w:val="24"/>
      <w:lang w:eastAsia="en-US"/>
    </w:rPr>
  </w:style>
  <w:style w:type="paragraph" w:customStyle="1" w:styleId="22">
    <w:name w:val="2 Заголовок"/>
    <w:basedOn w:val="af"/>
    <w:rsid w:val="004E5A12"/>
    <w:pPr>
      <w:numPr>
        <w:numId w:val="31"/>
      </w:numPr>
    </w:pPr>
    <w:rPr>
      <w:rFonts w:ascii="Times New Roman" w:hAnsi="Times New Roman"/>
      <w:i w:val="0"/>
      <w:sz w:val="24"/>
      <w:szCs w:val="24"/>
      <w:lang w:eastAsia="en-US"/>
    </w:rPr>
  </w:style>
  <w:style w:type="paragraph" w:customStyle="1" w:styleId="37">
    <w:name w:val="3 Заголовок"/>
    <w:basedOn w:val="af"/>
    <w:rsid w:val="00AA5327"/>
    <w:rPr>
      <w:rFonts w:ascii="Times New Roman" w:hAnsi="Times New Roman"/>
      <w:i w:val="0"/>
      <w:sz w:val="24"/>
      <w:szCs w:val="24"/>
      <w:lang w:eastAsia="en-US"/>
    </w:rPr>
  </w:style>
  <w:style w:type="paragraph" w:customStyle="1" w:styleId="45">
    <w:name w:val="4 Заголовок"/>
    <w:basedOn w:val="af"/>
    <w:rsid w:val="00AA5327"/>
    <w:rPr>
      <w:rFonts w:ascii="Times New Roman" w:hAnsi="Times New Roman"/>
      <w:i w:val="0"/>
      <w:sz w:val="24"/>
      <w:szCs w:val="24"/>
      <w:lang w:eastAsia="en-US"/>
    </w:rPr>
  </w:style>
  <w:style w:type="paragraph" w:customStyle="1" w:styleId="56">
    <w:name w:val="5 Заголовок"/>
    <w:basedOn w:val="af"/>
    <w:rsid w:val="00AA5327"/>
    <w:rPr>
      <w:rFonts w:ascii="Times New Roman" w:hAnsi="Times New Roman"/>
      <w:i w:val="0"/>
      <w:sz w:val="24"/>
      <w:szCs w:val="24"/>
      <w:lang w:eastAsia="en-US"/>
    </w:rPr>
  </w:style>
  <w:style w:type="paragraph" w:customStyle="1" w:styleId="63">
    <w:name w:val="6 Заголовок"/>
    <w:basedOn w:val="af"/>
    <w:rsid w:val="00AA5327"/>
    <w:rPr>
      <w:rFonts w:ascii="Times New Roman" w:hAnsi="Times New Roman"/>
      <w:i w:val="0"/>
      <w:sz w:val="24"/>
      <w:szCs w:val="24"/>
      <w:lang w:eastAsia="en-US"/>
    </w:rPr>
  </w:style>
  <w:style w:type="paragraph" w:customStyle="1" w:styleId="73">
    <w:name w:val="7 Заголовок"/>
    <w:basedOn w:val="af"/>
    <w:rsid w:val="00AA5327"/>
    <w:rPr>
      <w:rFonts w:ascii="Times New Roman" w:hAnsi="Times New Roman"/>
      <w:i w:val="0"/>
      <w:sz w:val="24"/>
      <w:szCs w:val="24"/>
      <w:lang w:eastAsia="en-US"/>
    </w:rPr>
  </w:style>
  <w:style w:type="character" w:customStyle="1" w:styleId="tx1">
    <w:name w:val="tx1"/>
    <w:rsid w:val="00AA5327"/>
    <w:rPr>
      <w:b/>
    </w:rPr>
  </w:style>
  <w:style w:type="paragraph" w:styleId="2e">
    <w:name w:val="List Continue 2"/>
    <w:basedOn w:val="af"/>
    <w:rsid w:val="00AA5327"/>
    <w:pPr>
      <w:spacing w:after="120"/>
      <w:ind w:left="566"/>
    </w:pPr>
    <w:rPr>
      <w:rFonts w:ascii="Times New Roman" w:hAnsi="Times New Roman"/>
      <w:i w:val="0"/>
    </w:rPr>
  </w:style>
  <w:style w:type="paragraph" w:styleId="46">
    <w:name w:val="List Continue 4"/>
    <w:basedOn w:val="af"/>
    <w:rsid w:val="00AA5327"/>
    <w:pPr>
      <w:spacing w:before="120" w:after="120"/>
      <w:ind w:left="1440"/>
    </w:pPr>
    <w:rPr>
      <w:rFonts w:ascii="Times New Roman" w:hAnsi="Times New Roman"/>
      <w:i w:val="0"/>
      <w:sz w:val="24"/>
      <w:szCs w:val="24"/>
    </w:rPr>
  </w:style>
  <w:style w:type="paragraph" w:styleId="47">
    <w:name w:val="List Bullet 4"/>
    <w:basedOn w:val="af"/>
    <w:autoRedefine/>
    <w:rsid w:val="00AA5327"/>
    <w:pPr>
      <w:tabs>
        <w:tab w:val="num" w:pos="1209"/>
      </w:tabs>
      <w:ind w:left="1209" w:hanging="360"/>
    </w:pPr>
    <w:rPr>
      <w:rFonts w:ascii="Times New Roman" w:hAnsi="Times New Roman"/>
      <w:i w:val="0"/>
      <w:sz w:val="24"/>
      <w:szCs w:val="24"/>
      <w:lang w:eastAsia="en-US"/>
    </w:rPr>
  </w:style>
  <w:style w:type="paragraph" w:customStyle="1" w:styleId="afffffc">
    <w:name w:val="Абзац"/>
    <w:basedOn w:val="af"/>
    <w:rsid w:val="00AA5327"/>
    <w:pPr>
      <w:ind w:firstLine="709"/>
    </w:pPr>
    <w:rPr>
      <w:rFonts w:ascii="Times New Roman" w:hAnsi="Times New Roman"/>
      <w:i w:val="0"/>
      <w:sz w:val="24"/>
    </w:rPr>
  </w:style>
  <w:style w:type="character" w:customStyle="1" w:styleId="afffffd">
    <w:name w:val="Приветствие Знак"/>
    <w:link w:val="afffffe"/>
    <w:locked/>
    <w:rsid w:val="00AA5327"/>
    <w:rPr>
      <w:rFonts w:ascii="Arial" w:hAnsi="Arial"/>
      <w:b/>
      <w:kern w:val="32"/>
      <w:sz w:val="32"/>
      <w:lang w:val="ru-RU" w:eastAsia="ru-RU"/>
    </w:rPr>
  </w:style>
  <w:style w:type="paragraph" w:customStyle="1" w:styleId="affffff">
    <w:name w:val="Основной Знак"/>
    <w:basedOn w:val="af"/>
    <w:rsid w:val="00AA5327"/>
    <w:pPr>
      <w:widowControl w:val="0"/>
      <w:spacing w:before="60" w:line="240" w:lineRule="atLeast"/>
      <w:ind w:firstLine="709"/>
    </w:pPr>
    <w:rPr>
      <w:rFonts w:ascii="Times New Roman" w:hAnsi="Times New Roman"/>
      <w:i w:val="0"/>
      <w:sz w:val="24"/>
      <w:szCs w:val="24"/>
      <w:lang w:eastAsia="en-US"/>
    </w:rPr>
  </w:style>
  <w:style w:type="character" w:customStyle="1" w:styleId="zag1">
    <w:name w:val="zag1"/>
    <w:rsid w:val="00AA5327"/>
    <w:rPr>
      <w:rFonts w:cs="Times New Roman"/>
    </w:rPr>
  </w:style>
  <w:style w:type="character" w:styleId="affffff0">
    <w:name w:val="Emphasis"/>
    <w:qFormat/>
    <w:rsid w:val="00AA5327"/>
    <w:rPr>
      <w:i/>
    </w:rPr>
  </w:style>
  <w:style w:type="paragraph" w:customStyle="1" w:styleId="Default">
    <w:name w:val="Default"/>
    <w:rsid w:val="00AA5327"/>
    <w:rPr>
      <w:rFonts w:ascii="TimesNewRoman" w:hAnsi="TimesNewRoman"/>
      <w:lang w:eastAsia="ru-RU"/>
    </w:rPr>
  </w:style>
  <w:style w:type="paragraph" w:customStyle="1" w:styleId="NormalBlack">
    <w:name w:val="Normal + Black"/>
    <w:aliases w:val="Centered"/>
    <w:basedOn w:val="af"/>
    <w:rsid w:val="00AA5327"/>
    <w:pPr>
      <w:spacing w:before="120" w:after="120"/>
      <w:jc w:val="center"/>
    </w:pPr>
    <w:rPr>
      <w:rFonts w:ascii="Times New Roman" w:hAnsi="Times New Roman"/>
      <w:i w:val="0"/>
      <w:color w:val="000000"/>
      <w:sz w:val="24"/>
      <w:szCs w:val="24"/>
    </w:rPr>
  </w:style>
  <w:style w:type="table" w:styleId="affffff1">
    <w:name w:val="Table Theme"/>
    <w:basedOn w:val="af1"/>
    <w:rsid w:val="00AA5327"/>
    <w:pPr>
      <w:spacing w:before="120" w:after="120"/>
    </w:pPr>
    <w:rPr>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1">
    <w:name w:val="m1"/>
    <w:rsid w:val="00AA5327"/>
    <w:rPr>
      <w:color w:val="0000FF"/>
    </w:rPr>
  </w:style>
  <w:style w:type="paragraph" w:styleId="a6">
    <w:name w:val="List Bullet"/>
    <w:basedOn w:val="af"/>
    <w:rsid w:val="00FF3872"/>
    <w:pPr>
      <w:numPr>
        <w:numId w:val="19"/>
      </w:numPr>
      <w:spacing w:line="360" w:lineRule="auto"/>
    </w:pPr>
    <w:rPr>
      <w:rFonts w:ascii="Times New Roman" w:hAnsi="Times New Roman"/>
      <w:i w:val="0"/>
      <w:sz w:val="24"/>
      <w:szCs w:val="24"/>
    </w:rPr>
  </w:style>
  <w:style w:type="paragraph" w:customStyle="1" w:styleId="CharChar1">
    <w:name w:val="Знак Char Char"/>
    <w:basedOn w:val="af"/>
    <w:autoRedefine/>
    <w:rsid w:val="00AA5327"/>
    <w:pPr>
      <w:spacing w:after="160" w:line="240" w:lineRule="exact"/>
    </w:pPr>
    <w:rPr>
      <w:rFonts w:ascii="Times New Roman" w:hAnsi="Times New Roman"/>
      <w:i w:val="0"/>
      <w:lang w:val="en-US" w:eastAsia="en-US"/>
    </w:rPr>
  </w:style>
  <w:style w:type="paragraph" w:customStyle="1" w:styleId="CharChar2">
    <w:name w:val="Char Char"/>
    <w:basedOn w:val="af"/>
    <w:autoRedefine/>
    <w:rsid w:val="00AA5327"/>
    <w:pPr>
      <w:spacing w:after="160" w:line="240" w:lineRule="exact"/>
    </w:pPr>
    <w:rPr>
      <w:rFonts w:ascii="Times New Roman" w:hAnsi="Times New Roman"/>
      <w:bCs/>
      <w:i w:val="0"/>
      <w:lang w:val="en-US" w:eastAsia="en-US"/>
    </w:rPr>
  </w:style>
  <w:style w:type="paragraph" w:customStyle="1" w:styleId="CharChar10">
    <w:name w:val="Char Char1"/>
    <w:basedOn w:val="af"/>
    <w:autoRedefine/>
    <w:rsid w:val="00AA5327"/>
    <w:pPr>
      <w:spacing w:after="160" w:line="240" w:lineRule="exact"/>
    </w:pPr>
    <w:rPr>
      <w:rFonts w:ascii="Times New Roman" w:hAnsi="Times New Roman"/>
      <w:bCs/>
      <w:i w:val="0"/>
      <w:lang w:val="en-US" w:eastAsia="en-US"/>
    </w:rPr>
  </w:style>
  <w:style w:type="paragraph" w:styleId="30">
    <w:name w:val="List Bullet 3"/>
    <w:basedOn w:val="af"/>
    <w:rsid w:val="00AA5327"/>
    <w:pPr>
      <w:numPr>
        <w:numId w:val="20"/>
      </w:numPr>
      <w:spacing w:before="120" w:after="120"/>
    </w:pPr>
    <w:rPr>
      <w:rFonts w:ascii="Times New Roman" w:hAnsi="Times New Roman"/>
      <w:i w:val="0"/>
      <w:sz w:val="24"/>
      <w:szCs w:val="24"/>
    </w:rPr>
  </w:style>
  <w:style w:type="character" w:customStyle="1" w:styleId="CharChar16">
    <w:name w:val="Char Char16"/>
    <w:rsid w:val="00AA5327"/>
    <w:rPr>
      <w:rFonts w:ascii="Arial" w:hAnsi="Arial"/>
      <w:b/>
      <w:caps/>
      <w:kern w:val="32"/>
      <w:sz w:val="32"/>
      <w:lang w:val="ru-RU" w:eastAsia="ru-RU"/>
    </w:rPr>
  </w:style>
  <w:style w:type="character" w:customStyle="1" w:styleId="CharChar14">
    <w:name w:val="Char Char14"/>
    <w:rsid w:val="00AA5327"/>
    <w:rPr>
      <w:rFonts w:ascii="Arial" w:hAnsi="Arial"/>
      <w:b/>
      <w:sz w:val="26"/>
      <w:lang w:val="ru-RU" w:eastAsia="ru-RU"/>
    </w:rPr>
  </w:style>
  <w:style w:type="character" w:customStyle="1" w:styleId="CharChar12">
    <w:name w:val="Char Char12"/>
    <w:rsid w:val="00AA5327"/>
    <w:rPr>
      <w:rFonts w:ascii="Arial" w:hAnsi="Arial"/>
      <w:b/>
      <w:i/>
      <w:sz w:val="26"/>
      <w:lang w:val="ru-RU" w:eastAsia="ru-RU"/>
    </w:rPr>
  </w:style>
  <w:style w:type="paragraph" w:customStyle="1" w:styleId="21">
    <w:name w:val="Перечисления_2_уровень_цифра"/>
    <w:basedOn w:val="af"/>
    <w:rsid w:val="00AA5327"/>
    <w:pPr>
      <w:numPr>
        <w:numId w:val="21"/>
      </w:numPr>
      <w:ind w:firstLine="0"/>
      <w:jc w:val="left"/>
    </w:pPr>
    <w:rPr>
      <w:rFonts w:ascii="Times New Roman" w:hAnsi="Times New Roman"/>
      <w:i w:val="0"/>
      <w:sz w:val="24"/>
      <w:szCs w:val="24"/>
    </w:rPr>
  </w:style>
  <w:style w:type="paragraph" w:customStyle="1" w:styleId="DecimalAligned">
    <w:name w:val="Decimal Aligned"/>
    <w:basedOn w:val="af"/>
    <w:rsid w:val="00AA5327"/>
    <w:pPr>
      <w:tabs>
        <w:tab w:val="decimal" w:pos="360"/>
      </w:tabs>
      <w:spacing w:after="200" w:line="276" w:lineRule="auto"/>
      <w:jc w:val="left"/>
    </w:pPr>
    <w:rPr>
      <w:rFonts w:ascii="Calibri" w:hAnsi="Calibri"/>
      <w:i w:val="0"/>
      <w:sz w:val="22"/>
      <w:szCs w:val="22"/>
      <w:lang w:val="en-US" w:eastAsia="en-US"/>
    </w:rPr>
  </w:style>
  <w:style w:type="character" w:customStyle="1" w:styleId="SubtleEmphasis1">
    <w:name w:val="Subtle Emphasis1"/>
    <w:rsid w:val="00AA5327"/>
    <w:rPr>
      <w:rFonts w:eastAsia="Times New Roman"/>
      <w:i/>
      <w:color w:val="808080"/>
      <w:sz w:val="22"/>
      <w:lang w:val="en-US" w:eastAsia="x-none"/>
    </w:rPr>
  </w:style>
  <w:style w:type="table" w:customStyle="1" w:styleId="LightShading-Accent12">
    <w:name w:val="Light Shading - Accent 12"/>
    <w:rsid w:val="00AA5327"/>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MediumShading2-Accent51">
    <w:name w:val="Medium Shading 2 - Accent 51"/>
    <w:rsid w:val="00AA5327"/>
    <w:rPr>
      <w:rFonts w:ascii="Calibri" w:hAnsi="Calibri"/>
      <w:sz w:val="22"/>
      <w:szCs w:val="22"/>
      <w:lang w:eastAsia="ru-RU"/>
    </w:rPr>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table" w:customStyle="1" w:styleId="affffff2">
    <w:name w:val="Список_терминов"/>
    <w:rsid w:val="00AA5327"/>
    <w:rPr>
      <w:lang w:eastAsia="ru-RU"/>
    </w:rPr>
    <w:tblPr>
      <w:tblStyleRowBandSize w:val="2"/>
      <w:tblStyleColBandSize w:val="2"/>
      <w:tblBorders>
        <w:top w:val="single" w:sz="4" w:space="0" w:color="auto"/>
        <w:bottom w:val="single" w:sz="4" w:space="0" w:color="auto"/>
        <w:insideH w:val="single" w:sz="4" w:space="0" w:color="auto"/>
      </w:tblBorders>
      <w:tblCellMar>
        <w:top w:w="0" w:type="dxa"/>
        <w:left w:w="108" w:type="dxa"/>
        <w:bottom w:w="0" w:type="dxa"/>
        <w:right w:w="108" w:type="dxa"/>
      </w:tblCellMar>
    </w:tblPr>
  </w:style>
  <w:style w:type="paragraph" w:customStyle="1" w:styleId="Style2">
    <w:name w:val="Style2"/>
    <w:basedOn w:val="21"/>
    <w:rsid w:val="00AA5327"/>
    <w:pPr>
      <w:numPr>
        <w:numId w:val="22"/>
      </w:numPr>
      <w:tabs>
        <w:tab w:val="num" w:pos="720"/>
      </w:tabs>
      <w:ind w:left="1584"/>
    </w:pPr>
  </w:style>
  <w:style w:type="paragraph" w:customStyle="1" w:styleId="32">
    <w:name w:val="Перечисление_3_уровень"/>
    <w:basedOn w:val="af"/>
    <w:rsid w:val="00AA5327"/>
    <w:pPr>
      <w:numPr>
        <w:numId w:val="23"/>
      </w:numPr>
      <w:jc w:val="left"/>
    </w:pPr>
    <w:rPr>
      <w:rFonts w:ascii="Times New Roman" w:hAnsi="Times New Roman"/>
      <w:i w:val="0"/>
      <w:sz w:val="24"/>
      <w:szCs w:val="24"/>
    </w:rPr>
  </w:style>
  <w:style w:type="paragraph" w:customStyle="1" w:styleId="TableText0">
    <w:name w:val="Table_Text"/>
    <w:basedOn w:val="af"/>
    <w:rsid w:val="0067322E"/>
    <w:pPr>
      <w:widowControl w:val="0"/>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uppressAutoHyphens/>
      <w:spacing w:before="30" w:after="30" w:line="200" w:lineRule="atLeast"/>
      <w:jc w:val="left"/>
    </w:pPr>
    <w:rPr>
      <w:rFonts w:ascii="Times" w:hAnsi="Times"/>
      <w:i w:val="0"/>
      <w:sz w:val="24"/>
      <w:lang w:val="en-GB" w:eastAsia="ar-SA"/>
    </w:rPr>
  </w:style>
  <w:style w:type="paragraph" w:customStyle="1" w:styleId="Heding">
    <w:name w:val="Heding_протокол"/>
    <w:basedOn w:val="31"/>
    <w:rsid w:val="00AA5327"/>
    <w:pPr>
      <w:numPr>
        <w:ilvl w:val="0"/>
        <w:numId w:val="0"/>
      </w:numPr>
      <w:spacing w:before="240"/>
      <w:ind w:left="720"/>
      <w:outlineLvl w:val="9"/>
    </w:pPr>
    <w:rPr>
      <w:rFonts w:ascii="Arial" w:hAnsi="Arial"/>
      <w:i/>
    </w:rPr>
  </w:style>
  <w:style w:type="paragraph" w:customStyle="1" w:styleId="Title">
    <w:name w:val="Title_протокол"/>
    <w:basedOn w:val="14"/>
    <w:rsid w:val="00AA5327"/>
    <w:pPr>
      <w:keepNext/>
      <w:pageBreakBefore/>
      <w:ind w:left="1080" w:right="1440"/>
    </w:pPr>
  </w:style>
  <w:style w:type="character" w:styleId="affffff3">
    <w:name w:val="footnote reference"/>
    <w:uiPriority w:val="99"/>
    <w:rsid w:val="00AA5327"/>
    <w:rPr>
      <w:vertAlign w:val="superscript"/>
    </w:rPr>
  </w:style>
  <w:style w:type="paragraph" w:customStyle="1" w:styleId="affffff4">
    <w:name w:val="Приложения"/>
    <w:basedOn w:val="1"/>
    <w:next w:val="a8"/>
    <w:rsid w:val="00AA5327"/>
    <w:pPr>
      <w:numPr>
        <w:numId w:val="0"/>
      </w:numPr>
      <w:spacing w:after="120"/>
    </w:pPr>
    <w:rPr>
      <w:rFonts w:ascii="Arial" w:hAnsi="Arial" w:cs="Arial"/>
      <w:bCs/>
      <w:i/>
      <w:caps w:val="0"/>
      <w:kern w:val="32"/>
      <w:sz w:val="32"/>
      <w:szCs w:val="32"/>
    </w:rPr>
  </w:style>
  <w:style w:type="paragraph" w:customStyle="1" w:styleId="Heading">
    <w:name w:val="Heading_Протокол"/>
    <w:basedOn w:val="af"/>
    <w:rsid w:val="00AA5327"/>
    <w:pPr>
      <w:pageBreakBefore/>
      <w:spacing w:before="120" w:after="120"/>
      <w:jc w:val="center"/>
    </w:pPr>
    <w:rPr>
      <w:rFonts w:ascii="Arial" w:hAnsi="Arial" w:cs="Arial"/>
      <w:b/>
      <w:i w:val="0"/>
      <w:sz w:val="24"/>
      <w:szCs w:val="24"/>
    </w:rPr>
  </w:style>
  <w:style w:type="paragraph" w:styleId="38">
    <w:name w:val="Body Text Indent 3"/>
    <w:basedOn w:val="af"/>
    <w:link w:val="39"/>
    <w:rsid w:val="00AA5327"/>
    <w:pPr>
      <w:spacing w:before="30" w:after="120"/>
      <w:ind w:left="283"/>
      <w:jc w:val="left"/>
    </w:pPr>
    <w:rPr>
      <w:rFonts w:ascii="Times New Roman" w:hAnsi="Times New Roman"/>
      <w:i w:val="0"/>
      <w:sz w:val="16"/>
      <w:szCs w:val="16"/>
    </w:rPr>
  </w:style>
  <w:style w:type="character" w:customStyle="1" w:styleId="39">
    <w:name w:val="Основной текст с отступом 3 Знак"/>
    <w:link w:val="38"/>
    <w:locked/>
    <w:rsid w:val="00AA5327"/>
    <w:rPr>
      <w:sz w:val="16"/>
      <w:lang w:val="ru-RU" w:eastAsia="ru-RU"/>
    </w:rPr>
  </w:style>
  <w:style w:type="paragraph" w:customStyle="1" w:styleId="KZ">
    <w:name w:val="Стандарт KZ"/>
    <w:basedOn w:val="af"/>
    <w:rsid w:val="00AA5327"/>
    <w:pPr>
      <w:ind w:firstLine="708"/>
    </w:pPr>
    <w:rPr>
      <w:rFonts w:ascii="Times New Roman" w:hAnsi="Times New Roman"/>
      <w:i w:val="0"/>
      <w:noProof/>
      <w:szCs w:val="28"/>
      <w:lang w:eastAsia="en-US"/>
    </w:rPr>
  </w:style>
  <w:style w:type="character" w:customStyle="1" w:styleId="s1">
    <w:name w:val="s1"/>
    <w:rsid w:val="00AA5327"/>
    <w:rPr>
      <w:rFonts w:ascii="Times New Roman" w:hAnsi="Times New Roman"/>
      <w:b/>
      <w:color w:val="000000"/>
      <w:sz w:val="20"/>
      <w:u w:val="none"/>
      <w:effect w:val="none"/>
      <w:lang w:val="en-US" w:eastAsia="en-US"/>
    </w:rPr>
  </w:style>
  <w:style w:type="paragraph" w:styleId="affffff5">
    <w:name w:val="Plain Text"/>
    <w:aliases w:val="Текст Знак,Plain Text Char"/>
    <w:basedOn w:val="af"/>
    <w:link w:val="1b"/>
    <w:rsid w:val="00AA5327"/>
    <w:pPr>
      <w:jc w:val="left"/>
    </w:pPr>
    <w:rPr>
      <w:rFonts w:ascii="Courier New" w:hAnsi="Courier New"/>
      <w:i w:val="0"/>
      <w:sz w:val="20"/>
    </w:rPr>
  </w:style>
  <w:style w:type="character" w:customStyle="1" w:styleId="1b">
    <w:name w:val="Текст Знак1"/>
    <w:aliases w:val="Текст Знак Знак,Plain Text Char Знак1"/>
    <w:link w:val="affffff5"/>
    <w:locked/>
    <w:rsid w:val="00AA5327"/>
    <w:rPr>
      <w:rFonts w:ascii="Courier New" w:hAnsi="Courier New"/>
      <w:lang w:val="ru-RU" w:eastAsia="ru-RU"/>
    </w:rPr>
  </w:style>
  <w:style w:type="paragraph" w:customStyle="1" w:styleId="affffff6">
    <w:name w:val="Нумерованный"/>
    <w:basedOn w:val="af"/>
    <w:rsid w:val="00AA5327"/>
    <w:pPr>
      <w:tabs>
        <w:tab w:val="num" w:pos="964"/>
      </w:tabs>
      <w:ind w:left="964" w:hanging="397"/>
      <w:jc w:val="left"/>
    </w:pPr>
    <w:rPr>
      <w:rFonts w:ascii="Times New Roman" w:hAnsi="Times New Roman"/>
      <w:i w:val="0"/>
      <w:sz w:val="24"/>
      <w:szCs w:val="24"/>
    </w:rPr>
  </w:style>
  <w:style w:type="paragraph" w:customStyle="1" w:styleId="StyleCourierNew10ptFirstline125cm">
    <w:name w:val="Style Courier New 10 pt First line:  125 cm"/>
    <w:basedOn w:val="af"/>
    <w:rsid w:val="00AA5327"/>
    <w:pPr>
      <w:spacing w:before="30" w:after="30"/>
      <w:jc w:val="left"/>
    </w:pPr>
    <w:rPr>
      <w:rFonts w:ascii="Courier New" w:hAnsi="Courier New"/>
      <w:i w:val="0"/>
      <w:sz w:val="20"/>
    </w:rPr>
  </w:style>
  <w:style w:type="paragraph" w:customStyle="1" w:styleId="affffff7">
    <w:name w:val="Маркированный"/>
    <w:basedOn w:val="af"/>
    <w:autoRedefine/>
    <w:rsid w:val="00AA5327"/>
    <w:pPr>
      <w:tabs>
        <w:tab w:val="num" w:pos="851"/>
        <w:tab w:val="num" w:pos="1429"/>
      </w:tabs>
      <w:spacing w:before="120" w:after="120" w:line="288" w:lineRule="auto"/>
      <w:ind w:firstLine="567"/>
    </w:pPr>
    <w:rPr>
      <w:rFonts w:ascii="Times New Roman" w:hAnsi="Times New Roman"/>
      <w:i w:val="0"/>
      <w:color w:val="000000"/>
      <w:sz w:val="24"/>
      <w:lang w:eastAsia="en-US"/>
    </w:rPr>
  </w:style>
  <w:style w:type="paragraph" w:customStyle="1" w:styleId="TableHead0">
    <w:name w:val="TableHead"/>
    <w:basedOn w:val="af"/>
    <w:rsid w:val="00AA5327"/>
    <w:pPr>
      <w:shd w:val="clear" w:color="auto" w:fill="C0C0C0"/>
      <w:jc w:val="center"/>
    </w:pPr>
    <w:rPr>
      <w:rFonts w:ascii="Times New Roman" w:hAnsi="Times New Roman"/>
      <w:b/>
      <w:i w:val="0"/>
      <w:sz w:val="24"/>
      <w:szCs w:val="24"/>
    </w:rPr>
  </w:style>
  <w:style w:type="paragraph" w:customStyle="1" w:styleId="affffff8">
    <w:name w:val="Центрировать"/>
    <w:basedOn w:val="af"/>
    <w:next w:val="af"/>
    <w:autoRedefine/>
    <w:rsid w:val="00AA5327"/>
    <w:pPr>
      <w:spacing w:line="288" w:lineRule="auto"/>
      <w:jc w:val="center"/>
    </w:pPr>
    <w:rPr>
      <w:rFonts w:ascii="Times New Roman" w:hAnsi="Times New Roman"/>
      <w:b/>
      <w:bCs/>
      <w:i w:val="0"/>
      <w:sz w:val="24"/>
      <w:szCs w:val="18"/>
    </w:rPr>
  </w:style>
  <w:style w:type="paragraph" w:customStyle="1" w:styleId="affffff9">
    <w:name w:val="Основной текст ГОСТ"/>
    <w:basedOn w:val="af"/>
    <w:autoRedefine/>
    <w:rsid w:val="00AA5327"/>
    <w:pPr>
      <w:ind w:firstLine="706"/>
      <w:jc w:val="left"/>
    </w:pPr>
    <w:rPr>
      <w:rFonts w:ascii="Times New Roman" w:hAnsi="Times New Roman"/>
      <w:i w:val="0"/>
      <w:sz w:val="24"/>
      <w:szCs w:val="24"/>
    </w:rPr>
  </w:style>
  <w:style w:type="paragraph" w:customStyle="1" w:styleId="StyleCenteredBefore5ptAfter5pt">
    <w:name w:val="Style Centered Before:  5 pt After:  5 pt"/>
    <w:basedOn w:val="af"/>
    <w:rsid w:val="00AA5327"/>
    <w:pPr>
      <w:spacing w:before="120" w:after="120"/>
      <w:jc w:val="center"/>
    </w:pPr>
    <w:rPr>
      <w:rFonts w:ascii="Times New Roman" w:hAnsi="Times New Roman"/>
      <w:i w:val="0"/>
      <w:sz w:val="24"/>
    </w:rPr>
  </w:style>
  <w:style w:type="paragraph" w:customStyle="1" w:styleId="affffffa">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
    <w:autoRedefine/>
    <w:rsid w:val="00AA5327"/>
    <w:pPr>
      <w:spacing w:after="160" w:line="240" w:lineRule="exact"/>
      <w:jc w:val="left"/>
    </w:pPr>
    <w:rPr>
      <w:rFonts w:ascii="Times New Roman" w:hAnsi="Times New Roman"/>
      <w:i w:val="0"/>
      <w:lang w:val="en-US" w:eastAsia="en-US"/>
    </w:rPr>
  </w:style>
  <w:style w:type="paragraph" w:customStyle="1" w:styleId="CharChar3">
    <w:name w:val="Знак Знак Char Char"/>
    <w:basedOn w:val="af"/>
    <w:autoRedefine/>
    <w:rsid w:val="00AA5327"/>
    <w:pPr>
      <w:spacing w:after="160" w:line="240" w:lineRule="exact"/>
      <w:jc w:val="left"/>
    </w:pPr>
    <w:rPr>
      <w:rFonts w:ascii="Times New Roman" w:hAnsi="Times New Roman"/>
      <w:i w:val="0"/>
      <w:lang w:val="en-US" w:eastAsia="en-US"/>
    </w:rPr>
  </w:style>
  <w:style w:type="character" w:customStyle="1" w:styleId="H1Char">
    <w:name w:val="H1 Char"/>
    <w:aliases w:val="h1 Char,MajorTopic.Title Char,1 ghost Char,g Char,Section Heading Char,ghost Char,Guardent-H1 Char,ResHeading Char,Chapter Title Char,II+ Char,I Char,Head1 Char,Heading apps Char,A MAJOR/BOLD Char,stydde Char,Part Char,Top of Page Header Char"/>
    <w:rsid w:val="00AA5327"/>
    <w:rPr>
      <w:rFonts w:ascii="Arial" w:hAnsi="Arial"/>
      <w:b/>
      <w:kern w:val="32"/>
      <w:sz w:val="32"/>
      <w:lang w:val="ru-RU" w:eastAsia="ru-RU"/>
    </w:rPr>
  </w:style>
  <w:style w:type="character" w:customStyle="1" w:styleId="Heading3CharChar">
    <w:name w:val="Heading 3 Char Char"/>
    <w:rsid w:val="00AA5327"/>
    <w:rPr>
      <w:rFonts w:ascii="Arial" w:hAnsi="Arial"/>
      <w:b/>
      <w:sz w:val="26"/>
      <w:lang w:val="ru-RU" w:eastAsia="ru-RU"/>
    </w:rPr>
  </w:style>
  <w:style w:type="paragraph" w:styleId="3a">
    <w:name w:val="Body Text 3"/>
    <w:basedOn w:val="af"/>
    <w:link w:val="3b"/>
    <w:rsid w:val="00AA5327"/>
    <w:pPr>
      <w:spacing w:after="120"/>
      <w:jc w:val="left"/>
    </w:pPr>
    <w:rPr>
      <w:rFonts w:ascii="Times New Roman" w:hAnsi="Times New Roman"/>
      <w:i w:val="0"/>
      <w:sz w:val="16"/>
      <w:szCs w:val="16"/>
    </w:rPr>
  </w:style>
  <w:style w:type="character" w:customStyle="1" w:styleId="3b">
    <w:name w:val="Основной текст 3 Знак"/>
    <w:link w:val="3a"/>
    <w:locked/>
    <w:rsid w:val="00AA5327"/>
    <w:rPr>
      <w:sz w:val="16"/>
    </w:rPr>
  </w:style>
  <w:style w:type="paragraph" w:styleId="affffffb">
    <w:name w:val="List Number"/>
    <w:basedOn w:val="af"/>
    <w:rsid w:val="00AA5327"/>
    <w:pPr>
      <w:tabs>
        <w:tab w:val="num" w:pos="360"/>
      </w:tabs>
      <w:ind w:left="360" w:hanging="360"/>
      <w:jc w:val="left"/>
    </w:pPr>
    <w:rPr>
      <w:rFonts w:ascii="Times New Roman" w:hAnsi="Times New Roman"/>
      <w:i w:val="0"/>
      <w:sz w:val="24"/>
      <w:szCs w:val="24"/>
    </w:rPr>
  </w:style>
  <w:style w:type="paragraph" w:customStyle="1" w:styleId="Captionstyle">
    <w:name w:val="Caption_style"/>
    <w:basedOn w:val="afa"/>
    <w:rsid w:val="00AA5327"/>
    <w:pPr>
      <w:keepLines/>
      <w:widowControl w:val="0"/>
      <w:spacing w:after="120" w:line="240" w:lineRule="atLeast"/>
      <w:ind w:firstLine="720"/>
      <w:jc w:val="center"/>
    </w:pPr>
    <w:rPr>
      <w:i/>
      <w:sz w:val="16"/>
      <w:lang w:val="en-US" w:eastAsia="en-US"/>
    </w:rPr>
  </w:style>
  <w:style w:type="character" w:customStyle="1" w:styleId="pi1">
    <w:name w:val="pi1"/>
    <w:rsid w:val="00AA5327"/>
    <w:rPr>
      <w:color w:val="0000FF"/>
    </w:rPr>
  </w:style>
  <w:style w:type="character" w:customStyle="1" w:styleId="t1">
    <w:name w:val="t1"/>
    <w:rsid w:val="00AA5327"/>
    <w:rPr>
      <w:color w:val="990000"/>
    </w:rPr>
  </w:style>
  <w:style w:type="paragraph" w:customStyle="1" w:styleId="2f">
    <w:name w:val="Абзац списка2"/>
    <w:basedOn w:val="af"/>
    <w:rsid w:val="00AA5327"/>
    <w:pPr>
      <w:spacing w:after="200" w:line="276" w:lineRule="auto"/>
      <w:ind w:left="720"/>
      <w:jc w:val="left"/>
    </w:pPr>
    <w:rPr>
      <w:rFonts w:ascii="Calibri" w:hAnsi="Calibri"/>
      <w:i w:val="0"/>
      <w:sz w:val="22"/>
      <w:szCs w:val="22"/>
      <w:lang w:eastAsia="en-US"/>
    </w:rPr>
  </w:style>
  <w:style w:type="paragraph" w:customStyle="1" w:styleId="Heading1">
    <w:name w:val="Heading_1_Прил"/>
    <w:basedOn w:val="1"/>
    <w:rsid w:val="00AA5327"/>
    <w:pPr>
      <w:pageBreakBefore w:val="0"/>
      <w:numPr>
        <w:numId w:val="28"/>
      </w:numPr>
      <w:ind w:firstLine="0"/>
    </w:pPr>
    <w:rPr>
      <w:rFonts w:ascii="Arial" w:hAnsi="Arial" w:cs="Arial"/>
      <w:bCs/>
      <w:i/>
      <w:kern w:val="32"/>
      <w:szCs w:val="24"/>
    </w:rPr>
  </w:style>
  <w:style w:type="paragraph" w:customStyle="1" w:styleId="Heading2">
    <w:name w:val="Heading_2_Прил"/>
    <w:basedOn w:val="20"/>
    <w:next w:val="af"/>
    <w:rsid w:val="00AA5327"/>
    <w:pPr>
      <w:numPr>
        <w:numId w:val="28"/>
      </w:numPr>
      <w:ind w:left="1152"/>
    </w:pPr>
    <w:rPr>
      <w:rFonts w:ascii="Arial" w:hAnsi="Arial"/>
      <w:i/>
      <w:iCs w:val="0"/>
      <w:szCs w:val="24"/>
    </w:rPr>
  </w:style>
  <w:style w:type="paragraph" w:customStyle="1" w:styleId="Heading3">
    <w:name w:val="Heading_3_Прил"/>
    <w:basedOn w:val="31"/>
    <w:rsid w:val="00AA5327"/>
    <w:pPr>
      <w:numPr>
        <w:numId w:val="28"/>
      </w:numPr>
      <w:spacing w:before="240"/>
      <w:ind w:left="1152"/>
    </w:pPr>
    <w:rPr>
      <w:rFonts w:ascii="Arial" w:hAnsi="Arial"/>
      <w:i/>
      <w:szCs w:val="24"/>
    </w:rPr>
  </w:style>
  <w:style w:type="table" w:customStyle="1" w:styleId="LightShading-Accent11">
    <w:name w:val="Light Shading - Accent 11"/>
    <w:rsid w:val="00AA5327"/>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paragraph" w:customStyle="1" w:styleId="1c">
    <w:name w:val="Абзац списка1"/>
    <w:basedOn w:val="af"/>
    <w:rsid w:val="00AA5327"/>
    <w:pPr>
      <w:spacing w:after="200" w:line="276" w:lineRule="auto"/>
      <w:ind w:left="720"/>
      <w:jc w:val="left"/>
    </w:pPr>
    <w:rPr>
      <w:rFonts w:ascii="Calibri" w:hAnsi="Calibri"/>
      <w:i w:val="0"/>
      <w:sz w:val="22"/>
      <w:szCs w:val="22"/>
      <w:lang w:eastAsia="en-US"/>
    </w:rPr>
  </w:style>
  <w:style w:type="paragraph" w:customStyle="1" w:styleId="Style8">
    <w:name w:val="Style8"/>
    <w:basedOn w:val="11"/>
    <w:next w:val="StyleCourierNew10ptFirstline125cm"/>
    <w:rsid w:val="004E5A12"/>
  </w:style>
  <w:style w:type="paragraph" w:customStyle="1" w:styleId="StyleListParagraphAfter10ptLinespacingMultiple115">
    <w:name w:val="Style List Paragraph + After:  10 pt Line spacing:  Multiple 1.15 ..."/>
    <w:basedOn w:val="ListParagraph1"/>
    <w:link w:val="StyleListParagraphAfter10ptLinespacingMultiple115Char"/>
    <w:rsid w:val="002160AC"/>
    <w:pPr>
      <w:spacing w:after="200" w:line="276" w:lineRule="auto"/>
    </w:pPr>
  </w:style>
  <w:style w:type="paragraph" w:customStyle="1" w:styleId="Firstline127mm">
    <w:name w:val="First line:  12.7 mm"/>
    <w:basedOn w:val="af"/>
    <w:rsid w:val="00DA7086"/>
    <w:pPr>
      <w:keepNext/>
      <w:ind w:firstLine="720"/>
    </w:pPr>
    <w:rPr>
      <w:iCs/>
    </w:rPr>
  </w:style>
  <w:style w:type="character" w:customStyle="1" w:styleId="ListParagraphChar">
    <w:name w:val="List Paragraph Char"/>
    <w:link w:val="ListParagraph1"/>
    <w:locked/>
    <w:rsid w:val="002160AC"/>
    <w:rPr>
      <w:sz w:val="24"/>
      <w:lang w:val="ru-RU" w:eastAsia="ru-RU"/>
    </w:rPr>
  </w:style>
  <w:style w:type="character" w:customStyle="1" w:styleId="StyleListParagraphAfter10ptLinespacingMultiple115Char">
    <w:name w:val="Style List Paragraph + After:  10 pt Line spacing:  Multiple 1.15 ... Char"/>
    <w:link w:val="StyleListParagraphAfter10ptLinespacingMultiple115"/>
    <w:locked/>
    <w:rsid w:val="002160AC"/>
    <w:rPr>
      <w:sz w:val="24"/>
      <w:lang w:val="ru-RU" w:eastAsia="ru-RU"/>
    </w:rPr>
  </w:style>
  <w:style w:type="character" w:customStyle="1" w:styleId="listBulleted1">
    <w:name w:val="list_Bulleted Знак"/>
    <w:link w:val="listBulleted"/>
    <w:locked/>
    <w:rsid w:val="0044455A"/>
    <w:rPr>
      <w:sz w:val="24"/>
      <w:szCs w:val="24"/>
      <w:lang w:val="en-US" w:eastAsia="ru-RU"/>
    </w:rPr>
  </w:style>
  <w:style w:type="character" w:customStyle="1" w:styleId="Heading2CharChar">
    <w:name w:val="Heading 2 Char Char"/>
    <w:locked/>
    <w:rsid w:val="00891439"/>
    <w:rPr>
      <w:b/>
      <w:sz w:val="28"/>
      <w:lang w:val="ru-RU" w:eastAsia="ru-RU"/>
    </w:rPr>
  </w:style>
  <w:style w:type="paragraph" w:customStyle="1" w:styleId="tabletext1">
    <w:name w:val="table_text"/>
    <w:basedOn w:val="afa"/>
    <w:rsid w:val="00B3530A"/>
    <w:pPr>
      <w:jc w:val="left"/>
    </w:pPr>
    <w:rPr>
      <w:b/>
    </w:rPr>
  </w:style>
  <w:style w:type="paragraph" w:styleId="affffffc">
    <w:name w:val="Message Header"/>
    <w:basedOn w:val="af"/>
    <w:rsid w:val="003059FA"/>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aff9">
    <w:name w:val="Block Text"/>
    <w:basedOn w:val="af"/>
    <w:rsid w:val="00750466"/>
    <w:pPr>
      <w:spacing w:after="120"/>
      <w:ind w:left="1440" w:right="1440"/>
    </w:pPr>
  </w:style>
  <w:style w:type="character" w:customStyle="1" w:styleId="CharChar44">
    <w:name w:val="Char Char44"/>
    <w:rsid w:val="00471243"/>
    <w:rPr>
      <w:sz w:val="22"/>
      <w:lang w:val="x-none" w:eastAsia="en-US"/>
    </w:rPr>
  </w:style>
  <w:style w:type="character" w:customStyle="1" w:styleId="CharChar43">
    <w:name w:val="Char Char43"/>
    <w:rsid w:val="00471243"/>
    <w:rPr>
      <w:sz w:val="22"/>
      <w:lang w:val="x-none" w:eastAsia="en-US"/>
    </w:rPr>
  </w:style>
  <w:style w:type="character" w:customStyle="1" w:styleId="CharChar42">
    <w:name w:val="Char Char42"/>
    <w:semiHidden/>
    <w:rsid w:val="00471243"/>
    <w:rPr>
      <w:rFonts w:ascii="Tahoma" w:hAnsi="Tahoma"/>
      <w:sz w:val="16"/>
      <w:lang w:val="x-none" w:eastAsia="en-US"/>
    </w:rPr>
  </w:style>
  <w:style w:type="character" w:customStyle="1" w:styleId="CharChar49">
    <w:name w:val="Char Char49"/>
    <w:rsid w:val="00471243"/>
    <w:rPr>
      <w:rFonts w:ascii="Times New Roman Bold" w:hAnsi="Times New Roman Bold"/>
      <w:color w:val="0070C0"/>
      <w:sz w:val="28"/>
      <w:lang w:val="ru-RU" w:eastAsia="en-US"/>
    </w:rPr>
  </w:style>
  <w:style w:type="paragraph" w:customStyle="1" w:styleId="MyCaptionCenter">
    <w:name w:val="MyCaptionCenter"/>
    <w:basedOn w:val="af"/>
    <w:link w:val="MyCaptionCenterChar"/>
    <w:rsid w:val="00471243"/>
    <w:pPr>
      <w:spacing w:before="120" w:after="120"/>
      <w:ind w:firstLine="432"/>
      <w:jc w:val="center"/>
    </w:pPr>
    <w:rPr>
      <w:rFonts w:ascii="Times New Roman" w:hAnsi="Times New Roman"/>
      <w:sz w:val="20"/>
      <w:szCs w:val="24"/>
    </w:rPr>
  </w:style>
  <w:style w:type="character" w:customStyle="1" w:styleId="MyCaptionCenterChar">
    <w:name w:val="MyCaptionCenter Char"/>
    <w:link w:val="MyCaptionCenter"/>
    <w:locked/>
    <w:rsid w:val="00471243"/>
    <w:rPr>
      <w:i/>
      <w:sz w:val="24"/>
      <w:lang w:val="ru-RU" w:eastAsia="ru-RU"/>
    </w:rPr>
  </w:style>
  <w:style w:type="character" w:customStyle="1" w:styleId="CharChar48">
    <w:name w:val="Char Char48"/>
    <w:rsid w:val="00471243"/>
    <w:rPr>
      <w:rFonts w:ascii="Calibri" w:hAnsi="Calibri"/>
      <w:b/>
      <w:i/>
      <w:sz w:val="26"/>
      <w:lang w:val="x-none" w:eastAsia="en-US"/>
    </w:rPr>
  </w:style>
  <w:style w:type="character" w:customStyle="1" w:styleId="27">
    <w:name w:val="Маркированный список 2 Знак"/>
    <w:link w:val="26"/>
    <w:locked/>
    <w:rsid w:val="00471243"/>
    <w:rPr>
      <w:sz w:val="28"/>
      <w:lang w:val="ru-RU" w:eastAsia="ru-RU"/>
    </w:rPr>
  </w:style>
  <w:style w:type="character" w:customStyle="1" w:styleId="CharChar50">
    <w:name w:val="Char Char50"/>
    <w:rsid w:val="00471243"/>
    <w:rPr>
      <w:rFonts w:ascii="Cambria" w:hAnsi="Cambria"/>
      <w:b/>
      <w:color w:val="0070C0"/>
      <w:sz w:val="26"/>
      <w:lang w:val="ru-RU" w:eastAsia="en-US"/>
    </w:rPr>
  </w:style>
  <w:style w:type="character" w:customStyle="1" w:styleId="CharChar47">
    <w:name w:val="Char Char47"/>
    <w:rsid w:val="00471243"/>
    <w:rPr>
      <w:rFonts w:ascii="Times New Roman" w:hAnsi="Times New Roman"/>
      <w:i/>
      <w:sz w:val="22"/>
    </w:rPr>
  </w:style>
  <w:style w:type="character" w:customStyle="1" w:styleId="CharChar46">
    <w:name w:val="Char Char46"/>
    <w:rsid w:val="00471243"/>
    <w:rPr>
      <w:rFonts w:ascii="Arial" w:hAnsi="Arial"/>
      <w:sz w:val="24"/>
    </w:rPr>
  </w:style>
  <w:style w:type="character" w:customStyle="1" w:styleId="CharChar45">
    <w:name w:val="Char Char45"/>
    <w:rsid w:val="00471243"/>
    <w:rPr>
      <w:rFonts w:ascii="Arial" w:hAnsi="Arial"/>
      <w:i/>
      <w:sz w:val="24"/>
    </w:rPr>
  </w:style>
  <w:style w:type="character" w:customStyle="1" w:styleId="90CharChar1">
    <w:name w:val="Заголовок 90 Char Char1"/>
    <w:rsid w:val="00471243"/>
    <w:rPr>
      <w:rFonts w:ascii="Arial" w:hAnsi="Arial"/>
      <w:b/>
      <w:i/>
      <w:sz w:val="18"/>
    </w:rPr>
  </w:style>
  <w:style w:type="character" w:customStyle="1" w:styleId="CharChar40">
    <w:name w:val="Char Char40"/>
    <w:semiHidden/>
    <w:rsid w:val="00471243"/>
    <w:rPr>
      <w:rFonts w:ascii="Tahoma" w:hAnsi="Tahoma"/>
      <w:sz w:val="16"/>
    </w:rPr>
  </w:style>
  <w:style w:type="character" w:customStyle="1" w:styleId="CharChar39">
    <w:name w:val="Char Char39"/>
    <w:rsid w:val="00471243"/>
    <w:rPr>
      <w:rFonts w:ascii="Times New Roman" w:hAnsi="Times New Roman"/>
      <w:sz w:val="28"/>
      <w:lang w:val="x-none" w:eastAsia="en-US"/>
    </w:rPr>
  </w:style>
  <w:style w:type="paragraph" w:customStyle="1" w:styleId="StyleCaptionCentered">
    <w:name w:val="Style Caption + Centered"/>
    <w:basedOn w:val="afd"/>
    <w:autoRedefine/>
    <w:rsid w:val="00471243"/>
    <w:pPr>
      <w:spacing w:before="0" w:after="0"/>
      <w:ind w:firstLine="360"/>
    </w:pPr>
    <w:rPr>
      <w:b/>
      <w:i/>
    </w:rPr>
  </w:style>
  <w:style w:type="paragraph" w:customStyle="1" w:styleId="1d">
    <w:name w:val="Заголовки текста1"/>
    <w:basedOn w:val="1"/>
    <w:rsid w:val="00471243"/>
    <w:pPr>
      <w:tabs>
        <w:tab w:val="num" w:pos="1571"/>
      </w:tabs>
      <w:spacing w:after="320"/>
      <w:ind w:left="1931" w:hanging="360"/>
      <w:jc w:val="center"/>
    </w:pPr>
    <w:rPr>
      <w:rFonts w:ascii="Arial" w:hAnsi="Arial" w:cs="Arial"/>
      <w:bCs/>
      <w:i/>
      <w:kern w:val="32"/>
      <w:sz w:val="32"/>
      <w:szCs w:val="32"/>
    </w:rPr>
  </w:style>
  <w:style w:type="paragraph" w:customStyle="1" w:styleId="affffffd">
    <w:name w:val="Комментарии"/>
    <w:basedOn w:val="af"/>
    <w:rsid w:val="00471243"/>
    <w:pPr>
      <w:spacing w:line="360" w:lineRule="auto"/>
      <w:ind w:firstLine="851"/>
      <w:jc w:val="left"/>
    </w:pPr>
    <w:rPr>
      <w:rFonts w:ascii="Times New Roman" w:hAnsi="Times New Roman"/>
      <w:i w:val="0"/>
      <w:color w:val="0000FF"/>
      <w:szCs w:val="24"/>
    </w:rPr>
  </w:style>
  <w:style w:type="paragraph" w:customStyle="1" w:styleId="affffffe">
    <w:name w:val="Подпись к иллюстрации"/>
    <w:basedOn w:val="afd"/>
    <w:rsid w:val="00471243"/>
    <w:pPr>
      <w:spacing w:before="0" w:after="0" w:line="360" w:lineRule="auto"/>
    </w:pPr>
    <w:rPr>
      <w:i/>
    </w:rPr>
  </w:style>
  <w:style w:type="character" w:customStyle="1" w:styleId="afffffff">
    <w:name w:val="Комментарии Знак Знак"/>
    <w:rsid w:val="00471243"/>
    <w:rPr>
      <w:color w:val="0000FF"/>
      <w:sz w:val="24"/>
      <w:lang w:val="ru-RU" w:eastAsia="ru-RU"/>
    </w:rPr>
  </w:style>
  <w:style w:type="paragraph" w:customStyle="1" w:styleId="afffffff0">
    <w:name w:val="ед.измер в таблицах"/>
    <w:basedOn w:val="affffffe"/>
    <w:rsid w:val="00471243"/>
    <w:pPr>
      <w:spacing w:after="60" w:line="240" w:lineRule="auto"/>
      <w:jc w:val="right"/>
    </w:pPr>
  </w:style>
  <w:style w:type="paragraph" w:customStyle="1" w:styleId="afffffff1">
    <w:name w:val="название таблички"/>
    <w:basedOn w:val="afd"/>
    <w:rsid w:val="00471243"/>
    <w:pPr>
      <w:spacing w:before="0" w:after="0"/>
      <w:jc w:val="left"/>
    </w:pPr>
    <w:rPr>
      <w:i/>
    </w:rPr>
  </w:style>
  <w:style w:type="paragraph" w:customStyle="1" w:styleId="afffffff2">
    <w:name w:val="Приложенение"/>
    <w:basedOn w:val="afd"/>
    <w:rsid w:val="00471243"/>
    <w:pPr>
      <w:pageBreakBefore/>
      <w:suppressAutoHyphens/>
      <w:spacing w:before="0" w:line="360" w:lineRule="auto"/>
    </w:pPr>
    <w:rPr>
      <w:sz w:val="28"/>
    </w:rPr>
  </w:style>
  <w:style w:type="paragraph" w:customStyle="1" w:styleId="afffffff3">
    <w:name w:val="текст в таблице"/>
    <w:rsid w:val="00471243"/>
    <w:rPr>
      <w:sz w:val="24"/>
      <w:szCs w:val="24"/>
      <w:lang w:eastAsia="ru-RU"/>
    </w:rPr>
  </w:style>
  <w:style w:type="paragraph" w:customStyle="1" w:styleId="afffffff4">
    <w:name w:val="Иллюстрация"/>
    <w:basedOn w:val="af"/>
    <w:rsid w:val="00471243"/>
    <w:pPr>
      <w:keepNext/>
      <w:spacing w:line="360" w:lineRule="auto"/>
      <w:ind w:firstLine="851"/>
      <w:jc w:val="center"/>
    </w:pPr>
    <w:rPr>
      <w:rFonts w:ascii="Times New Roman" w:hAnsi="Times New Roman"/>
      <w:i w:val="0"/>
      <w:sz w:val="24"/>
      <w:szCs w:val="24"/>
    </w:rPr>
  </w:style>
  <w:style w:type="paragraph" w:customStyle="1" w:styleId="afffffff5">
    <w:name w:val="тип приложения"/>
    <w:basedOn w:val="af"/>
    <w:rsid w:val="00471243"/>
    <w:pPr>
      <w:spacing w:after="120" w:line="360" w:lineRule="auto"/>
      <w:jc w:val="center"/>
    </w:pPr>
    <w:rPr>
      <w:rFonts w:ascii="Times New Roman" w:hAnsi="Times New Roman"/>
      <w:i w:val="0"/>
      <w:sz w:val="24"/>
    </w:rPr>
  </w:style>
  <w:style w:type="character" w:customStyle="1" w:styleId="afffffff6">
    <w:name w:val="Примечание Знак Знак"/>
    <w:rsid w:val="00471243"/>
    <w:rPr>
      <w:b/>
      <w:i/>
      <w:sz w:val="24"/>
      <w:lang w:val="ru-RU" w:eastAsia="ru-RU"/>
    </w:rPr>
  </w:style>
  <w:style w:type="paragraph" w:customStyle="1" w:styleId="a3">
    <w:name w:val="список литературы"/>
    <w:basedOn w:val="af"/>
    <w:rsid w:val="00471243"/>
    <w:pPr>
      <w:numPr>
        <w:numId w:val="35"/>
      </w:numPr>
      <w:spacing w:line="360" w:lineRule="auto"/>
      <w:jc w:val="left"/>
    </w:pPr>
    <w:rPr>
      <w:rFonts w:ascii="Times New Roman" w:hAnsi="Times New Roman"/>
      <w:i w:val="0"/>
      <w:sz w:val="24"/>
      <w:szCs w:val="24"/>
    </w:rPr>
  </w:style>
  <w:style w:type="paragraph" w:customStyle="1" w:styleId="afffffff7">
    <w:name w:val="синий список"/>
    <w:basedOn w:val="a3"/>
    <w:rsid w:val="00471243"/>
    <w:pPr>
      <w:numPr>
        <w:numId w:val="0"/>
      </w:numPr>
      <w:tabs>
        <w:tab w:val="num" w:pos="1211"/>
      </w:tabs>
      <w:ind w:left="1211" w:hanging="360"/>
    </w:pPr>
    <w:rPr>
      <w:color w:val="0000FF"/>
    </w:rPr>
  </w:style>
  <w:style w:type="paragraph" w:customStyle="1" w:styleId="afffffff8">
    <w:name w:val="все прописные"/>
    <w:basedOn w:val="af"/>
    <w:rsid w:val="00471243"/>
    <w:pPr>
      <w:jc w:val="center"/>
      <w:outlineLvl w:val="0"/>
    </w:pPr>
    <w:rPr>
      <w:rFonts w:ascii="Times New Roman" w:hAnsi="Times New Roman"/>
      <w:b/>
      <w:bCs/>
      <w:i w:val="0"/>
      <w:caps/>
      <w:sz w:val="24"/>
      <w:szCs w:val="28"/>
    </w:rPr>
  </w:style>
  <w:style w:type="paragraph" w:customStyle="1" w:styleId="afffffff9">
    <w:name w:val="текст по центру"/>
    <w:basedOn w:val="afffffffa"/>
    <w:rsid w:val="00471243"/>
    <w:pPr>
      <w:jc w:val="center"/>
    </w:pPr>
    <w:rPr>
      <w:b/>
    </w:rPr>
  </w:style>
  <w:style w:type="paragraph" w:customStyle="1" w:styleId="afffffffa">
    <w:name w:val="текст без отступа"/>
    <w:basedOn w:val="af"/>
    <w:rsid w:val="00471243"/>
    <w:pPr>
      <w:spacing w:line="360" w:lineRule="auto"/>
      <w:jc w:val="left"/>
    </w:pPr>
    <w:rPr>
      <w:rFonts w:ascii="Times New Roman" w:hAnsi="Times New Roman"/>
      <w:i w:val="0"/>
      <w:sz w:val="24"/>
      <w:szCs w:val="24"/>
    </w:rPr>
  </w:style>
  <w:style w:type="character" w:customStyle="1" w:styleId="CharChar38">
    <w:name w:val="Char Char38"/>
    <w:rsid w:val="00471243"/>
    <w:rPr>
      <w:rFonts w:ascii="Arial" w:hAnsi="Arial"/>
      <w:b/>
      <w:kern w:val="28"/>
      <w:sz w:val="32"/>
    </w:rPr>
  </w:style>
  <w:style w:type="paragraph" w:customStyle="1" w:styleId="afffffffb">
    <w:name w:val="ШТ Бок.надписи"/>
    <w:rsid w:val="00471243"/>
    <w:pPr>
      <w:jc w:val="center"/>
    </w:pPr>
    <w:rPr>
      <w:noProof/>
      <w:lang w:val="en-US" w:eastAsia="en-US"/>
    </w:rPr>
  </w:style>
  <w:style w:type="paragraph" w:customStyle="1" w:styleId="afffffffc">
    <w:name w:val="ШТ Центр.надписи"/>
    <w:basedOn w:val="af"/>
    <w:rsid w:val="00471243"/>
    <w:pPr>
      <w:jc w:val="center"/>
    </w:pPr>
    <w:rPr>
      <w:rFonts w:ascii="Times New Roman" w:hAnsi="Times New Roman"/>
      <w:i w:val="0"/>
      <w:noProof/>
      <w:sz w:val="18"/>
      <w:szCs w:val="18"/>
    </w:rPr>
  </w:style>
  <w:style w:type="paragraph" w:customStyle="1" w:styleId="2f0">
    <w:name w:val="ШТ2 Лист"/>
    <w:basedOn w:val="afffffffc"/>
    <w:rsid w:val="00471243"/>
    <w:pPr>
      <w:spacing w:before="60"/>
    </w:pPr>
  </w:style>
  <w:style w:type="character" w:customStyle="1" w:styleId="CharChar37">
    <w:name w:val="Char Char37"/>
    <w:rsid w:val="00471243"/>
    <w:rPr>
      <w:rFonts w:ascii="Times New Roman" w:hAnsi="Times New Roman"/>
      <w:b/>
      <w:sz w:val="28"/>
    </w:rPr>
  </w:style>
  <w:style w:type="paragraph" w:customStyle="1" w:styleId="OOEEiaN">
    <w:name w:val="OOE Eia.N"/>
    <w:next w:val="OOEYecN"/>
    <w:rsid w:val="00471243"/>
    <w:pPr>
      <w:spacing w:before="2640"/>
      <w:jc w:val="right"/>
    </w:pPr>
    <w:rPr>
      <w:noProof/>
      <w:sz w:val="28"/>
      <w:szCs w:val="28"/>
      <w:lang w:val="en-US" w:eastAsia="en-US"/>
    </w:rPr>
  </w:style>
  <w:style w:type="paragraph" w:customStyle="1" w:styleId="OOEYecN">
    <w:name w:val="OOE Yec.N"/>
    <w:rsid w:val="00471243"/>
    <w:pPr>
      <w:spacing w:before="240"/>
      <w:jc w:val="right"/>
    </w:pPr>
    <w:rPr>
      <w:noProof/>
      <w:sz w:val="28"/>
      <w:szCs w:val="28"/>
      <w:lang w:val="en-US" w:eastAsia="en-US"/>
    </w:rPr>
  </w:style>
  <w:style w:type="character" w:customStyle="1" w:styleId="CharChar36">
    <w:name w:val="Char Char36"/>
    <w:semiHidden/>
    <w:rsid w:val="00471243"/>
    <w:rPr>
      <w:rFonts w:ascii="Times New Roman" w:hAnsi="Times New Roman"/>
    </w:rPr>
  </w:style>
  <w:style w:type="paragraph" w:customStyle="1" w:styleId="afffffffd">
    <w:name w:val="Таблица содержимое"/>
    <w:basedOn w:val="af"/>
    <w:rsid w:val="00471243"/>
    <w:pPr>
      <w:keepNext/>
      <w:keepLines/>
      <w:spacing w:before="120" w:line="360" w:lineRule="auto"/>
      <w:jc w:val="left"/>
    </w:pPr>
    <w:rPr>
      <w:rFonts w:ascii="Arial" w:hAnsi="Arial" w:cs="Arial"/>
      <w:i w:val="0"/>
      <w:szCs w:val="28"/>
    </w:rPr>
  </w:style>
  <w:style w:type="character" w:customStyle="1" w:styleId="CharChar35">
    <w:name w:val="Char Char35"/>
    <w:rsid w:val="00471243"/>
    <w:rPr>
      <w:rFonts w:ascii="Times New Roman" w:hAnsi="Times New Roman"/>
      <w:sz w:val="24"/>
    </w:rPr>
  </w:style>
  <w:style w:type="paragraph" w:customStyle="1" w:styleId="afffffffe">
    <w:name w:val="ТТЛ УТВЕРЖДЕН"/>
    <w:next w:val="affffffff"/>
    <w:rsid w:val="00471243"/>
    <w:pPr>
      <w:spacing w:line="360" w:lineRule="auto"/>
      <w:ind w:right="6350"/>
      <w:jc w:val="center"/>
    </w:pPr>
    <w:rPr>
      <w:b/>
      <w:bCs/>
      <w:noProof/>
      <w:sz w:val="28"/>
      <w:szCs w:val="28"/>
      <w:lang w:val="en-US" w:eastAsia="en-US"/>
    </w:rPr>
  </w:style>
  <w:style w:type="paragraph" w:customStyle="1" w:styleId="affffffff">
    <w:name w:val="ТТЛ Фирма"/>
    <w:next w:val="1e"/>
    <w:rsid w:val="00471243"/>
    <w:pPr>
      <w:spacing w:before="480"/>
      <w:jc w:val="center"/>
    </w:pPr>
    <w:rPr>
      <w:b/>
      <w:bCs/>
      <w:noProof/>
      <w:sz w:val="36"/>
      <w:szCs w:val="36"/>
      <w:lang w:val="en-US" w:eastAsia="en-US"/>
    </w:rPr>
  </w:style>
  <w:style w:type="paragraph" w:customStyle="1" w:styleId="1e">
    <w:name w:val="ТТЛ Назв.1"/>
    <w:basedOn w:val="14"/>
    <w:next w:val="2f1"/>
    <w:rsid w:val="00471243"/>
    <w:pPr>
      <w:spacing w:before="3120" w:after="240"/>
      <w:ind w:firstLine="0"/>
    </w:pPr>
    <w:rPr>
      <w:rFonts w:ascii="Times New Roman" w:hAnsi="Times New Roman"/>
      <w:sz w:val="44"/>
      <w:szCs w:val="44"/>
    </w:rPr>
  </w:style>
  <w:style w:type="paragraph" w:customStyle="1" w:styleId="2f1">
    <w:name w:val="ТТЛ Назв.2"/>
    <w:next w:val="N0"/>
    <w:rsid w:val="00471243"/>
    <w:pPr>
      <w:spacing w:before="360"/>
      <w:jc w:val="center"/>
    </w:pPr>
    <w:rPr>
      <w:b/>
      <w:bCs/>
      <w:noProof/>
      <w:sz w:val="32"/>
      <w:szCs w:val="32"/>
      <w:lang w:val="en-US" w:eastAsia="en-US"/>
    </w:rPr>
  </w:style>
  <w:style w:type="paragraph" w:customStyle="1" w:styleId="N0">
    <w:name w:val="ТТЛ Док.N"/>
    <w:next w:val="N1"/>
    <w:rsid w:val="00471243"/>
    <w:pPr>
      <w:spacing w:before="240"/>
      <w:jc w:val="center"/>
    </w:pPr>
    <w:rPr>
      <w:b/>
      <w:bCs/>
      <w:noProof/>
      <w:sz w:val="32"/>
      <w:szCs w:val="32"/>
      <w:lang w:val="en-US" w:eastAsia="en-US"/>
    </w:rPr>
  </w:style>
  <w:style w:type="paragraph" w:customStyle="1" w:styleId="N1">
    <w:name w:val="ТТЛ Инв.N"/>
    <w:next w:val="N2"/>
    <w:rsid w:val="00471243"/>
    <w:pPr>
      <w:spacing w:before="2640"/>
      <w:jc w:val="right"/>
    </w:pPr>
    <w:rPr>
      <w:noProof/>
      <w:sz w:val="28"/>
      <w:szCs w:val="28"/>
      <w:lang w:val="en-US" w:eastAsia="en-US"/>
    </w:rPr>
  </w:style>
  <w:style w:type="paragraph" w:customStyle="1" w:styleId="N2">
    <w:name w:val="ТТЛ Экз.N"/>
    <w:rsid w:val="00471243"/>
    <w:pPr>
      <w:spacing w:before="240"/>
      <w:jc w:val="right"/>
    </w:pPr>
    <w:rPr>
      <w:noProof/>
      <w:sz w:val="28"/>
      <w:szCs w:val="28"/>
      <w:lang w:val="en-US" w:eastAsia="en-US"/>
    </w:rPr>
  </w:style>
  <w:style w:type="paragraph" w:customStyle="1" w:styleId="affffffff0">
    <w:name w:val="ТТЛ Г.изд."/>
    <w:rsid w:val="00471243"/>
    <w:pPr>
      <w:keepNext/>
      <w:widowControl w:val="0"/>
      <w:jc w:val="center"/>
    </w:pPr>
    <w:rPr>
      <w:b/>
      <w:bCs/>
      <w:sz w:val="32"/>
      <w:szCs w:val="32"/>
      <w:lang w:eastAsia="en-US"/>
    </w:rPr>
  </w:style>
  <w:style w:type="paragraph" w:customStyle="1" w:styleId="1f">
    <w:name w:val="ШТ Назв.1"/>
    <w:next w:val="2f2"/>
    <w:rsid w:val="00471243"/>
    <w:pPr>
      <w:jc w:val="center"/>
    </w:pPr>
    <w:rPr>
      <w:b/>
      <w:bCs/>
      <w:noProof/>
      <w:sz w:val="32"/>
      <w:szCs w:val="32"/>
      <w:lang w:val="en-US" w:eastAsia="en-US"/>
    </w:rPr>
  </w:style>
  <w:style w:type="paragraph" w:customStyle="1" w:styleId="2f2">
    <w:name w:val="ШТ Назв.2"/>
    <w:basedOn w:val="1f"/>
    <w:rsid w:val="00471243"/>
    <w:pPr>
      <w:spacing w:before="60"/>
    </w:pPr>
    <w:rPr>
      <w:sz w:val="24"/>
      <w:szCs w:val="24"/>
    </w:rPr>
  </w:style>
  <w:style w:type="paragraph" w:customStyle="1" w:styleId="affffffff1">
    <w:name w:val="Сп."/>
    <w:basedOn w:val="af"/>
    <w:rsid w:val="00471243"/>
    <w:pPr>
      <w:spacing w:after="120"/>
      <w:jc w:val="left"/>
    </w:pPr>
    <w:rPr>
      <w:rFonts w:ascii="Times New Roman" w:hAnsi="Times New Roman"/>
      <w:i w:val="0"/>
      <w:sz w:val="26"/>
      <w:szCs w:val="26"/>
    </w:rPr>
  </w:style>
  <w:style w:type="paragraph" w:customStyle="1" w:styleId="affffffff2">
    <w:name w:val="Центрир."/>
    <w:basedOn w:val="14"/>
    <w:rsid w:val="00471243"/>
    <w:pPr>
      <w:spacing w:before="0" w:after="240"/>
      <w:ind w:firstLine="0"/>
    </w:pPr>
    <w:rPr>
      <w:rFonts w:ascii="Times New Roman" w:hAnsi="Times New Roman"/>
      <w:sz w:val="24"/>
      <w:szCs w:val="24"/>
    </w:rPr>
  </w:style>
  <w:style w:type="paragraph" w:customStyle="1" w:styleId="affffffff3">
    <w:name w:val="ЗТабл."/>
    <w:basedOn w:val="af"/>
    <w:rsid w:val="00471243"/>
    <w:pPr>
      <w:spacing w:after="120"/>
      <w:jc w:val="center"/>
    </w:pPr>
    <w:rPr>
      <w:rFonts w:ascii="Times New Roman" w:hAnsi="Times New Roman"/>
      <w:b/>
      <w:bCs/>
      <w:i w:val="0"/>
      <w:sz w:val="20"/>
    </w:rPr>
  </w:style>
  <w:style w:type="paragraph" w:customStyle="1" w:styleId="affffffff4">
    <w:name w:val="Нрм.н."/>
    <w:basedOn w:val="af"/>
    <w:next w:val="20"/>
    <w:rsid w:val="00471243"/>
    <w:pPr>
      <w:spacing w:after="240"/>
      <w:jc w:val="left"/>
    </w:pPr>
    <w:rPr>
      <w:rFonts w:ascii="Times New Roman" w:hAnsi="Times New Roman"/>
      <w:i w:val="0"/>
      <w:sz w:val="26"/>
      <w:szCs w:val="26"/>
    </w:rPr>
  </w:style>
  <w:style w:type="paragraph" w:customStyle="1" w:styleId="1f0">
    <w:name w:val="Тбл.ш.1"/>
    <w:basedOn w:val="af"/>
    <w:rsid w:val="00471243"/>
    <w:pPr>
      <w:spacing w:before="60"/>
      <w:jc w:val="center"/>
    </w:pPr>
    <w:rPr>
      <w:rFonts w:ascii="Times New Roman" w:hAnsi="Times New Roman"/>
      <w:b/>
      <w:bCs/>
      <w:i w:val="0"/>
      <w:sz w:val="24"/>
      <w:szCs w:val="24"/>
    </w:rPr>
  </w:style>
  <w:style w:type="paragraph" w:customStyle="1" w:styleId="3c">
    <w:name w:val="Тбл.ш.3"/>
    <w:basedOn w:val="af"/>
    <w:rsid w:val="00471243"/>
    <w:pPr>
      <w:spacing w:after="120"/>
      <w:jc w:val="center"/>
    </w:pPr>
    <w:rPr>
      <w:rFonts w:ascii="Times New Roman" w:hAnsi="Times New Roman"/>
      <w:b/>
      <w:bCs/>
      <w:i w:val="0"/>
      <w:sz w:val="24"/>
      <w:szCs w:val="24"/>
    </w:rPr>
  </w:style>
  <w:style w:type="paragraph" w:customStyle="1" w:styleId="affffffff5">
    <w:name w:val="Тбл.ц."/>
    <w:basedOn w:val="af"/>
    <w:rsid w:val="00471243"/>
    <w:pPr>
      <w:spacing w:before="60"/>
      <w:jc w:val="center"/>
    </w:pPr>
    <w:rPr>
      <w:rFonts w:ascii="Times New Roman" w:hAnsi="Times New Roman"/>
      <w:i w:val="0"/>
      <w:sz w:val="24"/>
      <w:szCs w:val="24"/>
    </w:rPr>
  </w:style>
  <w:style w:type="paragraph" w:customStyle="1" w:styleId="affffffff6">
    <w:name w:val="Нрм.ц.ж."/>
    <w:basedOn w:val="af"/>
    <w:rsid w:val="00471243"/>
    <w:pPr>
      <w:spacing w:before="60"/>
      <w:jc w:val="center"/>
    </w:pPr>
    <w:rPr>
      <w:rFonts w:ascii="Times New Roman" w:hAnsi="Times New Roman"/>
      <w:b/>
      <w:bCs/>
      <w:i w:val="0"/>
      <w:sz w:val="24"/>
      <w:szCs w:val="24"/>
    </w:rPr>
  </w:style>
  <w:style w:type="paragraph" w:customStyle="1" w:styleId="affffffff7">
    <w:name w:val="Сп.н."/>
    <w:basedOn w:val="af"/>
    <w:rsid w:val="00471243"/>
    <w:pPr>
      <w:spacing w:after="240"/>
      <w:jc w:val="left"/>
    </w:pPr>
    <w:rPr>
      <w:rFonts w:ascii="Times New Roman" w:hAnsi="Times New Roman"/>
      <w:i w:val="0"/>
      <w:sz w:val="24"/>
      <w:szCs w:val="24"/>
    </w:rPr>
  </w:style>
  <w:style w:type="paragraph" w:customStyle="1" w:styleId="affffffff8">
    <w:name w:val="Нрм.н.св."/>
    <w:basedOn w:val="af"/>
    <w:rsid w:val="00471243"/>
    <w:pPr>
      <w:keepNext/>
      <w:spacing w:after="240"/>
      <w:jc w:val="left"/>
    </w:pPr>
    <w:rPr>
      <w:rFonts w:ascii="Times New Roman" w:hAnsi="Times New Roman"/>
      <w:i w:val="0"/>
      <w:sz w:val="24"/>
      <w:szCs w:val="24"/>
    </w:rPr>
  </w:style>
  <w:style w:type="paragraph" w:customStyle="1" w:styleId="affffffff9">
    <w:name w:val="Табл.л."/>
    <w:basedOn w:val="affffffff5"/>
    <w:rsid w:val="00471243"/>
    <w:pPr>
      <w:jc w:val="left"/>
    </w:pPr>
  </w:style>
  <w:style w:type="paragraph" w:customStyle="1" w:styleId="ReturnAddress">
    <w:name w:val="Return Address"/>
    <w:basedOn w:val="af"/>
    <w:rsid w:val="00471243"/>
    <w:pPr>
      <w:keepLines/>
      <w:widowControl w:val="0"/>
      <w:spacing w:after="120"/>
      <w:ind w:right="4320"/>
      <w:jc w:val="left"/>
    </w:pPr>
    <w:rPr>
      <w:rFonts w:ascii="Times New Roman" w:hAnsi="Times New Roman"/>
      <w:i w:val="0"/>
      <w:sz w:val="24"/>
      <w:szCs w:val="24"/>
    </w:rPr>
  </w:style>
  <w:style w:type="paragraph" w:customStyle="1" w:styleId="CompanyName">
    <w:name w:val="Company Name"/>
    <w:basedOn w:val="afa"/>
    <w:rsid w:val="00471243"/>
    <w:pPr>
      <w:widowControl w:val="0"/>
      <w:spacing w:before="120" w:after="80" w:line="240" w:lineRule="auto"/>
      <w:ind w:firstLine="0"/>
      <w:jc w:val="left"/>
    </w:pPr>
    <w:rPr>
      <w:rFonts w:ascii="Arial" w:hAnsi="Arial" w:cs="Arial"/>
      <w:b/>
      <w:bCs/>
      <w:sz w:val="28"/>
      <w:szCs w:val="28"/>
    </w:rPr>
  </w:style>
  <w:style w:type="paragraph" w:customStyle="1" w:styleId="Paragraf1">
    <w:name w:val="Paragraf 1"/>
    <w:basedOn w:val="1"/>
    <w:next w:val="af"/>
    <w:rsid w:val="00471243"/>
    <w:pPr>
      <w:keepLines/>
      <w:widowControl w:val="0"/>
      <w:tabs>
        <w:tab w:val="clear" w:pos="709"/>
        <w:tab w:val="num" w:pos="432"/>
        <w:tab w:val="num" w:pos="720"/>
        <w:tab w:val="num" w:pos="1571"/>
      </w:tabs>
      <w:spacing w:before="360"/>
      <w:ind w:firstLine="567"/>
      <w:outlineLvl w:val="9"/>
    </w:pPr>
    <w:rPr>
      <w:rFonts w:ascii="Arial" w:hAnsi="Arial" w:cs="Arial"/>
      <w:bCs/>
      <w:i/>
      <w:sz w:val="32"/>
      <w:szCs w:val="32"/>
    </w:rPr>
  </w:style>
  <w:style w:type="paragraph" w:customStyle="1" w:styleId="Paragraf2">
    <w:name w:val="Paragraf 2"/>
    <w:basedOn w:val="20"/>
    <w:next w:val="af"/>
    <w:rsid w:val="00471243"/>
    <w:pPr>
      <w:keepNext w:val="0"/>
      <w:keepLines/>
      <w:widowControl w:val="0"/>
      <w:tabs>
        <w:tab w:val="num" w:pos="432"/>
      </w:tabs>
      <w:spacing w:before="120" w:after="120"/>
      <w:outlineLvl w:val="9"/>
    </w:pPr>
    <w:rPr>
      <w:rFonts w:ascii="Arial" w:hAnsi="Arial"/>
      <w:iCs w:val="0"/>
      <w:kern w:val="28"/>
      <w:sz w:val="32"/>
      <w:szCs w:val="32"/>
    </w:rPr>
  </w:style>
  <w:style w:type="paragraph" w:customStyle="1" w:styleId="Left">
    <w:name w:val="Left"/>
    <w:basedOn w:val="af"/>
    <w:rsid w:val="00471243"/>
    <w:pPr>
      <w:widowControl w:val="0"/>
      <w:spacing w:after="120"/>
      <w:jc w:val="left"/>
    </w:pPr>
    <w:rPr>
      <w:rFonts w:ascii="Times New Roman" w:hAnsi="Times New Roman"/>
      <w:i w:val="0"/>
      <w:sz w:val="24"/>
      <w:szCs w:val="24"/>
    </w:rPr>
  </w:style>
  <w:style w:type="paragraph" w:customStyle="1" w:styleId="Position">
    <w:name w:val="Position"/>
    <w:basedOn w:val="af"/>
    <w:rsid w:val="00471243"/>
    <w:pPr>
      <w:keepLines/>
      <w:widowControl w:val="0"/>
      <w:tabs>
        <w:tab w:val="left" w:pos="1440"/>
        <w:tab w:val="right" w:leader="dot" w:pos="10368"/>
      </w:tabs>
      <w:spacing w:after="120"/>
      <w:ind w:left="1440" w:right="830" w:hanging="1440"/>
      <w:jc w:val="left"/>
    </w:pPr>
    <w:rPr>
      <w:rFonts w:ascii="Times New Roman" w:hAnsi="Times New Roman"/>
      <w:i w:val="0"/>
      <w:sz w:val="20"/>
    </w:rPr>
  </w:style>
  <w:style w:type="paragraph" w:customStyle="1" w:styleId="Caption1">
    <w:name w:val="Caption1"/>
    <w:basedOn w:val="afd"/>
    <w:next w:val="af"/>
    <w:rsid w:val="00471243"/>
    <w:pPr>
      <w:widowControl w:val="0"/>
    </w:pPr>
    <w:rPr>
      <w:b/>
      <w:bCs w:val="0"/>
      <w:i/>
      <w:szCs w:val="24"/>
    </w:rPr>
  </w:style>
  <w:style w:type="paragraph" w:customStyle="1" w:styleId="Bullet">
    <w:name w:val="Bullet"/>
    <w:basedOn w:val="af"/>
    <w:rsid w:val="00471243"/>
    <w:pPr>
      <w:widowControl w:val="0"/>
      <w:tabs>
        <w:tab w:val="num" w:pos="360"/>
      </w:tabs>
      <w:ind w:left="360" w:hanging="360"/>
      <w:jc w:val="left"/>
    </w:pPr>
    <w:rPr>
      <w:rFonts w:ascii="Times New Roman" w:hAnsi="Times New Roman"/>
      <w:i w:val="0"/>
      <w:sz w:val="24"/>
      <w:szCs w:val="24"/>
    </w:rPr>
  </w:style>
  <w:style w:type="paragraph" w:customStyle="1" w:styleId="Paragraf10">
    <w:name w:val="Paragraf1"/>
    <w:basedOn w:val="af"/>
    <w:rsid w:val="00471243"/>
    <w:pPr>
      <w:spacing w:after="120"/>
      <w:ind w:firstLine="567"/>
      <w:jc w:val="left"/>
    </w:pPr>
    <w:rPr>
      <w:rFonts w:ascii="Aria Cyr" w:hAnsi="Aria Cyr"/>
      <w:i w:val="0"/>
      <w:sz w:val="24"/>
      <w:szCs w:val="24"/>
      <w:lang w:val="en-US"/>
    </w:rPr>
  </w:style>
  <w:style w:type="paragraph" w:customStyle="1" w:styleId="NormalLine">
    <w:name w:val="Normal_Line"/>
    <w:basedOn w:val="af"/>
    <w:rsid w:val="00471243"/>
    <w:pPr>
      <w:widowControl w:val="0"/>
      <w:spacing w:after="120"/>
      <w:jc w:val="left"/>
    </w:pPr>
    <w:rPr>
      <w:rFonts w:ascii="Times New Roman" w:hAnsi="Times New Roman"/>
      <w:i w:val="0"/>
      <w:sz w:val="24"/>
      <w:szCs w:val="24"/>
    </w:rPr>
  </w:style>
  <w:style w:type="paragraph" w:customStyle="1" w:styleId="Center">
    <w:name w:val="Center"/>
    <w:basedOn w:val="af"/>
    <w:rsid w:val="00471243"/>
    <w:pPr>
      <w:keepNext/>
      <w:widowControl w:val="0"/>
      <w:spacing w:after="120"/>
      <w:jc w:val="center"/>
    </w:pPr>
    <w:rPr>
      <w:rFonts w:ascii="Times New Roman" w:hAnsi="Times New Roman"/>
      <w:i w:val="0"/>
      <w:sz w:val="24"/>
      <w:szCs w:val="24"/>
    </w:rPr>
  </w:style>
  <w:style w:type="paragraph" w:customStyle="1" w:styleId="Bullet0">
    <w:name w:val="Bullet_"/>
    <w:basedOn w:val="af"/>
    <w:rsid w:val="00471243"/>
    <w:pPr>
      <w:spacing w:before="60"/>
      <w:ind w:left="851" w:hanging="283"/>
      <w:jc w:val="left"/>
    </w:pPr>
    <w:rPr>
      <w:rFonts w:ascii="Times New Roman" w:hAnsi="Times New Roman"/>
      <w:i w:val="0"/>
      <w:sz w:val="24"/>
      <w:szCs w:val="24"/>
    </w:rPr>
  </w:style>
  <w:style w:type="paragraph" w:customStyle="1" w:styleId="Bullet1">
    <w:name w:val="Bullet_1"/>
    <w:basedOn w:val="Bullet"/>
    <w:rsid w:val="00471243"/>
    <w:pPr>
      <w:tabs>
        <w:tab w:val="left" w:pos="851"/>
      </w:tabs>
    </w:pPr>
  </w:style>
  <w:style w:type="paragraph" w:customStyle="1" w:styleId="Iauiue">
    <w:name w:val="Iau?iue"/>
    <w:rsid w:val="00471243"/>
    <w:pPr>
      <w:widowControl w:val="0"/>
      <w:spacing w:after="120"/>
      <w:jc w:val="both"/>
    </w:pPr>
    <w:rPr>
      <w:sz w:val="24"/>
      <w:szCs w:val="24"/>
      <w:lang w:eastAsia="en-US"/>
    </w:rPr>
  </w:style>
  <w:style w:type="paragraph" w:customStyle="1" w:styleId="affffffffa">
    <w:name w:val="ÒÒË ÓÒÂÅÐÆÄÅÍ"/>
    <w:next w:val="affffffffb"/>
    <w:rsid w:val="00471243"/>
    <w:pPr>
      <w:spacing w:line="360" w:lineRule="auto"/>
      <w:ind w:right="6350"/>
      <w:jc w:val="center"/>
    </w:pPr>
    <w:rPr>
      <w:b/>
      <w:bCs/>
      <w:noProof/>
      <w:sz w:val="28"/>
      <w:szCs w:val="28"/>
      <w:lang w:val="en-US" w:eastAsia="en-US"/>
    </w:rPr>
  </w:style>
  <w:style w:type="paragraph" w:customStyle="1" w:styleId="affffffffb">
    <w:name w:val="ÒÒË Ôèðìà"/>
    <w:next w:val="1f1"/>
    <w:rsid w:val="00471243"/>
    <w:pPr>
      <w:spacing w:before="480"/>
      <w:jc w:val="center"/>
    </w:pPr>
    <w:rPr>
      <w:b/>
      <w:bCs/>
      <w:noProof/>
      <w:sz w:val="36"/>
      <w:szCs w:val="36"/>
      <w:lang w:val="en-US" w:eastAsia="en-US"/>
    </w:rPr>
  </w:style>
  <w:style w:type="paragraph" w:customStyle="1" w:styleId="1f1">
    <w:name w:val="ÒÒË Íàçâ.1"/>
    <w:basedOn w:val="14"/>
    <w:next w:val="2f3"/>
    <w:rsid w:val="00471243"/>
    <w:pPr>
      <w:spacing w:before="3120" w:after="240"/>
      <w:ind w:firstLine="0"/>
    </w:pPr>
    <w:rPr>
      <w:rFonts w:ascii="Times New Roman" w:hAnsi="Times New Roman"/>
      <w:sz w:val="44"/>
      <w:szCs w:val="44"/>
    </w:rPr>
  </w:style>
  <w:style w:type="paragraph" w:customStyle="1" w:styleId="2f3">
    <w:name w:val="ÒÒË Íàçâ.2"/>
    <w:next w:val="N3"/>
    <w:rsid w:val="00471243"/>
    <w:pPr>
      <w:spacing w:before="360"/>
      <w:jc w:val="center"/>
    </w:pPr>
    <w:rPr>
      <w:b/>
      <w:bCs/>
      <w:noProof/>
      <w:sz w:val="32"/>
      <w:szCs w:val="32"/>
      <w:lang w:val="en-US" w:eastAsia="en-US"/>
    </w:rPr>
  </w:style>
  <w:style w:type="paragraph" w:customStyle="1" w:styleId="N3">
    <w:name w:val="ÒÒË Äîê.N"/>
    <w:next w:val="N4"/>
    <w:rsid w:val="00471243"/>
    <w:pPr>
      <w:spacing w:before="240"/>
      <w:jc w:val="center"/>
    </w:pPr>
    <w:rPr>
      <w:b/>
      <w:bCs/>
      <w:noProof/>
      <w:sz w:val="32"/>
      <w:szCs w:val="32"/>
      <w:lang w:val="en-US" w:eastAsia="en-US"/>
    </w:rPr>
  </w:style>
  <w:style w:type="paragraph" w:customStyle="1" w:styleId="N4">
    <w:name w:val="ÒÒË Èíâ.N"/>
    <w:next w:val="N5"/>
    <w:rsid w:val="00471243"/>
    <w:pPr>
      <w:spacing w:before="2640"/>
      <w:jc w:val="right"/>
    </w:pPr>
    <w:rPr>
      <w:noProof/>
      <w:sz w:val="28"/>
      <w:szCs w:val="28"/>
      <w:lang w:val="en-US" w:eastAsia="en-US"/>
    </w:rPr>
  </w:style>
  <w:style w:type="paragraph" w:customStyle="1" w:styleId="N5">
    <w:name w:val="ÒÒË Ýêç.N"/>
    <w:rsid w:val="00471243"/>
    <w:pPr>
      <w:spacing w:before="240"/>
      <w:jc w:val="right"/>
    </w:pPr>
    <w:rPr>
      <w:noProof/>
      <w:sz w:val="28"/>
      <w:szCs w:val="28"/>
      <w:lang w:val="en-US" w:eastAsia="en-US"/>
    </w:rPr>
  </w:style>
  <w:style w:type="paragraph" w:customStyle="1" w:styleId="affffffffc">
    <w:name w:val="ÒÒË Ã.èçä."/>
    <w:rsid w:val="00471243"/>
    <w:pPr>
      <w:spacing w:before="2040"/>
      <w:jc w:val="center"/>
    </w:pPr>
    <w:rPr>
      <w:b/>
      <w:bCs/>
      <w:noProof/>
      <w:sz w:val="32"/>
      <w:szCs w:val="32"/>
      <w:lang w:val="en-US" w:eastAsia="en-US"/>
    </w:rPr>
  </w:style>
  <w:style w:type="paragraph" w:customStyle="1" w:styleId="affffffffd">
    <w:name w:val="ØÒ Áîê.íàäïèñè"/>
    <w:rsid w:val="00471243"/>
    <w:pPr>
      <w:jc w:val="center"/>
    </w:pPr>
    <w:rPr>
      <w:noProof/>
      <w:lang w:val="en-US" w:eastAsia="en-US"/>
    </w:rPr>
  </w:style>
  <w:style w:type="paragraph" w:customStyle="1" w:styleId="affffffffe">
    <w:name w:val="ØÒ Ëåâ.íàäïèñè"/>
    <w:rsid w:val="00471243"/>
    <w:rPr>
      <w:noProof/>
      <w:sz w:val="18"/>
      <w:szCs w:val="18"/>
      <w:lang w:val="en-US" w:eastAsia="en-US"/>
    </w:rPr>
  </w:style>
  <w:style w:type="paragraph" w:customStyle="1" w:styleId="afffffffff">
    <w:name w:val="ØÒ Öåíòð.íàäïèñè"/>
    <w:basedOn w:val="affffffffe"/>
    <w:rsid w:val="00471243"/>
    <w:pPr>
      <w:jc w:val="center"/>
    </w:pPr>
  </w:style>
  <w:style w:type="paragraph" w:customStyle="1" w:styleId="N6">
    <w:name w:val="ØÒ Äîê.N"/>
    <w:rsid w:val="00471243"/>
    <w:pPr>
      <w:spacing w:before="240"/>
      <w:jc w:val="center"/>
    </w:pPr>
    <w:rPr>
      <w:b/>
      <w:bCs/>
      <w:noProof/>
      <w:sz w:val="32"/>
      <w:szCs w:val="32"/>
      <w:lang w:val="en-US" w:eastAsia="en-US"/>
    </w:rPr>
  </w:style>
  <w:style w:type="paragraph" w:customStyle="1" w:styleId="1f2">
    <w:name w:val="ØÒ Íàçâ.1"/>
    <w:next w:val="2f4"/>
    <w:rsid w:val="00471243"/>
    <w:pPr>
      <w:jc w:val="center"/>
    </w:pPr>
    <w:rPr>
      <w:b/>
      <w:bCs/>
      <w:noProof/>
      <w:sz w:val="32"/>
      <w:szCs w:val="32"/>
      <w:lang w:val="en-US" w:eastAsia="en-US"/>
    </w:rPr>
  </w:style>
  <w:style w:type="paragraph" w:customStyle="1" w:styleId="2f4">
    <w:name w:val="ØÒ Íàçâ.2"/>
    <w:basedOn w:val="1f2"/>
    <w:rsid w:val="00471243"/>
    <w:pPr>
      <w:spacing w:before="60"/>
    </w:pPr>
    <w:rPr>
      <w:sz w:val="24"/>
      <w:szCs w:val="24"/>
    </w:rPr>
  </w:style>
  <w:style w:type="paragraph" w:customStyle="1" w:styleId="afffffffff0">
    <w:name w:val="ØÒ Ôèðìà"/>
    <w:rsid w:val="00471243"/>
    <w:pPr>
      <w:spacing w:before="240"/>
      <w:jc w:val="center"/>
    </w:pPr>
    <w:rPr>
      <w:b/>
      <w:bCs/>
      <w:noProof/>
      <w:sz w:val="32"/>
      <w:szCs w:val="32"/>
      <w:lang w:val="en-US" w:eastAsia="en-US"/>
    </w:rPr>
  </w:style>
  <w:style w:type="paragraph" w:customStyle="1" w:styleId="2f5">
    <w:name w:val="ØÒ2 Ëèñò"/>
    <w:basedOn w:val="afffffffff"/>
    <w:rsid w:val="00471243"/>
    <w:pPr>
      <w:spacing w:before="60"/>
    </w:pPr>
  </w:style>
  <w:style w:type="paragraph" w:customStyle="1" w:styleId="afffffffff1">
    <w:name w:val="Ñï."/>
    <w:basedOn w:val="af"/>
    <w:rsid w:val="00471243"/>
    <w:pPr>
      <w:spacing w:after="120"/>
      <w:jc w:val="left"/>
    </w:pPr>
    <w:rPr>
      <w:rFonts w:ascii="Times New Roman" w:hAnsi="Times New Roman"/>
      <w:i w:val="0"/>
      <w:sz w:val="26"/>
      <w:szCs w:val="26"/>
    </w:rPr>
  </w:style>
  <w:style w:type="paragraph" w:customStyle="1" w:styleId="afffffffff2">
    <w:name w:val="Öåíòðèð."/>
    <w:basedOn w:val="14"/>
    <w:rsid w:val="00471243"/>
    <w:pPr>
      <w:spacing w:before="0" w:after="240"/>
      <w:ind w:firstLine="0"/>
    </w:pPr>
    <w:rPr>
      <w:rFonts w:ascii="Times New Roman" w:hAnsi="Times New Roman"/>
      <w:sz w:val="24"/>
      <w:szCs w:val="24"/>
    </w:rPr>
  </w:style>
  <w:style w:type="paragraph" w:customStyle="1" w:styleId="afffffffff3">
    <w:name w:val="ÇÒàáë."/>
    <w:basedOn w:val="af"/>
    <w:rsid w:val="00471243"/>
    <w:pPr>
      <w:spacing w:after="120"/>
      <w:jc w:val="center"/>
    </w:pPr>
    <w:rPr>
      <w:rFonts w:ascii="Times New Roman" w:hAnsi="Times New Roman"/>
      <w:b/>
      <w:bCs/>
      <w:i w:val="0"/>
      <w:sz w:val="20"/>
    </w:rPr>
  </w:style>
  <w:style w:type="paragraph" w:customStyle="1" w:styleId="afffffffff4">
    <w:name w:val="Íðì.í."/>
    <w:basedOn w:val="af"/>
    <w:next w:val="20"/>
    <w:rsid w:val="00471243"/>
    <w:pPr>
      <w:spacing w:after="240"/>
      <w:jc w:val="left"/>
    </w:pPr>
    <w:rPr>
      <w:rFonts w:ascii="Times New Roman" w:hAnsi="Times New Roman"/>
      <w:i w:val="0"/>
      <w:sz w:val="26"/>
      <w:szCs w:val="26"/>
    </w:rPr>
  </w:style>
  <w:style w:type="paragraph" w:customStyle="1" w:styleId="1f3">
    <w:name w:val="Òáë.ø.1"/>
    <w:basedOn w:val="af"/>
    <w:rsid w:val="00471243"/>
    <w:pPr>
      <w:spacing w:before="60"/>
      <w:jc w:val="center"/>
    </w:pPr>
    <w:rPr>
      <w:rFonts w:ascii="Times New Roman" w:hAnsi="Times New Roman"/>
      <w:b/>
      <w:bCs/>
      <w:i w:val="0"/>
      <w:sz w:val="24"/>
      <w:szCs w:val="24"/>
    </w:rPr>
  </w:style>
  <w:style w:type="paragraph" w:customStyle="1" w:styleId="3d">
    <w:name w:val="Òáë.ø.3"/>
    <w:basedOn w:val="af"/>
    <w:rsid w:val="00471243"/>
    <w:pPr>
      <w:spacing w:after="120"/>
      <w:jc w:val="center"/>
    </w:pPr>
    <w:rPr>
      <w:rFonts w:ascii="Times New Roman" w:hAnsi="Times New Roman"/>
      <w:b/>
      <w:bCs/>
      <w:i w:val="0"/>
      <w:sz w:val="24"/>
      <w:szCs w:val="24"/>
    </w:rPr>
  </w:style>
  <w:style w:type="paragraph" w:customStyle="1" w:styleId="afffffffff5">
    <w:name w:val="Òáë.ö."/>
    <w:basedOn w:val="af"/>
    <w:rsid w:val="00471243"/>
    <w:pPr>
      <w:spacing w:before="60"/>
      <w:jc w:val="center"/>
    </w:pPr>
    <w:rPr>
      <w:rFonts w:ascii="Times New Roman" w:hAnsi="Times New Roman"/>
      <w:i w:val="0"/>
      <w:sz w:val="24"/>
      <w:szCs w:val="24"/>
    </w:rPr>
  </w:style>
  <w:style w:type="paragraph" w:customStyle="1" w:styleId="afffffffff6">
    <w:name w:val="Íðì.ö.æ."/>
    <w:basedOn w:val="af"/>
    <w:rsid w:val="00471243"/>
    <w:pPr>
      <w:spacing w:before="60"/>
      <w:jc w:val="center"/>
    </w:pPr>
    <w:rPr>
      <w:rFonts w:ascii="Times New Roman" w:hAnsi="Times New Roman"/>
      <w:b/>
      <w:bCs/>
      <w:i w:val="0"/>
      <w:sz w:val="24"/>
      <w:szCs w:val="24"/>
    </w:rPr>
  </w:style>
  <w:style w:type="paragraph" w:customStyle="1" w:styleId="afffffffff7">
    <w:name w:val="Ñï.í."/>
    <w:basedOn w:val="af"/>
    <w:rsid w:val="00471243"/>
    <w:pPr>
      <w:spacing w:after="240"/>
      <w:jc w:val="left"/>
    </w:pPr>
    <w:rPr>
      <w:rFonts w:ascii="Times New Roman" w:hAnsi="Times New Roman"/>
      <w:i w:val="0"/>
      <w:sz w:val="24"/>
      <w:szCs w:val="24"/>
    </w:rPr>
  </w:style>
  <w:style w:type="paragraph" w:customStyle="1" w:styleId="afffffffff8">
    <w:name w:val="Íðì.í.ñâ."/>
    <w:basedOn w:val="af"/>
    <w:rsid w:val="00471243"/>
    <w:pPr>
      <w:keepNext/>
      <w:spacing w:after="240"/>
      <w:jc w:val="left"/>
    </w:pPr>
    <w:rPr>
      <w:rFonts w:ascii="Times New Roman" w:hAnsi="Times New Roman"/>
      <w:i w:val="0"/>
      <w:sz w:val="24"/>
      <w:szCs w:val="24"/>
    </w:rPr>
  </w:style>
  <w:style w:type="paragraph" w:customStyle="1" w:styleId="afffffffff9">
    <w:name w:val="Òàáë.ë."/>
    <w:basedOn w:val="afffffffff5"/>
    <w:rsid w:val="00471243"/>
    <w:pPr>
      <w:jc w:val="left"/>
    </w:pPr>
  </w:style>
  <w:style w:type="paragraph" w:customStyle="1" w:styleId="afffffffffa">
    <w:name w:val="Îáû÷íûé"/>
    <w:rsid w:val="00471243"/>
    <w:pPr>
      <w:spacing w:before="120"/>
    </w:pPr>
    <w:rPr>
      <w:rFonts w:ascii="PragmaticaCTT" w:hAnsi="PragmaticaCTT"/>
      <w:sz w:val="24"/>
      <w:szCs w:val="24"/>
      <w:lang w:eastAsia="en-US"/>
    </w:rPr>
  </w:style>
  <w:style w:type="paragraph" w:customStyle="1" w:styleId="1f4">
    <w:name w:val="Обычный1"/>
    <w:link w:val="CharChar4"/>
    <w:rsid w:val="00471243"/>
    <w:rPr>
      <w:lang w:eastAsia="en-US"/>
    </w:rPr>
  </w:style>
  <w:style w:type="paragraph" w:styleId="afffffffffb">
    <w:name w:val="List"/>
    <w:basedOn w:val="af"/>
    <w:rsid w:val="00471243"/>
    <w:pPr>
      <w:spacing w:after="120"/>
      <w:ind w:left="283" w:hanging="283"/>
      <w:jc w:val="left"/>
    </w:pPr>
    <w:rPr>
      <w:rFonts w:ascii="Times New Roman" w:hAnsi="Times New Roman"/>
      <w:i w:val="0"/>
      <w:sz w:val="24"/>
      <w:szCs w:val="24"/>
    </w:rPr>
  </w:style>
  <w:style w:type="paragraph" w:customStyle="1" w:styleId="FR2">
    <w:name w:val="FR2"/>
    <w:rsid w:val="00471243"/>
    <w:pPr>
      <w:widowControl w:val="0"/>
      <w:spacing w:before="180" w:line="260" w:lineRule="auto"/>
    </w:pPr>
    <w:rPr>
      <w:rFonts w:ascii="Arial" w:hAnsi="Arial" w:cs="Arial"/>
      <w:b/>
      <w:bCs/>
      <w:sz w:val="22"/>
      <w:szCs w:val="22"/>
      <w:lang w:eastAsia="ru-RU"/>
    </w:rPr>
  </w:style>
  <w:style w:type="paragraph" w:customStyle="1" w:styleId="FR3">
    <w:name w:val="FR3"/>
    <w:rsid w:val="00471243"/>
    <w:pPr>
      <w:widowControl w:val="0"/>
      <w:spacing w:before="300" w:line="300" w:lineRule="auto"/>
      <w:jc w:val="both"/>
    </w:pPr>
    <w:rPr>
      <w:rFonts w:ascii="Arial Narrow" w:hAnsi="Arial Narrow"/>
      <w:i/>
      <w:iCs/>
      <w:sz w:val="16"/>
      <w:szCs w:val="16"/>
      <w:lang w:eastAsia="ru-RU"/>
    </w:rPr>
  </w:style>
  <w:style w:type="paragraph" w:customStyle="1" w:styleId="n7">
    <w:name w:val="n"/>
    <w:basedOn w:val="afd"/>
    <w:rsid w:val="00471243"/>
    <w:pPr>
      <w:jc w:val="both"/>
    </w:pPr>
    <w:rPr>
      <w:i/>
      <w:szCs w:val="24"/>
      <w:lang w:val="en-US"/>
    </w:rPr>
  </w:style>
  <w:style w:type="paragraph" w:customStyle="1" w:styleId="StyleHeading3LeftLeft0cmHanging127cm">
    <w:name w:val="Style Heading 3 + Left Left:  0 cm Hanging:  127 cm"/>
    <w:basedOn w:val="31"/>
    <w:autoRedefine/>
    <w:rsid w:val="00471243"/>
    <w:pPr>
      <w:tabs>
        <w:tab w:val="clear" w:pos="1560"/>
        <w:tab w:val="num" w:pos="1571"/>
      </w:tabs>
      <w:ind w:left="1571" w:hanging="720"/>
    </w:pPr>
    <w:rPr>
      <w:bCs w:val="0"/>
      <w:szCs w:val="24"/>
      <w:lang w:eastAsia="en-US"/>
    </w:rPr>
  </w:style>
  <w:style w:type="character" w:customStyle="1" w:styleId="StyleHeading3Left03cmCharCharCharCharCharCharCharCharCharCharCharCharCharCharCharCharChar">
    <w:name w:val="Style Heading 3 + Left:  03 cm Char Char Char Char Char Char Char Char Char Char Char Char Char Char Char Char Char"/>
    <w:rsid w:val="00471243"/>
    <w:rPr>
      <w:rFonts w:ascii="Arial" w:hAnsi="Arial"/>
      <w:b/>
      <w:i/>
      <w:sz w:val="24"/>
      <w:lang w:val="ru-RU" w:eastAsia="en-US"/>
    </w:rPr>
  </w:style>
  <w:style w:type="paragraph" w:customStyle="1" w:styleId="1Heading1">
    <w:name w:val="1 Heading 1"/>
    <w:basedOn w:val="af"/>
    <w:next w:val="af"/>
    <w:autoRedefine/>
    <w:rsid w:val="00471243"/>
    <w:pPr>
      <w:pageBreakBefore/>
      <w:numPr>
        <w:numId w:val="44"/>
      </w:numPr>
      <w:spacing w:before="160" w:after="300"/>
      <w:jc w:val="left"/>
    </w:pPr>
    <w:rPr>
      <w:rFonts w:ascii="Times New Roman Bold" w:hAnsi="Times New Roman Bold"/>
      <w:b/>
      <w:i w:val="0"/>
      <w:caps/>
      <w:color w:val="000000"/>
      <w:sz w:val="24"/>
    </w:rPr>
  </w:style>
  <w:style w:type="paragraph" w:customStyle="1" w:styleId="StyleHeading1">
    <w:name w:val="Style Heading 1"/>
    <w:basedOn w:val="1"/>
    <w:autoRedefine/>
    <w:rsid w:val="00471243"/>
    <w:pPr>
      <w:tabs>
        <w:tab w:val="num" w:pos="1571"/>
      </w:tabs>
      <w:spacing w:after="60"/>
      <w:ind w:left="1931" w:hanging="360"/>
    </w:pPr>
    <w:rPr>
      <w:bCs/>
      <w:caps w:val="0"/>
    </w:rPr>
  </w:style>
  <w:style w:type="paragraph" w:customStyle="1" w:styleId="Heading1-nonumber">
    <w:name w:val="Heading 1 - no number"/>
    <w:basedOn w:val="1"/>
    <w:autoRedefine/>
    <w:rsid w:val="00DA2076"/>
    <w:pPr>
      <w:numPr>
        <w:numId w:val="49"/>
      </w:numPr>
      <w:tabs>
        <w:tab w:val="num" w:pos="1492"/>
      </w:tabs>
      <w:spacing w:after="300"/>
      <w:ind w:left="1213" w:firstLine="0"/>
    </w:pPr>
    <w:rPr>
      <w:rFonts w:cs="Arial"/>
      <w:szCs w:val="28"/>
    </w:rPr>
  </w:style>
  <w:style w:type="paragraph" w:customStyle="1" w:styleId="StyleHeading2Left03cm">
    <w:name w:val="Style Heading 2 + Left:  03 cm"/>
    <w:basedOn w:val="20"/>
    <w:autoRedefine/>
    <w:rsid w:val="00471243"/>
    <w:pPr>
      <w:numPr>
        <w:numId w:val="40"/>
      </w:numPr>
      <w:tabs>
        <w:tab w:val="num" w:pos="3960"/>
      </w:tabs>
      <w:spacing w:after="60" w:line="276" w:lineRule="auto"/>
    </w:pPr>
    <w:rPr>
      <w:rFonts w:ascii="Cambria" w:hAnsi="Cambria"/>
      <w:i/>
      <w:color w:val="0070C0"/>
      <w:lang w:eastAsia="en-US"/>
    </w:rPr>
  </w:style>
  <w:style w:type="paragraph" w:customStyle="1" w:styleId="StyleHeading3Left03cmChar">
    <w:name w:val="Style Heading 3 + Left:  03 cm Char"/>
    <w:basedOn w:val="31"/>
    <w:autoRedefine/>
    <w:rsid w:val="00471243"/>
    <w:pPr>
      <w:tabs>
        <w:tab w:val="clear" w:pos="1560"/>
        <w:tab w:val="num" w:pos="890"/>
        <w:tab w:val="num" w:pos="1571"/>
      </w:tabs>
      <w:spacing w:before="240" w:after="60"/>
      <w:ind w:left="890" w:hanging="720"/>
    </w:pPr>
    <w:rPr>
      <w:rFonts w:ascii="Arial" w:hAnsi="Arial"/>
      <w:b w:val="0"/>
      <w:i/>
      <w:iCs/>
      <w:szCs w:val="20"/>
      <w:lang w:eastAsia="en-US"/>
    </w:rPr>
  </w:style>
  <w:style w:type="table" w:styleId="-3">
    <w:name w:val="Table List 3"/>
    <w:basedOn w:val="af1"/>
    <w:rsid w:val="00471243"/>
    <w:pPr>
      <w:spacing w:line="360" w:lineRule="auto"/>
      <w:ind w:firstLine="851"/>
    </w:pPr>
    <w:rPr>
      <w:lang w:eastAsia="ru-RU"/>
    </w:rPr>
    <w:tblPr>
      <w:tblInd w:w="0" w:type="nil"/>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character" w:customStyle="1" w:styleId="StyleHeading3Left03cmCharChar">
    <w:name w:val="Style Heading 3 + Left:  03 cm Char Char"/>
    <w:rsid w:val="00471243"/>
    <w:rPr>
      <w:rFonts w:ascii="Arial" w:hAnsi="Arial"/>
      <w:b/>
      <w:i/>
      <w:sz w:val="24"/>
      <w:lang w:val="ru-RU" w:eastAsia="en-US"/>
    </w:rPr>
  </w:style>
  <w:style w:type="character" w:customStyle="1" w:styleId="Heading3CharCharChar">
    <w:name w:val="Heading 3 Char Char Char"/>
    <w:rsid w:val="00471243"/>
    <w:rPr>
      <w:rFonts w:ascii="Arial" w:hAnsi="Arial"/>
      <w:sz w:val="24"/>
      <w:lang w:val="ru-RU" w:eastAsia="en-US"/>
    </w:rPr>
  </w:style>
  <w:style w:type="character" w:customStyle="1" w:styleId="StyleHeading3Left03cmCharCharChar">
    <w:name w:val="Style Heading 3 + Left:  03 cm Char Char Char"/>
    <w:rsid w:val="00471243"/>
    <w:rPr>
      <w:rFonts w:ascii="Arial" w:hAnsi="Arial"/>
      <w:b/>
      <w:i/>
      <w:sz w:val="24"/>
      <w:lang w:val="ru-RU" w:eastAsia="en-US"/>
    </w:rPr>
  </w:style>
  <w:style w:type="character" w:customStyle="1" w:styleId="Heading3CharCharCharChar">
    <w:name w:val="Heading 3 Char Char Char Char"/>
    <w:rsid w:val="00471243"/>
    <w:rPr>
      <w:rFonts w:ascii="Arial" w:hAnsi="Arial"/>
      <w:sz w:val="24"/>
      <w:lang w:val="ru-RU" w:eastAsia="en-US"/>
    </w:rPr>
  </w:style>
  <w:style w:type="character" w:customStyle="1" w:styleId="StyleHeading3Left03cmCharCharCharCharCharCharCharCharChar">
    <w:name w:val="Style Heading 3 + Left:  03 cm Char Char Char Char Char Char Char Char Char"/>
    <w:rsid w:val="00471243"/>
    <w:rPr>
      <w:rFonts w:ascii="Arial" w:hAnsi="Arial"/>
      <w:b/>
      <w:i/>
      <w:sz w:val="24"/>
      <w:lang w:val="ru-RU" w:eastAsia="en-US"/>
    </w:rPr>
  </w:style>
  <w:style w:type="paragraph" w:customStyle="1" w:styleId="StyleHeading3Left03cm">
    <w:name w:val="Style Heading 3 + Left:  03 cm"/>
    <w:basedOn w:val="31"/>
    <w:autoRedefine/>
    <w:rsid w:val="00471243"/>
    <w:pPr>
      <w:numPr>
        <w:numId w:val="40"/>
      </w:numPr>
      <w:tabs>
        <w:tab w:val="num" w:pos="6210"/>
      </w:tabs>
      <w:spacing w:before="240" w:after="60"/>
    </w:pPr>
    <w:rPr>
      <w:rFonts w:ascii="Arial" w:hAnsi="Arial"/>
      <w:b w:val="0"/>
      <w:i/>
      <w:iCs/>
      <w:szCs w:val="20"/>
      <w:lang w:eastAsia="en-US"/>
    </w:rPr>
  </w:style>
  <w:style w:type="character" w:customStyle="1" w:styleId="StyleHeading3Left03cmCharCharCharCharCharCharCharCharCharChar">
    <w:name w:val="Style Heading 3 + Left:  03 cm Char Char Char Char Char Char Char Char Char Char"/>
    <w:rsid w:val="00471243"/>
    <w:rPr>
      <w:rFonts w:ascii="Arial" w:hAnsi="Arial"/>
      <w:b/>
      <w:i/>
      <w:sz w:val="24"/>
      <w:lang w:val="ru-RU" w:eastAsia="en-US"/>
    </w:rPr>
  </w:style>
  <w:style w:type="character" w:customStyle="1" w:styleId="Heading3CharCharCharCharCharChar">
    <w:name w:val="Heading 3 Char Char Char Char Char Char"/>
    <w:rsid w:val="00471243"/>
    <w:rPr>
      <w:rFonts w:ascii="Arial" w:hAnsi="Arial"/>
      <w:sz w:val="24"/>
      <w:lang w:val="ru-RU" w:eastAsia="en-US"/>
    </w:rPr>
  </w:style>
  <w:style w:type="character" w:customStyle="1" w:styleId="StyleHeading3Left03cmCharCharCharCharCharCharCharCharCharCharCharCharChar">
    <w:name w:val="Style Heading 3 + Left:  03 cm Char Char Char Char Char Char Char Char Char Char Char Char Char"/>
    <w:rsid w:val="00471243"/>
    <w:rPr>
      <w:rFonts w:ascii="Arial" w:hAnsi="Arial"/>
      <w:b/>
      <w:i/>
      <w:sz w:val="24"/>
      <w:lang w:val="ru-RU" w:eastAsia="en-US"/>
    </w:rPr>
  </w:style>
  <w:style w:type="character" w:customStyle="1" w:styleId="Heading3CharCharCharCharCharCharChar">
    <w:name w:val="Heading 3 Char Char Char Char Char Char Char"/>
    <w:rsid w:val="00471243"/>
    <w:rPr>
      <w:rFonts w:ascii="Arial" w:hAnsi="Arial"/>
      <w:sz w:val="24"/>
      <w:lang w:val="ru-RU" w:eastAsia="en-US"/>
    </w:rPr>
  </w:style>
  <w:style w:type="character" w:customStyle="1" w:styleId="StyleHeading3Left03cmCharCharCharCharCharCharCharCharCharCharCharChar">
    <w:name w:val="Style Heading 3 + Left:  03 cm Char Char Char Char Char Char Char Char Char Char Char Char"/>
    <w:rsid w:val="00471243"/>
    <w:rPr>
      <w:rFonts w:ascii="Arial" w:hAnsi="Arial"/>
      <w:b/>
      <w:i/>
      <w:sz w:val="24"/>
      <w:lang w:val="ru-RU" w:eastAsia="en-US"/>
    </w:rPr>
  </w:style>
  <w:style w:type="paragraph" w:customStyle="1" w:styleId="StyleHeading210ptJustified1">
    <w:name w:val="Style Heading 2 + 10 pt Justified1"/>
    <w:basedOn w:val="20"/>
    <w:autoRedefine/>
    <w:rsid w:val="00471243"/>
    <w:pPr>
      <w:numPr>
        <w:ilvl w:val="0"/>
        <w:numId w:val="0"/>
      </w:numPr>
      <w:spacing w:after="60"/>
    </w:pPr>
    <w:rPr>
      <w:rFonts w:ascii="Arial" w:hAnsi="Arial"/>
      <w:i/>
      <w:sz w:val="20"/>
      <w:szCs w:val="20"/>
      <w:lang w:val="en-GB"/>
    </w:rPr>
  </w:style>
  <w:style w:type="character" w:customStyle="1" w:styleId="Heading3CharCharCharCharCharCharCharChar">
    <w:name w:val="Heading 3 Char Char Char Char Char Char Char Char"/>
    <w:rsid w:val="00471243"/>
    <w:rPr>
      <w:rFonts w:ascii="Arial" w:hAnsi="Arial"/>
      <w:sz w:val="24"/>
      <w:lang w:val="ru-RU" w:eastAsia="en-US"/>
    </w:rPr>
  </w:style>
  <w:style w:type="character" w:customStyle="1" w:styleId="Heading3CharCharCharCharCharCharCharCharChar">
    <w:name w:val="Heading 3 Char Char Char Char Char Char Char Char Char"/>
    <w:rsid w:val="00471243"/>
    <w:rPr>
      <w:rFonts w:ascii="Arial" w:hAnsi="Arial"/>
      <w:sz w:val="24"/>
      <w:lang w:val="ru-RU" w:eastAsia="en-US"/>
    </w:rPr>
  </w:style>
  <w:style w:type="character" w:customStyle="1" w:styleId="StyleHeading3Left03cmCharCharCharCharCharCharCharCharCharCharCharCharCharCharChar">
    <w:name w:val="Style Heading 3 + Left:  03 cm Char Char Char Char Char Char Char Char Char Char Char Char Char Char Char"/>
    <w:rsid w:val="00471243"/>
    <w:rPr>
      <w:rFonts w:ascii="Arial" w:hAnsi="Arial"/>
      <w:b/>
      <w:i/>
      <w:sz w:val="24"/>
      <w:lang w:val="ru-RU" w:eastAsia="en-US"/>
    </w:rPr>
  </w:style>
  <w:style w:type="paragraph" w:customStyle="1" w:styleId="Style1Heading1Left0cmHanging076cm">
    <w:name w:val="Style 1 Heading 1 + Left:  0 cm Hanging:  076 cm"/>
    <w:basedOn w:val="af"/>
    <w:autoRedefine/>
    <w:rsid w:val="00471243"/>
    <w:pPr>
      <w:keepNext/>
      <w:pageBreakBefore/>
      <w:spacing w:before="240" w:after="60"/>
      <w:jc w:val="left"/>
      <w:outlineLvl w:val="0"/>
    </w:pPr>
    <w:rPr>
      <w:rFonts w:ascii="Arial" w:hAnsi="Arial"/>
      <w:b/>
      <w:bCs/>
      <w:i w:val="0"/>
      <w:kern w:val="28"/>
      <w:lang w:eastAsia="en-US"/>
    </w:rPr>
  </w:style>
  <w:style w:type="character" w:customStyle="1" w:styleId="Heading3CharCharCharCharCharCharCharCharCharChar">
    <w:name w:val="Heading 3 Char Char Char Char Char Char Char Char Char Char"/>
    <w:aliases w:val="Heading 3 Char Char Char Char Char Char Char Char Char Char Char Char"/>
    <w:rsid w:val="00471243"/>
    <w:rPr>
      <w:rFonts w:ascii="Arial" w:hAnsi="Arial"/>
      <w:sz w:val="24"/>
      <w:lang w:val="ru-RU" w:eastAsia="en-US"/>
    </w:rPr>
  </w:style>
  <w:style w:type="character" w:customStyle="1" w:styleId="StyleHeading3Left03cmCharCharCharCharChar">
    <w:name w:val="Style Heading 3 + Left:  03 cm Char Char Char Char Char"/>
    <w:rsid w:val="00471243"/>
    <w:rPr>
      <w:rFonts w:ascii="Arial" w:hAnsi="Arial"/>
      <w:b/>
      <w:i/>
      <w:sz w:val="24"/>
      <w:lang w:val="ru-RU" w:eastAsia="en-US"/>
    </w:rPr>
  </w:style>
  <w:style w:type="character" w:customStyle="1" w:styleId="StyleHeading3Left03cmCharCharCharCharCharCharCharCharCharCharCharCharCharChar">
    <w:name w:val="Style Heading 3 + Left:  03 cm Char Char Char Char Char Char Char Char Char Char Char Char Char Char"/>
    <w:rsid w:val="00471243"/>
    <w:rPr>
      <w:rFonts w:ascii="Arial" w:hAnsi="Arial"/>
      <w:b/>
      <w:i/>
      <w:sz w:val="24"/>
      <w:lang w:val="ru-RU" w:eastAsia="en-US"/>
    </w:rPr>
  </w:style>
  <w:style w:type="character" w:customStyle="1" w:styleId="Heading3CharCharCharCharCharCharCharCharCharCharChar">
    <w:name w:val="Heading 3 Char Char Char Char Char Char Char Char Char Char Char"/>
    <w:rsid w:val="00471243"/>
    <w:rPr>
      <w:rFonts w:ascii="Arial" w:hAnsi="Arial"/>
      <w:sz w:val="24"/>
      <w:lang w:val="ru-RU" w:eastAsia="en-US"/>
    </w:rPr>
  </w:style>
  <w:style w:type="character" w:customStyle="1" w:styleId="StyleHeading3Left03cmCharCharCharCharCharChar">
    <w:name w:val="Style Heading 3 + Left:  03 cm Char Char Char Char Char Char"/>
    <w:rsid w:val="00471243"/>
    <w:rPr>
      <w:rFonts w:ascii="Arial" w:hAnsi="Arial"/>
      <w:b/>
      <w:i/>
      <w:sz w:val="24"/>
      <w:lang w:val="ru-RU" w:eastAsia="en-US"/>
    </w:rPr>
  </w:style>
  <w:style w:type="character" w:customStyle="1" w:styleId="StyleHeading3Left03cmCharCharCharCharCharCharChar">
    <w:name w:val="Style Heading 3 + Left:  03 cm Char Char Char Char Char Char Char"/>
    <w:rsid w:val="00471243"/>
    <w:rPr>
      <w:rFonts w:ascii="Arial" w:hAnsi="Arial"/>
      <w:b/>
      <w:i/>
      <w:sz w:val="24"/>
      <w:lang w:val="ru-RU" w:eastAsia="en-US"/>
    </w:rPr>
  </w:style>
  <w:style w:type="character" w:customStyle="1" w:styleId="CharChar34">
    <w:name w:val="Char Char34"/>
    <w:rsid w:val="00471243"/>
    <w:rPr>
      <w:rFonts w:ascii="Times New Roman" w:hAnsi="Times New Roman"/>
      <w:sz w:val="24"/>
    </w:rPr>
  </w:style>
  <w:style w:type="paragraph" w:styleId="afffffffffc">
    <w:name w:val="Body Text First Indent"/>
    <w:basedOn w:val="afa"/>
    <w:link w:val="afffffffffd"/>
    <w:rsid w:val="00471243"/>
    <w:pPr>
      <w:spacing w:after="120" w:line="240" w:lineRule="auto"/>
      <w:ind w:firstLine="210"/>
      <w:jc w:val="left"/>
    </w:pPr>
    <w:rPr>
      <w:szCs w:val="24"/>
    </w:rPr>
  </w:style>
  <w:style w:type="character" w:customStyle="1" w:styleId="afffffffffd">
    <w:name w:val="Красная строка Знак"/>
    <w:link w:val="afffffffffc"/>
    <w:locked/>
    <w:rsid w:val="00471243"/>
    <w:rPr>
      <w:rFonts w:ascii="Times New Roman" w:hAnsi="Times New Roman"/>
      <w:sz w:val="24"/>
      <w:lang w:val="ru-RU" w:eastAsia="ru-RU"/>
    </w:rPr>
  </w:style>
  <w:style w:type="paragraph" w:styleId="2f6">
    <w:name w:val="Body Text First Indent 2"/>
    <w:basedOn w:val="affff8"/>
    <w:link w:val="2f7"/>
    <w:rsid w:val="00471243"/>
    <w:pPr>
      <w:spacing w:before="0"/>
      <w:ind w:left="283" w:firstLine="210"/>
    </w:pPr>
  </w:style>
  <w:style w:type="character" w:customStyle="1" w:styleId="2f7">
    <w:name w:val="Красная строка 2 Знак"/>
    <w:link w:val="2f6"/>
    <w:locked/>
    <w:rsid w:val="00471243"/>
    <w:rPr>
      <w:rFonts w:ascii="Times New Roman" w:hAnsi="Times New Roman"/>
      <w:sz w:val="24"/>
      <w:lang w:val="ru-RU" w:eastAsia="ru-RU"/>
    </w:rPr>
  </w:style>
  <w:style w:type="character" w:customStyle="1" w:styleId="CharChar31">
    <w:name w:val="Char Char31"/>
    <w:rsid w:val="00471243"/>
    <w:rPr>
      <w:rFonts w:ascii="Times New Roman" w:hAnsi="Times New Roman"/>
      <w:sz w:val="24"/>
    </w:rPr>
  </w:style>
  <w:style w:type="paragraph" w:styleId="afffffffffe">
    <w:name w:val="Closing"/>
    <w:basedOn w:val="af"/>
    <w:rsid w:val="00471243"/>
    <w:pPr>
      <w:ind w:left="4252"/>
      <w:jc w:val="left"/>
    </w:pPr>
    <w:rPr>
      <w:rFonts w:ascii="Times New Roman" w:hAnsi="Times New Roman"/>
      <w:i w:val="0"/>
      <w:sz w:val="24"/>
      <w:szCs w:val="24"/>
    </w:rPr>
  </w:style>
  <w:style w:type="paragraph" w:styleId="affffffffff">
    <w:name w:val="Date"/>
    <w:basedOn w:val="af"/>
    <w:next w:val="af"/>
    <w:rsid w:val="00471243"/>
    <w:pPr>
      <w:jc w:val="left"/>
    </w:pPr>
    <w:rPr>
      <w:rFonts w:ascii="Times New Roman" w:hAnsi="Times New Roman"/>
      <w:i w:val="0"/>
      <w:sz w:val="24"/>
      <w:szCs w:val="24"/>
    </w:rPr>
  </w:style>
  <w:style w:type="paragraph" w:styleId="affffffffff0">
    <w:name w:val="E-mail Signature"/>
    <w:basedOn w:val="af"/>
    <w:rsid w:val="00471243"/>
    <w:pPr>
      <w:jc w:val="left"/>
    </w:pPr>
    <w:rPr>
      <w:rFonts w:ascii="Times New Roman" w:hAnsi="Times New Roman"/>
      <w:i w:val="0"/>
      <w:sz w:val="24"/>
      <w:szCs w:val="24"/>
    </w:rPr>
  </w:style>
  <w:style w:type="paragraph" w:styleId="affffffffff1">
    <w:name w:val="envelope address"/>
    <w:basedOn w:val="af"/>
    <w:rsid w:val="00471243"/>
    <w:pPr>
      <w:framePr w:w="7920" w:h="1980" w:hRule="exact" w:hSpace="180" w:wrap="auto" w:hAnchor="page" w:xAlign="center" w:yAlign="bottom"/>
      <w:ind w:left="2880"/>
      <w:jc w:val="left"/>
    </w:pPr>
    <w:rPr>
      <w:rFonts w:ascii="Arial" w:hAnsi="Arial" w:cs="Arial"/>
      <w:i w:val="0"/>
      <w:sz w:val="24"/>
      <w:szCs w:val="24"/>
    </w:rPr>
  </w:style>
  <w:style w:type="paragraph" w:styleId="2f8">
    <w:name w:val="envelope return"/>
    <w:basedOn w:val="af"/>
    <w:rsid w:val="00471243"/>
    <w:pPr>
      <w:jc w:val="left"/>
    </w:pPr>
    <w:rPr>
      <w:rFonts w:ascii="Arial" w:hAnsi="Arial" w:cs="Arial"/>
      <w:i w:val="0"/>
      <w:sz w:val="20"/>
    </w:rPr>
  </w:style>
  <w:style w:type="paragraph" w:styleId="HTML1">
    <w:name w:val="HTML Address"/>
    <w:basedOn w:val="af"/>
    <w:rsid w:val="00471243"/>
    <w:pPr>
      <w:jc w:val="left"/>
    </w:pPr>
    <w:rPr>
      <w:rFonts w:ascii="Times New Roman" w:hAnsi="Times New Roman"/>
      <w:iCs/>
      <w:sz w:val="24"/>
      <w:szCs w:val="24"/>
    </w:rPr>
  </w:style>
  <w:style w:type="paragraph" w:styleId="1f5">
    <w:name w:val="index 1"/>
    <w:basedOn w:val="af"/>
    <w:next w:val="af"/>
    <w:autoRedefine/>
    <w:semiHidden/>
    <w:rsid w:val="00471243"/>
    <w:pPr>
      <w:ind w:left="240" w:hanging="240"/>
      <w:jc w:val="left"/>
    </w:pPr>
    <w:rPr>
      <w:rFonts w:ascii="Times New Roman" w:hAnsi="Times New Roman"/>
      <w:i w:val="0"/>
      <w:sz w:val="24"/>
      <w:szCs w:val="24"/>
    </w:rPr>
  </w:style>
  <w:style w:type="paragraph" w:styleId="2f9">
    <w:name w:val="index 2"/>
    <w:basedOn w:val="af"/>
    <w:next w:val="af"/>
    <w:autoRedefine/>
    <w:semiHidden/>
    <w:rsid w:val="00471243"/>
    <w:pPr>
      <w:ind w:left="480" w:hanging="240"/>
      <w:jc w:val="left"/>
    </w:pPr>
    <w:rPr>
      <w:rFonts w:ascii="Times New Roman" w:hAnsi="Times New Roman"/>
      <w:i w:val="0"/>
      <w:sz w:val="24"/>
      <w:szCs w:val="24"/>
    </w:rPr>
  </w:style>
  <w:style w:type="paragraph" w:styleId="3e">
    <w:name w:val="index 3"/>
    <w:basedOn w:val="af"/>
    <w:next w:val="af"/>
    <w:autoRedefine/>
    <w:semiHidden/>
    <w:rsid w:val="00471243"/>
    <w:pPr>
      <w:ind w:left="720" w:hanging="240"/>
      <w:jc w:val="left"/>
    </w:pPr>
    <w:rPr>
      <w:rFonts w:ascii="Times New Roman" w:hAnsi="Times New Roman"/>
      <w:i w:val="0"/>
      <w:sz w:val="24"/>
      <w:szCs w:val="24"/>
    </w:rPr>
  </w:style>
  <w:style w:type="paragraph" w:styleId="48">
    <w:name w:val="index 4"/>
    <w:basedOn w:val="af"/>
    <w:next w:val="af"/>
    <w:autoRedefine/>
    <w:semiHidden/>
    <w:rsid w:val="00471243"/>
    <w:pPr>
      <w:ind w:left="960" w:hanging="240"/>
      <w:jc w:val="left"/>
    </w:pPr>
    <w:rPr>
      <w:rFonts w:ascii="Times New Roman" w:hAnsi="Times New Roman"/>
      <w:i w:val="0"/>
      <w:sz w:val="24"/>
      <w:szCs w:val="24"/>
    </w:rPr>
  </w:style>
  <w:style w:type="paragraph" w:styleId="57">
    <w:name w:val="index 5"/>
    <w:basedOn w:val="af"/>
    <w:next w:val="af"/>
    <w:autoRedefine/>
    <w:semiHidden/>
    <w:rsid w:val="00471243"/>
    <w:pPr>
      <w:ind w:left="1200" w:hanging="240"/>
      <w:jc w:val="left"/>
    </w:pPr>
    <w:rPr>
      <w:rFonts w:ascii="Times New Roman" w:hAnsi="Times New Roman"/>
      <w:i w:val="0"/>
      <w:sz w:val="24"/>
      <w:szCs w:val="24"/>
    </w:rPr>
  </w:style>
  <w:style w:type="paragraph" w:styleId="64">
    <w:name w:val="index 6"/>
    <w:basedOn w:val="af"/>
    <w:next w:val="af"/>
    <w:autoRedefine/>
    <w:semiHidden/>
    <w:rsid w:val="00471243"/>
    <w:pPr>
      <w:ind w:left="1440" w:hanging="240"/>
      <w:jc w:val="left"/>
    </w:pPr>
    <w:rPr>
      <w:rFonts w:ascii="Times New Roman" w:hAnsi="Times New Roman"/>
      <w:i w:val="0"/>
      <w:sz w:val="24"/>
      <w:szCs w:val="24"/>
    </w:rPr>
  </w:style>
  <w:style w:type="paragraph" w:styleId="74">
    <w:name w:val="index 7"/>
    <w:basedOn w:val="af"/>
    <w:next w:val="af"/>
    <w:autoRedefine/>
    <w:semiHidden/>
    <w:rsid w:val="00471243"/>
    <w:pPr>
      <w:ind w:left="1680" w:hanging="240"/>
      <w:jc w:val="left"/>
    </w:pPr>
    <w:rPr>
      <w:rFonts w:ascii="Times New Roman" w:hAnsi="Times New Roman"/>
      <w:i w:val="0"/>
      <w:sz w:val="24"/>
      <w:szCs w:val="24"/>
    </w:rPr>
  </w:style>
  <w:style w:type="paragraph" w:styleId="83">
    <w:name w:val="index 8"/>
    <w:basedOn w:val="af"/>
    <w:next w:val="af"/>
    <w:autoRedefine/>
    <w:semiHidden/>
    <w:rsid w:val="00471243"/>
    <w:pPr>
      <w:ind w:left="1920" w:hanging="240"/>
      <w:jc w:val="left"/>
    </w:pPr>
    <w:rPr>
      <w:rFonts w:ascii="Times New Roman" w:hAnsi="Times New Roman"/>
      <w:i w:val="0"/>
      <w:sz w:val="24"/>
      <w:szCs w:val="24"/>
    </w:rPr>
  </w:style>
  <w:style w:type="paragraph" w:styleId="93">
    <w:name w:val="index 9"/>
    <w:basedOn w:val="af"/>
    <w:next w:val="af"/>
    <w:autoRedefine/>
    <w:semiHidden/>
    <w:rsid w:val="00471243"/>
    <w:pPr>
      <w:ind w:left="2160" w:hanging="240"/>
      <w:jc w:val="left"/>
    </w:pPr>
    <w:rPr>
      <w:rFonts w:ascii="Times New Roman" w:hAnsi="Times New Roman"/>
      <w:i w:val="0"/>
      <w:sz w:val="24"/>
      <w:szCs w:val="24"/>
    </w:rPr>
  </w:style>
  <w:style w:type="paragraph" w:styleId="affffffffff2">
    <w:name w:val="index heading"/>
    <w:basedOn w:val="af"/>
    <w:next w:val="1f5"/>
    <w:semiHidden/>
    <w:rsid w:val="00471243"/>
    <w:pPr>
      <w:jc w:val="left"/>
    </w:pPr>
    <w:rPr>
      <w:rFonts w:ascii="Arial" w:hAnsi="Arial" w:cs="Arial"/>
      <w:b/>
      <w:bCs/>
      <w:i w:val="0"/>
      <w:sz w:val="24"/>
      <w:szCs w:val="24"/>
    </w:rPr>
  </w:style>
  <w:style w:type="paragraph" w:styleId="2fa">
    <w:name w:val="List 2"/>
    <w:basedOn w:val="af"/>
    <w:rsid w:val="00471243"/>
    <w:pPr>
      <w:ind w:left="566" w:hanging="283"/>
      <w:jc w:val="left"/>
    </w:pPr>
    <w:rPr>
      <w:rFonts w:ascii="Times New Roman" w:hAnsi="Times New Roman"/>
      <w:i w:val="0"/>
      <w:sz w:val="24"/>
      <w:szCs w:val="24"/>
    </w:rPr>
  </w:style>
  <w:style w:type="paragraph" w:styleId="3f">
    <w:name w:val="List 3"/>
    <w:basedOn w:val="af"/>
    <w:rsid w:val="00471243"/>
    <w:pPr>
      <w:ind w:left="849" w:hanging="283"/>
      <w:jc w:val="left"/>
    </w:pPr>
    <w:rPr>
      <w:rFonts w:ascii="Times New Roman" w:hAnsi="Times New Roman"/>
      <w:i w:val="0"/>
      <w:sz w:val="24"/>
      <w:szCs w:val="24"/>
    </w:rPr>
  </w:style>
  <w:style w:type="paragraph" w:styleId="49">
    <w:name w:val="List 4"/>
    <w:basedOn w:val="af"/>
    <w:rsid w:val="00471243"/>
    <w:pPr>
      <w:ind w:left="1132" w:hanging="283"/>
      <w:jc w:val="left"/>
    </w:pPr>
    <w:rPr>
      <w:rFonts w:ascii="Times New Roman" w:hAnsi="Times New Roman"/>
      <w:i w:val="0"/>
      <w:sz w:val="24"/>
      <w:szCs w:val="24"/>
    </w:rPr>
  </w:style>
  <w:style w:type="paragraph" w:styleId="58">
    <w:name w:val="List 5"/>
    <w:basedOn w:val="af"/>
    <w:rsid w:val="00471243"/>
    <w:pPr>
      <w:ind w:left="1415" w:hanging="283"/>
      <w:jc w:val="left"/>
    </w:pPr>
    <w:rPr>
      <w:rFonts w:ascii="Times New Roman" w:hAnsi="Times New Roman"/>
      <w:i w:val="0"/>
      <w:sz w:val="24"/>
      <w:szCs w:val="24"/>
    </w:rPr>
  </w:style>
  <w:style w:type="paragraph" w:styleId="50">
    <w:name w:val="List Bullet 5"/>
    <w:basedOn w:val="af"/>
    <w:autoRedefine/>
    <w:rsid w:val="00471243"/>
    <w:pPr>
      <w:numPr>
        <w:numId w:val="37"/>
      </w:numPr>
      <w:jc w:val="left"/>
    </w:pPr>
    <w:rPr>
      <w:rFonts w:ascii="Times New Roman" w:hAnsi="Times New Roman"/>
      <w:i w:val="0"/>
      <w:sz w:val="24"/>
      <w:szCs w:val="24"/>
    </w:rPr>
  </w:style>
  <w:style w:type="paragraph" w:styleId="affffffffff3">
    <w:name w:val="List Continue"/>
    <w:basedOn w:val="af"/>
    <w:rsid w:val="00471243"/>
    <w:pPr>
      <w:spacing w:after="120"/>
      <w:ind w:left="283"/>
      <w:jc w:val="left"/>
    </w:pPr>
    <w:rPr>
      <w:rFonts w:ascii="Times New Roman" w:hAnsi="Times New Roman"/>
      <w:i w:val="0"/>
      <w:sz w:val="24"/>
      <w:szCs w:val="24"/>
    </w:rPr>
  </w:style>
  <w:style w:type="paragraph" w:styleId="3f0">
    <w:name w:val="List Continue 3"/>
    <w:basedOn w:val="af"/>
    <w:rsid w:val="00471243"/>
    <w:pPr>
      <w:spacing w:after="120"/>
      <w:ind w:left="849"/>
      <w:jc w:val="left"/>
    </w:pPr>
    <w:rPr>
      <w:rFonts w:ascii="Times New Roman" w:hAnsi="Times New Roman"/>
      <w:i w:val="0"/>
      <w:sz w:val="24"/>
      <w:szCs w:val="24"/>
    </w:rPr>
  </w:style>
  <w:style w:type="paragraph" w:styleId="59">
    <w:name w:val="List Continue 5"/>
    <w:basedOn w:val="af"/>
    <w:rsid w:val="00471243"/>
    <w:pPr>
      <w:spacing w:after="120"/>
      <w:ind w:left="1415"/>
      <w:jc w:val="left"/>
    </w:pPr>
    <w:rPr>
      <w:rFonts w:ascii="Times New Roman" w:hAnsi="Times New Roman"/>
      <w:i w:val="0"/>
      <w:sz w:val="24"/>
      <w:szCs w:val="24"/>
    </w:rPr>
  </w:style>
  <w:style w:type="paragraph" w:styleId="2">
    <w:name w:val="List Number 2"/>
    <w:basedOn w:val="af"/>
    <w:rsid w:val="00471243"/>
    <w:pPr>
      <w:numPr>
        <w:numId w:val="36"/>
      </w:numPr>
      <w:jc w:val="left"/>
    </w:pPr>
    <w:rPr>
      <w:rFonts w:ascii="Times New Roman" w:hAnsi="Times New Roman"/>
      <w:i w:val="0"/>
      <w:sz w:val="24"/>
      <w:szCs w:val="24"/>
    </w:rPr>
  </w:style>
  <w:style w:type="paragraph" w:styleId="3">
    <w:name w:val="List Number 3"/>
    <w:basedOn w:val="af"/>
    <w:rsid w:val="00471243"/>
    <w:pPr>
      <w:numPr>
        <w:numId w:val="38"/>
      </w:numPr>
      <w:jc w:val="left"/>
    </w:pPr>
    <w:rPr>
      <w:rFonts w:ascii="Times New Roman" w:hAnsi="Times New Roman"/>
      <w:i w:val="0"/>
      <w:sz w:val="24"/>
      <w:szCs w:val="24"/>
    </w:rPr>
  </w:style>
  <w:style w:type="paragraph" w:styleId="4a">
    <w:name w:val="List Number 4"/>
    <w:basedOn w:val="af"/>
    <w:rsid w:val="00471243"/>
    <w:pPr>
      <w:tabs>
        <w:tab w:val="num" w:pos="1209"/>
      </w:tabs>
      <w:ind w:left="1209" w:hanging="360"/>
      <w:jc w:val="left"/>
    </w:pPr>
    <w:rPr>
      <w:rFonts w:ascii="Times New Roman" w:hAnsi="Times New Roman"/>
      <w:i w:val="0"/>
      <w:sz w:val="24"/>
      <w:szCs w:val="24"/>
    </w:rPr>
  </w:style>
  <w:style w:type="paragraph" w:styleId="5">
    <w:name w:val="List Number 5"/>
    <w:basedOn w:val="af"/>
    <w:rsid w:val="00471243"/>
    <w:pPr>
      <w:numPr>
        <w:numId w:val="39"/>
      </w:numPr>
      <w:jc w:val="left"/>
    </w:pPr>
    <w:rPr>
      <w:rFonts w:ascii="Times New Roman" w:hAnsi="Times New Roman"/>
      <w:i w:val="0"/>
      <w:sz w:val="24"/>
      <w:szCs w:val="24"/>
    </w:rPr>
  </w:style>
  <w:style w:type="paragraph" w:styleId="affffffffff4">
    <w:name w:val="macro"/>
    <w:semiHidden/>
    <w:rsid w:val="00471243"/>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cs="Courier New"/>
      <w:lang w:eastAsia="ru-RU"/>
    </w:rPr>
  </w:style>
  <w:style w:type="paragraph" w:styleId="affffffffff5">
    <w:name w:val="Note Heading"/>
    <w:basedOn w:val="af"/>
    <w:next w:val="af"/>
    <w:rsid w:val="00471243"/>
    <w:pPr>
      <w:jc w:val="left"/>
    </w:pPr>
    <w:rPr>
      <w:rFonts w:ascii="Times New Roman" w:hAnsi="Times New Roman"/>
      <w:i w:val="0"/>
      <w:sz w:val="24"/>
      <w:szCs w:val="24"/>
    </w:rPr>
  </w:style>
  <w:style w:type="character" w:customStyle="1" w:styleId="CharChar5">
    <w:name w:val="Текст Знак Char Char"/>
    <w:rsid w:val="00471243"/>
    <w:rPr>
      <w:rFonts w:ascii="Courier New" w:hAnsi="Courier New"/>
    </w:rPr>
  </w:style>
  <w:style w:type="paragraph" w:styleId="afffffe">
    <w:name w:val="Salutation"/>
    <w:basedOn w:val="af"/>
    <w:next w:val="af"/>
    <w:link w:val="afffffd"/>
    <w:rsid w:val="00471243"/>
    <w:pPr>
      <w:jc w:val="left"/>
    </w:pPr>
    <w:rPr>
      <w:rFonts w:ascii="Arial" w:hAnsi="Arial" w:cs="Arial"/>
      <w:b/>
      <w:bCs/>
      <w:i w:val="0"/>
      <w:kern w:val="32"/>
      <w:sz w:val="32"/>
      <w:szCs w:val="32"/>
    </w:rPr>
  </w:style>
  <w:style w:type="paragraph" w:styleId="affffffffff6">
    <w:name w:val="Signature"/>
    <w:basedOn w:val="af"/>
    <w:rsid w:val="00471243"/>
    <w:pPr>
      <w:ind w:left="4252"/>
      <w:jc w:val="left"/>
    </w:pPr>
    <w:rPr>
      <w:rFonts w:ascii="Times New Roman" w:hAnsi="Times New Roman"/>
      <w:i w:val="0"/>
      <w:sz w:val="24"/>
      <w:szCs w:val="24"/>
    </w:rPr>
  </w:style>
  <w:style w:type="paragraph" w:styleId="affffffffff7">
    <w:name w:val="toa heading"/>
    <w:basedOn w:val="af"/>
    <w:next w:val="af"/>
    <w:semiHidden/>
    <w:rsid w:val="00471243"/>
    <w:pPr>
      <w:spacing w:before="120"/>
      <w:jc w:val="left"/>
    </w:pPr>
    <w:rPr>
      <w:rFonts w:ascii="Arial" w:hAnsi="Arial" w:cs="Arial"/>
      <w:b/>
      <w:bCs/>
      <w:i w:val="0"/>
      <w:sz w:val="24"/>
      <w:szCs w:val="24"/>
    </w:rPr>
  </w:style>
  <w:style w:type="character" w:customStyle="1" w:styleId="StyleHeading3Left03cmCharCharCharCharCharCharCharCharCharCharChar">
    <w:name w:val="Style Heading 3 + Left:  03 cm Char Char Char Char Char Char Char Char Char Char Char"/>
    <w:rsid w:val="00471243"/>
    <w:rPr>
      <w:rFonts w:ascii="Arial" w:hAnsi="Arial"/>
      <w:b/>
      <w:i/>
      <w:sz w:val="24"/>
      <w:lang w:val="ru-RU" w:eastAsia="en-US"/>
    </w:rPr>
  </w:style>
  <w:style w:type="character" w:customStyle="1" w:styleId="StyleHeading3Left03cmCharCharCharCharCharCharCharChar">
    <w:name w:val="Style Heading 3 + Left:  03 cm Char Char Char Char Char Char Char Char"/>
    <w:rsid w:val="00471243"/>
    <w:rPr>
      <w:rFonts w:ascii="Arial" w:hAnsi="Arial"/>
      <w:b/>
      <w:i/>
      <w:sz w:val="24"/>
      <w:lang w:val="ru-RU" w:eastAsia="en-US"/>
    </w:rPr>
  </w:style>
  <w:style w:type="character" w:customStyle="1" w:styleId="StyleHeading3Left03cmCharCharCharChar">
    <w:name w:val="Style Heading 3 + Left:  03 cm Char Char Char Char"/>
    <w:rsid w:val="00471243"/>
    <w:rPr>
      <w:rFonts w:ascii="Arial" w:hAnsi="Arial"/>
      <w:b/>
      <w:i/>
      <w:sz w:val="24"/>
      <w:lang w:val="ru-RU" w:eastAsia="en-US"/>
    </w:rPr>
  </w:style>
  <w:style w:type="character" w:customStyle="1" w:styleId="StyleHeading3Left03cmCharCharCharCharCharCharCharCharCharCharCharCharCharCharCharChar">
    <w:name w:val="Style Heading 3 + Left:  03 cm Char Char Char Char Char Char Char Char Char Char Char Char Char Char Char Char"/>
    <w:rsid w:val="00471243"/>
    <w:rPr>
      <w:rFonts w:ascii="Arial" w:hAnsi="Arial"/>
      <w:b/>
      <w:i/>
      <w:sz w:val="24"/>
      <w:lang w:val="ru-RU" w:eastAsia="en-US"/>
    </w:rPr>
  </w:style>
  <w:style w:type="paragraph" w:customStyle="1" w:styleId="list10">
    <w:name w:val="list1"/>
    <w:basedOn w:val="af"/>
    <w:rsid w:val="00471243"/>
    <w:pPr>
      <w:tabs>
        <w:tab w:val="num" w:pos="360"/>
      </w:tabs>
      <w:ind w:left="360" w:hanging="360"/>
      <w:jc w:val="left"/>
    </w:pPr>
    <w:rPr>
      <w:rFonts w:ascii="PragmaticaCTT" w:hAnsi="PragmaticaCTT"/>
      <w:i w:val="0"/>
      <w:sz w:val="20"/>
    </w:rPr>
  </w:style>
  <w:style w:type="paragraph" w:customStyle="1" w:styleId="a0">
    <w:name w:val="Стиль"/>
    <w:rsid w:val="00471243"/>
    <w:pPr>
      <w:numPr>
        <w:numId w:val="41"/>
      </w:numPr>
      <w:tabs>
        <w:tab w:val="clear" w:pos="360"/>
      </w:tabs>
      <w:ind w:left="0" w:firstLine="0"/>
    </w:pPr>
    <w:rPr>
      <w:rFonts w:ascii="Arial CYR" w:hAnsi="Arial CYR"/>
      <w:color w:val="FF0000"/>
      <w:spacing w:val="-1"/>
      <w:kern w:val="65535"/>
      <w:position w:val="-1"/>
      <w:lang w:eastAsia="ru-RU"/>
    </w:rPr>
  </w:style>
  <w:style w:type="paragraph" w:customStyle="1" w:styleId="MainTXT">
    <w:name w:val="MainTXT"/>
    <w:basedOn w:val="af"/>
    <w:rsid w:val="00471243"/>
    <w:pPr>
      <w:suppressAutoHyphens/>
      <w:ind w:left="142" w:firstLine="709"/>
      <w:jc w:val="left"/>
    </w:pPr>
    <w:rPr>
      <w:rFonts w:ascii="Arial" w:hAnsi="Arial"/>
      <w:i w:val="0"/>
      <w:sz w:val="24"/>
    </w:rPr>
  </w:style>
  <w:style w:type="paragraph" w:customStyle="1" w:styleId="List1">
    <w:name w:val="List1"/>
    <w:basedOn w:val="af"/>
    <w:rsid w:val="00471243"/>
    <w:pPr>
      <w:numPr>
        <w:numId w:val="42"/>
      </w:numPr>
      <w:spacing w:before="60"/>
      <w:jc w:val="left"/>
    </w:pPr>
    <w:rPr>
      <w:rFonts w:ascii="Arial" w:hAnsi="Arial"/>
      <w:i w:val="0"/>
      <w:sz w:val="24"/>
    </w:rPr>
  </w:style>
  <w:style w:type="paragraph" w:customStyle="1" w:styleId="List2">
    <w:name w:val="List2"/>
    <w:basedOn w:val="af"/>
    <w:rsid w:val="00471243"/>
    <w:pPr>
      <w:numPr>
        <w:numId w:val="43"/>
      </w:numPr>
      <w:tabs>
        <w:tab w:val="left" w:pos="1701"/>
      </w:tabs>
      <w:jc w:val="left"/>
    </w:pPr>
    <w:rPr>
      <w:rFonts w:ascii="Arial" w:hAnsi="Arial"/>
      <w:i w:val="0"/>
      <w:sz w:val="24"/>
    </w:rPr>
  </w:style>
  <w:style w:type="paragraph" w:customStyle="1" w:styleId="FMainTXT">
    <w:name w:val="FMainTXT"/>
    <w:basedOn w:val="MainTXT"/>
    <w:link w:val="FMainTXT0"/>
    <w:rsid w:val="00471243"/>
    <w:pPr>
      <w:spacing w:before="120"/>
    </w:pPr>
  </w:style>
  <w:style w:type="paragraph" w:customStyle="1" w:styleId="NormalIdent">
    <w:name w:val="Normal Ident"/>
    <w:basedOn w:val="af"/>
    <w:rsid w:val="00471243"/>
    <w:pPr>
      <w:tabs>
        <w:tab w:val="left" w:pos="360"/>
      </w:tabs>
      <w:spacing w:before="60" w:after="60"/>
      <w:ind w:left="360"/>
      <w:jc w:val="left"/>
    </w:pPr>
    <w:rPr>
      <w:rFonts w:ascii="Century Schoolbook" w:hAnsi="Century Schoolbook"/>
      <w:i w:val="0"/>
      <w:sz w:val="22"/>
      <w:lang w:val="en-US" w:eastAsia="en-US"/>
    </w:rPr>
  </w:style>
  <w:style w:type="paragraph" w:customStyle="1" w:styleId="Body">
    <w:name w:val="Body"/>
    <w:basedOn w:val="af"/>
    <w:rsid w:val="00471243"/>
    <w:pPr>
      <w:widowControl w:val="0"/>
      <w:tabs>
        <w:tab w:val="left" w:pos="720"/>
        <w:tab w:val="left" w:pos="1440"/>
        <w:tab w:val="left" w:pos="2160"/>
        <w:tab w:val="left" w:pos="2880"/>
        <w:tab w:val="left" w:pos="3600"/>
        <w:tab w:val="left" w:pos="4320"/>
        <w:tab w:val="left" w:pos="5040"/>
        <w:tab w:val="left" w:pos="5840"/>
        <w:tab w:val="left" w:pos="6480"/>
        <w:tab w:val="left" w:pos="7200"/>
        <w:tab w:val="left" w:pos="7920"/>
      </w:tabs>
      <w:jc w:val="left"/>
    </w:pPr>
    <w:rPr>
      <w:rFonts w:ascii="Arial" w:hAnsi="Arial"/>
      <w:i w:val="0"/>
      <w:sz w:val="20"/>
    </w:rPr>
  </w:style>
  <w:style w:type="paragraph" w:customStyle="1" w:styleId="MainTXT0">
    <w:name w:val="MainTXT Знак"/>
    <w:basedOn w:val="af"/>
    <w:rsid w:val="00471243"/>
    <w:pPr>
      <w:spacing w:line="360" w:lineRule="auto"/>
      <w:ind w:left="142" w:firstLine="709"/>
      <w:jc w:val="left"/>
    </w:pPr>
    <w:rPr>
      <w:rFonts w:ascii="Arial" w:hAnsi="Arial"/>
      <w:i w:val="0"/>
      <w:sz w:val="24"/>
      <w:szCs w:val="24"/>
    </w:rPr>
  </w:style>
  <w:style w:type="character" w:customStyle="1" w:styleId="MainTXT1">
    <w:name w:val="MainTXT Знак Знак"/>
    <w:rsid w:val="00471243"/>
    <w:rPr>
      <w:rFonts w:ascii="Arial" w:hAnsi="Arial"/>
      <w:sz w:val="24"/>
      <w:lang w:val="ru-RU" w:eastAsia="ru-RU"/>
    </w:rPr>
  </w:style>
  <w:style w:type="paragraph" w:customStyle="1" w:styleId="-1">
    <w:name w:val="Список-1"/>
    <w:basedOn w:val="af"/>
    <w:rsid w:val="00471243"/>
    <w:pPr>
      <w:numPr>
        <w:numId w:val="45"/>
      </w:numPr>
      <w:spacing w:before="60" w:after="60" w:line="312" w:lineRule="auto"/>
      <w:jc w:val="left"/>
    </w:pPr>
    <w:rPr>
      <w:rFonts w:ascii="Times New Roman" w:hAnsi="Times New Roman"/>
      <w:i w:val="0"/>
      <w:sz w:val="24"/>
      <w:lang w:eastAsia="en-US"/>
    </w:rPr>
  </w:style>
  <w:style w:type="paragraph" w:customStyle="1" w:styleId="Table">
    <w:name w:val="Table"/>
    <w:basedOn w:val="af"/>
    <w:rsid w:val="00471243"/>
    <w:pPr>
      <w:tabs>
        <w:tab w:val="left" w:pos="6345"/>
        <w:tab w:val="left" w:pos="8755"/>
      </w:tabs>
      <w:ind w:left="-57" w:right="-57"/>
      <w:jc w:val="center"/>
    </w:pPr>
    <w:rPr>
      <w:rFonts w:ascii="Arial" w:hAnsi="Arial"/>
      <w:i w:val="0"/>
      <w:sz w:val="20"/>
    </w:rPr>
  </w:style>
  <w:style w:type="paragraph" w:customStyle="1" w:styleId="affffffffff8">
    <w:name w:val="шапка таблицы"/>
    <w:basedOn w:val="afffffff3"/>
    <w:rsid w:val="00471243"/>
    <w:pPr>
      <w:jc w:val="center"/>
    </w:pPr>
    <w:rPr>
      <w:b/>
      <w:bCs/>
      <w:szCs w:val="20"/>
    </w:rPr>
  </w:style>
  <w:style w:type="paragraph" w:customStyle="1" w:styleId="Twordizme">
    <w:name w:val="Tword_izme"/>
    <w:basedOn w:val="af"/>
    <w:rsid w:val="00471243"/>
    <w:pPr>
      <w:jc w:val="center"/>
    </w:pPr>
    <w:rPr>
      <w:rFonts w:ascii="Arial" w:hAnsi="Arial"/>
      <w:sz w:val="16"/>
      <w:szCs w:val="24"/>
    </w:rPr>
  </w:style>
  <w:style w:type="character" w:customStyle="1" w:styleId="TwordizmeChar">
    <w:name w:val="Tword_izme Char"/>
    <w:rsid w:val="00471243"/>
    <w:rPr>
      <w:rFonts w:ascii="Arial" w:hAnsi="Arial"/>
      <w:i/>
      <w:sz w:val="24"/>
      <w:lang w:val="ru-RU" w:eastAsia="ru-RU"/>
    </w:rPr>
  </w:style>
  <w:style w:type="paragraph" w:customStyle="1" w:styleId="Twordfami">
    <w:name w:val="Tword_fami"/>
    <w:basedOn w:val="af"/>
    <w:rsid w:val="00471243"/>
    <w:pPr>
      <w:jc w:val="left"/>
    </w:pPr>
    <w:rPr>
      <w:rFonts w:ascii="Arial" w:hAnsi="Arial" w:cs="Arial"/>
      <w:sz w:val="18"/>
    </w:rPr>
  </w:style>
  <w:style w:type="paragraph" w:customStyle="1" w:styleId="Twordjobs">
    <w:name w:val="Tword_jobs"/>
    <w:basedOn w:val="af"/>
    <w:rsid w:val="00471243"/>
    <w:pPr>
      <w:jc w:val="left"/>
    </w:pPr>
    <w:rPr>
      <w:rFonts w:ascii="Arial" w:hAnsi="Arial"/>
      <w:sz w:val="18"/>
      <w:szCs w:val="24"/>
    </w:rPr>
  </w:style>
  <w:style w:type="paragraph" w:customStyle="1" w:styleId="Tworddate">
    <w:name w:val="Tword_date"/>
    <w:basedOn w:val="af"/>
    <w:rsid w:val="00471243"/>
    <w:pPr>
      <w:jc w:val="center"/>
    </w:pPr>
    <w:rPr>
      <w:rFonts w:ascii="Arial Narrow" w:hAnsi="Arial Narrow"/>
      <w:sz w:val="16"/>
      <w:szCs w:val="24"/>
    </w:rPr>
  </w:style>
  <w:style w:type="paragraph" w:customStyle="1" w:styleId="Twordoboz">
    <w:name w:val="Tword_oboz"/>
    <w:basedOn w:val="af"/>
    <w:rsid w:val="00471243"/>
    <w:pPr>
      <w:jc w:val="center"/>
    </w:pPr>
    <w:rPr>
      <w:rFonts w:ascii="Arial" w:hAnsi="Arial" w:cs="Arial"/>
      <w:sz w:val="36"/>
      <w:szCs w:val="36"/>
    </w:rPr>
  </w:style>
  <w:style w:type="paragraph" w:customStyle="1" w:styleId="Twordpage">
    <w:name w:val="Tword_page"/>
    <w:basedOn w:val="af"/>
    <w:rsid w:val="00471243"/>
    <w:pPr>
      <w:jc w:val="center"/>
    </w:pPr>
    <w:rPr>
      <w:rFonts w:ascii="Arial" w:hAnsi="Arial"/>
      <w:sz w:val="18"/>
      <w:szCs w:val="24"/>
    </w:rPr>
  </w:style>
  <w:style w:type="paragraph" w:customStyle="1" w:styleId="Twordnaim">
    <w:name w:val="Tword_naim"/>
    <w:basedOn w:val="af"/>
    <w:rsid w:val="00471243"/>
    <w:pPr>
      <w:jc w:val="center"/>
    </w:pPr>
    <w:rPr>
      <w:rFonts w:ascii="Arial" w:hAnsi="Arial" w:cs="Arial"/>
      <w:szCs w:val="28"/>
    </w:rPr>
  </w:style>
  <w:style w:type="paragraph" w:customStyle="1" w:styleId="Twordaddfield">
    <w:name w:val="Tword_add_field"/>
    <w:basedOn w:val="af"/>
    <w:rsid w:val="00471243"/>
    <w:pPr>
      <w:jc w:val="center"/>
    </w:pPr>
    <w:rPr>
      <w:rFonts w:ascii="Arial" w:hAnsi="Arial" w:cs="Arial"/>
      <w:sz w:val="18"/>
    </w:rPr>
  </w:style>
  <w:style w:type="paragraph" w:customStyle="1" w:styleId="Twordaddfielddate">
    <w:name w:val="Tword_add_field_date"/>
    <w:basedOn w:val="af"/>
    <w:rsid w:val="00471243"/>
    <w:pPr>
      <w:jc w:val="right"/>
    </w:pPr>
    <w:rPr>
      <w:rFonts w:ascii="Arial" w:hAnsi="Arial"/>
      <w:sz w:val="20"/>
      <w:szCs w:val="24"/>
    </w:rPr>
  </w:style>
  <w:style w:type="paragraph" w:customStyle="1" w:styleId="Twordcopyformat">
    <w:name w:val="Tword_copy_format"/>
    <w:basedOn w:val="af"/>
    <w:rsid w:val="00471243"/>
    <w:pPr>
      <w:jc w:val="center"/>
    </w:pPr>
    <w:rPr>
      <w:rFonts w:ascii="Arial" w:hAnsi="Arial" w:cs="Arial"/>
      <w:sz w:val="20"/>
    </w:rPr>
  </w:style>
  <w:style w:type="paragraph" w:customStyle="1" w:styleId="-">
    <w:name w:val="- Перечисления"/>
    <w:basedOn w:val="affff8"/>
    <w:rsid w:val="00471243"/>
    <w:pPr>
      <w:numPr>
        <w:numId w:val="46"/>
      </w:numPr>
      <w:tabs>
        <w:tab w:val="clear" w:pos="1620"/>
        <w:tab w:val="num" w:pos="1080"/>
      </w:tabs>
      <w:spacing w:before="0" w:after="0" w:line="360" w:lineRule="auto"/>
      <w:ind w:left="1080" w:hanging="360"/>
    </w:pPr>
    <w:rPr>
      <w:sz w:val="28"/>
    </w:rPr>
  </w:style>
  <w:style w:type="paragraph" w:customStyle="1" w:styleId="affffffffff9">
    <w:name w:val="для титульного листа"/>
    <w:basedOn w:val="af"/>
    <w:rsid w:val="00471243"/>
    <w:pPr>
      <w:spacing w:line="360" w:lineRule="auto"/>
      <w:ind w:firstLine="851"/>
      <w:jc w:val="left"/>
    </w:pPr>
    <w:rPr>
      <w:rFonts w:ascii="Times New Roman" w:hAnsi="Times New Roman"/>
      <w:b/>
      <w:i w:val="0"/>
      <w:iCs/>
      <w:sz w:val="24"/>
      <w:szCs w:val="24"/>
    </w:rPr>
  </w:style>
  <w:style w:type="paragraph" w:customStyle="1" w:styleId="affffffffffa">
    <w:name w:val="титульний лист"/>
    <w:aliases w:val="текст"/>
    <w:basedOn w:val="afffffffa"/>
    <w:rsid w:val="00471243"/>
  </w:style>
  <w:style w:type="character" w:customStyle="1" w:styleId="affffffffffb">
    <w:name w:val="текст без отступа Знак"/>
    <w:rsid w:val="00471243"/>
    <w:rPr>
      <w:sz w:val="24"/>
      <w:lang w:val="ru-RU" w:eastAsia="ru-RU"/>
    </w:rPr>
  </w:style>
  <w:style w:type="character" w:customStyle="1" w:styleId="1f6">
    <w:name w:val="титульний лист1"/>
    <w:aliases w:val="текст Знак Знак"/>
    <w:rsid w:val="00471243"/>
    <w:rPr>
      <w:sz w:val="24"/>
      <w:lang w:val="ru-RU" w:eastAsia="ru-RU"/>
    </w:rPr>
  </w:style>
  <w:style w:type="paragraph" w:customStyle="1" w:styleId="affffffffffc">
    <w:name w:val="титульный лист"/>
    <w:aliases w:val="центрирование"/>
    <w:basedOn w:val="af"/>
    <w:rsid w:val="00471243"/>
    <w:pPr>
      <w:spacing w:line="360" w:lineRule="auto"/>
      <w:jc w:val="center"/>
    </w:pPr>
    <w:rPr>
      <w:rFonts w:ascii="Times New Roman" w:hAnsi="Times New Roman"/>
      <w:i w:val="0"/>
      <w:sz w:val="24"/>
    </w:rPr>
  </w:style>
  <w:style w:type="paragraph" w:customStyle="1" w:styleId="affffffffffd">
    <w:name w:val="титульний"/>
    <w:aliases w:val="подчеркивание"/>
    <w:basedOn w:val="affffffffffa"/>
    <w:rsid w:val="00471243"/>
    <w:rPr>
      <w:u w:val="single"/>
    </w:rPr>
  </w:style>
  <w:style w:type="character" w:customStyle="1" w:styleId="1f7">
    <w:name w:val="титульний1"/>
    <w:aliases w:val="подчеркивание Знак Знак"/>
    <w:rsid w:val="00471243"/>
    <w:rPr>
      <w:sz w:val="24"/>
      <w:u w:val="single"/>
      <w:lang w:val="ru-RU" w:eastAsia="ru-RU"/>
    </w:rPr>
  </w:style>
  <w:style w:type="paragraph" w:customStyle="1" w:styleId="phNormal">
    <w:name w:val="ph_Normal"/>
    <w:basedOn w:val="af"/>
    <w:rsid w:val="00471243"/>
    <w:pPr>
      <w:spacing w:line="360" w:lineRule="auto"/>
      <w:ind w:firstLine="851"/>
      <w:jc w:val="left"/>
    </w:pPr>
    <w:rPr>
      <w:rFonts w:ascii="Arial" w:hAnsi="Arial"/>
      <w:i w:val="0"/>
      <w:sz w:val="24"/>
      <w:szCs w:val="24"/>
    </w:rPr>
  </w:style>
  <w:style w:type="character" w:customStyle="1" w:styleId="phBullet0">
    <w:name w:val="ph_Bullet Знак"/>
    <w:rsid w:val="00471243"/>
    <w:rPr>
      <w:rFonts w:ascii="Arial" w:hAnsi="Arial"/>
      <w:sz w:val="24"/>
      <w:lang w:val="ru-RU" w:eastAsia="ru-RU"/>
    </w:rPr>
  </w:style>
  <w:style w:type="paragraph" w:customStyle="1" w:styleId="phBullet21">
    <w:name w:val="ph_Bullet_2"/>
    <w:basedOn w:val="phBullet"/>
    <w:rsid w:val="00471243"/>
    <w:pPr>
      <w:numPr>
        <w:numId w:val="0"/>
      </w:numPr>
      <w:tabs>
        <w:tab w:val="num" w:pos="851"/>
      </w:tabs>
      <w:spacing w:before="0" w:line="360" w:lineRule="auto"/>
      <w:ind w:firstLine="851"/>
    </w:pPr>
    <w:rPr>
      <w:rFonts w:ascii="Arial" w:hAnsi="Arial"/>
      <w:szCs w:val="20"/>
    </w:rPr>
  </w:style>
  <w:style w:type="paragraph" w:customStyle="1" w:styleId="phBullet2">
    <w:name w:val="ph_Bullet2"/>
    <w:basedOn w:val="phBullet"/>
    <w:rsid w:val="00471243"/>
    <w:pPr>
      <w:numPr>
        <w:ilvl w:val="4"/>
        <w:numId w:val="47"/>
      </w:numPr>
      <w:tabs>
        <w:tab w:val="clear" w:pos="2107"/>
        <w:tab w:val="num" w:pos="1492"/>
      </w:tabs>
      <w:spacing w:before="0" w:line="360" w:lineRule="auto"/>
      <w:ind w:left="1209" w:hanging="358"/>
    </w:pPr>
    <w:rPr>
      <w:rFonts w:ascii="Arial" w:hAnsi="Arial"/>
    </w:rPr>
  </w:style>
  <w:style w:type="character" w:customStyle="1" w:styleId="phNormal0">
    <w:name w:val="ph_Normal Знак"/>
    <w:rsid w:val="00471243"/>
    <w:rPr>
      <w:rFonts w:ascii="Arial" w:hAnsi="Arial"/>
      <w:sz w:val="24"/>
      <w:lang w:val="ru-RU" w:eastAsia="ru-RU"/>
    </w:rPr>
  </w:style>
  <w:style w:type="paragraph" w:customStyle="1" w:styleId="affffffffffe">
    <w:name w:val="Текс таблицы Слева"/>
    <w:basedOn w:val="af"/>
    <w:rsid w:val="00471243"/>
    <w:pPr>
      <w:spacing w:line="280" w:lineRule="atLeast"/>
      <w:jc w:val="left"/>
    </w:pPr>
    <w:rPr>
      <w:rFonts w:ascii="Arial" w:hAnsi="Arial"/>
      <w:i w:val="0"/>
      <w:spacing w:val="-2"/>
      <w:sz w:val="24"/>
      <w:szCs w:val="24"/>
    </w:rPr>
  </w:style>
  <w:style w:type="character" w:customStyle="1" w:styleId="s0">
    <w:name w:val="s0"/>
    <w:rsid w:val="00471243"/>
    <w:rPr>
      <w:rFonts w:ascii="Times New Roman" w:hAnsi="Times New Roman"/>
      <w:color w:val="000000"/>
      <w:sz w:val="24"/>
    </w:rPr>
  </w:style>
  <w:style w:type="character" w:styleId="afffffffffff">
    <w:name w:val="endnote reference"/>
    <w:semiHidden/>
    <w:rsid w:val="00471243"/>
    <w:rPr>
      <w:vertAlign w:val="superscript"/>
    </w:rPr>
  </w:style>
  <w:style w:type="paragraph" w:customStyle="1" w:styleId="afffffffffff0">
    <w:name w:val="Стиль Название объекта + По ширине"/>
    <w:basedOn w:val="afd"/>
    <w:rsid w:val="00471243"/>
    <w:pPr>
      <w:spacing w:before="0" w:after="0" w:line="360" w:lineRule="auto"/>
      <w:jc w:val="both"/>
    </w:pPr>
    <w:rPr>
      <w:i/>
    </w:rPr>
  </w:style>
  <w:style w:type="paragraph" w:customStyle="1" w:styleId="afffffffffff1">
    <w:name w:val="Знак Знак Знак Знак"/>
    <w:basedOn w:val="af"/>
    <w:autoRedefine/>
    <w:rsid w:val="00471243"/>
    <w:pPr>
      <w:spacing w:after="160" w:line="240" w:lineRule="exact"/>
      <w:jc w:val="left"/>
    </w:pPr>
    <w:rPr>
      <w:rFonts w:ascii="Times New Roman" w:hAnsi="Times New Roman"/>
      <w:i w:val="0"/>
      <w:sz w:val="24"/>
      <w:lang w:val="en-US" w:eastAsia="en-US"/>
    </w:rPr>
  </w:style>
  <w:style w:type="paragraph" w:customStyle="1" w:styleId="Fortables">
    <w:name w:val="For tables"/>
    <w:basedOn w:val="af"/>
    <w:rsid w:val="00471243"/>
    <w:pPr>
      <w:jc w:val="left"/>
    </w:pPr>
    <w:rPr>
      <w:rFonts w:ascii="Times New Roman" w:hAnsi="Times New Roman"/>
      <w:i w:val="0"/>
      <w:sz w:val="24"/>
      <w:szCs w:val="24"/>
    </w:rPr>
  </w:style>
  <w:style w:type="character" w:customStyle="1" w:styleId="mainarticle1">
    <w:name w:val="main_article1"/>
    <w:rsid w:val="00471243"/>
    <w:rPr>
      <w:color w:val="333333"/>
      <w:sz w:val="29"/>
    </w:rPr>
  </w:style>
  <w:style w:type="paragraph" w:customStyle="1" w:styleId="text">
    <w:name w:val="text"/>
    <w:basedOn w:val="af"/>
    <w:rsid w:val="00471243"/>
    <w:pPr>
      <w:spacing w:before="100" w:beforeAutospacing="1" w:after="100" w:afterAutospacing="1" w:line="300" w:lineRule="atLeast"/>
      <w:jc w:val="left"/>
    </w:pPr>
    <w:rPr>
      <w:rFonts w:ascii="Arial" w:hAnsi="Arial" w:cs="Arial"/>
      <w:i w:val="0"/>
      <w:color w:val="000000"/>
      <w:sz w:val="18"/>
      <w:szCs w:val="18"/>
    </w:rPr>
  </w:style>
  <w:style w:type="paragraph" w:customStyle="1" w:styleId="afffffffffff2">
    <w:name w:val="a"/>
    <w:basedOn w:val="af"/>
    <w:rsid w:val="00471243"/>
    <w:pPr>
      <w:spacing w:before="100" w:beforeAutospacing="1" w:after="100" w:afterAutospacing="1"/>
      <w:jc w:val="left"/>
    </w:pPr>
    <w:rPr>
      <w:rFonts w:ascii="Times New Roman" w:hAnsi="Times New Roman"/>
      <w:i w:val="0"/>
      <w:sz w:val="24"/>
      <w:szCs w:val="24"/>
    </w:rPr>
  </w:style>
  <w:style w:type="paragraph" w:customStyle="1" w:styleId="stf">
    <w:name w:val="stf"/>
    <w:basedOn w:val="af"/>
    <w:rsid w:val="00471243"/>
    <w:pPr>
      <w:spacing w:before="100" w:beforeAutospacing="1" w:after="100" w:afterAutospacing="1"/>
      <w:jc w:val="left"/>
    </w:pPr>
    <w:rPr>
      <w:rFonts w:ascii="Verdana" w:hAnsi="Verdana"/>
      <w:i w:val="0"/>
      <w:sz w:val="18"/>
      <w:szCs w:val="18"/>
    </w:rPr>
  </w:style>
  <w:style w:type="paragraph" w:customStyle="1" w:styleId="st">
    <w:name w:val="st"/>
    <w:basedOn w:val="af"/>
    <w:rsid w:val="00471243"/>
    <w:pPr>
      <w:spacing w:before="100" w:beforeAutospacing="1" w:after="100" w:afterAutospacing="1"/>
      <w:jc w:val="left"/>
    </w:pPr>
    <w:rPr>
      <w:rFonts w:ascii="Verdana" w:hAnsi="Verdana"/>
      <w:i w:val="0"/>
      <w:sz w:val="18"/>
      <w:szCs w:val="18"/>
    </w:rPr>
  </w:style>
  <w:style w:type="paragraph" w:customStyle="1" w:styleId="StyleListBulletLeft">
    <w:name w:val="Style List Bullet + Left"/>
    <w:basedOn w:val="a6"/>
    <w:rsid w:val="00471243"/>
    <w:pPr>
      <w:numPr>
        <w:numId w:val="0"/>
      </w:numPr>
      <w:ind w:left="357" w:hanging="357"/>
      <w:jc w:val="left"/>
    </w:pPr>
    <w:rPr>
      <w:szCs w:val="20"/>
    </w:rPr>
  </w:style>
  <w:style w:type="paragraph" w:customStyle="1" w:styleId="StyleListNumberBold">
    <w:name w:val="Style List Number + Bold"/>
    <w:basedOn w:val="affffffb"/>
    <w:rsid w:val="00471243"/>
    <w:pPr>
      <w:tabs>
        <w:tab w:val="clear" w:pos="360"/>
      </w:tabs>
      <w:spacing w:line="360" w:lineRule="auto"/>
      <w:ind w:left="357" w:hanging="357"/>
    </w:pPr>
    <w:rPr>
      <w:b/>
      <w:bCs/>
    </w:rPr>
  </w:style>
  <w:style w:type="paragraph" w:customStyle="1" w:styleId="heading0inclintoc">
    <w:name w:val="heading_0 (incl in toc)"/>
    <w:basedOn w:val="Heading0"/>
    <w:rsid w:val="00471243"/>
    <w:pPr>
      <w:keepNext w:val="0"/>
      <w:spacing w:before="360" w:after="240" w:line="276" w:lineRule="auto"/>
      <w:ind w:firstLine="0"/>
      <w:outlineLvl w:val="0"/>
    </w:pPr>
    <w:rPr>
      <w:rFonts w:ascii="Times New Roman" w:hAnsi="Times New Roman" w:cs="Times New Roman"/>
      <w:bCs w:val="0"/>
      <w:szCs w:val="20"/>
      <w:lang w:val="ru-RU"/>
    </w:rPr>
  </w:style>
  <w:style w:type="table" w:customStyle="1" w:styleId="LightShading-Accent13">
    <w:name w:val="Light Shading - Accent 13"/>
    <w:rsid w:val="00471243"/>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paragraph" w:customStyle="1" w:styleId="afffffffffff3">
    <w:name w:val="Знак"/>
    <w:basedOn w:val="af"/>
    <w:autoRedefine/>
    <w:rsid w:val="00471243"/>
    <w:pPr>
      <w:spacing w:after="160" w:line="240" w:lineRule="exact"/>
      <w:jc w:val="left"/>
    </w:pPr>
    <w:rPr>
      <w:rFonts w:ascii="Times New Roman" w:hAnsi="Times New Roman"/>
      <w:i w:val="0"/>
      <w:lang w:val="en-US" w:eastAsia="en-US"/>
    </w:rPr>
  </w:style>
  <w:style w:type="paragraph" w:customStyle="1" w:styleId="PlainText1">
    <w:name w:val="Plain Text1"/>
    <w:basedOn w:val="af"/>
    <w:rsid w:val="00471243"/>
    <w:pPr>
      <w:spacing w:line="360" w:lineRule="auto"/>
      <w:ind w:firstLine="720"/>
    </w:pPr>
    <w:rPr>
      <w:rFonts w:ascii="Times New Roman" w:hAnsi="Times New Roman"/>
      <w:i w:val="0"/>
    </w:rPr>
  </w:style>
  <w:style w:type="paragraph" w:customStyle="1" w:styleId="MyCaption">
    <w:name w:val="MyCaption"/>
    <w:basedOn w:val="af"/>
    <w:link w:val="MyCaptionChar"/>
    <w:rsid w:val="00471243"/>
    <w:pPr>
      <w:spacing w:before="120" w:after="120"/>
      <w:ind w:firstLine="432"/>
      <w:jc w:val="left"/>
    </w:pPr>
    <w:rPr>
      <w:rFonts w:ascii="Times New Roman" w:hAnsi="Times New Roman"/>
      <w:sz w:val="20"/>
      <w:szCs w:val="24"/>
    </w:rPr>
  </w:style>
  <w:style w:type="character" w:customStyle="1" w:styleId="MyCaptionChar">
    <w:name w:val="MyCaption Char"/>
    <w:link w:val="MyCaption"/>
    <w:locked/>
    <w:rsid w:val="00471243"/>
    <w:rPr>
      <w:i/>
      <w:sz w:val="24"/>
      <w:lang w:val="ru-RU" w:eastAsia="ru-RU"/>
    </w:rPr>
  </w:style>
  <w:style w:type="paragraph" w:customStyle="1" w:styleId="afffffffffff4">
    <w:name w:val="Стиль Название объекта + по ширине"/>
    <w:basedOn w:val="afd"/>
    <w:rsid w:val="00471243"/>
    <w:pPr>
      <w:widowControl w:val="0"/>
    </w:pPr>
    <w:rPr>
      <w:i/>
      <w:sz w:val="20"/>
    </w:rPr>
  </w:style>
  <w:style w:type="character" w:customStyle="1" w:styleId="CharChar29">
    <w:name w:val="Char Char29"/>
    <w:locked/>
    <w:rsid w:val="00471243"/>
    <w:rPr>
      <w:b/>
      <w:sz w:val="26"/>
      <w:lang w:val="ru-RU" w:eastAsia="ru-RU"/>
    </w:rPr>
  </w:style>
  <w:style w:type="paragraph" w:customStyle="1" w:styleId="StyleHeading2H2Charh2CharAttributeHeading2CharSubsection">
    <w:name w:val="Style Heading 2H2 Charh2 CharAttribute Heading 2 CharSubsection..."/>
    <w:basedOn w:val="1"/>
    <w:rsid w:val="00471243"/>
    <w:pPr>
      <w:pageBreakBefore w:val="0"/>
      <w:numPr>
        <w:numId w:val="0"/>
      </w:numPr>
      <w:tabs>
        <w:tab w:val="num" w:pos="1571"/>
      </w:tabs>
      <w:spacing w:after="300"/>
      <w:ind w:left="1282" w:hanging="431"/>
    </w:pPr>
    <w:rPr>
      <w:bCs/>
      <w:kern w:val="32"/>
      <w:szCs w:val="32"/>
      <w:lang w:eastAsia="en-US"/>
    </w:rPr>
  </w:style>
  <w:style w:type="character" w:customStyle="1" w:styleId="wpstinytext">
    <w:name w:val="wpstinytext"/>
    <w:rsid w:val="00471243"/>
    <w:rPr>
      <w:rFonts w:cs="Times New Roman"/>
    </w:rPr>
  </w:style>
  <w:style w:type="character" w:customStyle="1" w:styleId="CaptionTableChar">
    <w:name w:val="Caption_Table Char"/>
    <w:link w:val="CaptionTable0"/>
    <w:locked/>
    <w:rsid w:val="00471243"/>
    <w:rPr>
      <w:b/>
      <w:lang w:val="ru-RU" w:eastAsia="ru-RU"/>
    </w:rPr>
  </w:style>
  <w:style w:type="paragraph" w:customStyle="1" w:styleId="StyleHeading1H1h1MajorTopicTitle1ghostgSectionHeadinggh">
    <w:name w:val="Style Heading 1H1h1MajorTopic.Title1 ghostgSection Headinggh..."/>
    <w:basedOn w:val="1"/>
    <w:rsid w:val="000505BB"/>
    <w:pPr>
      <w:spacing w:after="200"/>
    </w:pPr>
    <w:rPr>
      <w:bCs/>
      <w:caps w:val="0"/>
    </w:rPr>
  </w:style>
  <w:style w:type="character" w:customStyle="1" w:styleId="afe">
    <w:name w:val="Название объекта Знак"/>
    <w:aliases w:val="Название объекта Знак1 Знак,Название объекта Знак Знак Знак Знак Знак1 Знак,Название объекта Знак Знак Знак Знак Знак Знак Знак,Название объекта Знак Знак Знак Знак,Название объекта Знак Знак1 Знак"/>
    <w:link w:val="afd"/>
    <w:locked/>
    <w:rsid w:val="00876DEE"/>
    <w:rPr>
      <w:sz w:val="24"/>
      <w:lang w:val="ru-RU" w:eastAsia="ru-RU"/>
    </w:rPr>
  </w:style>
  <w:style w:type="paragraph" w:customStyle="1" w:styleId="tablenormal">
    <w:name w:val="table_normal"/>
    <w:basedOn w:val="af"/>
    <w:rsid w:val="00737544"/>
    <w:pPr>
      <w:jc w:val="left"/>
    </w:pPr>
    <w:rPr>
      <w:rFonts w:ascii="Times New Roman" w:hAnsi="Times New Roman"/>
      <w:i w:val="0"/>
      <w:color w:val="000000"/>
      <w:sz w:val="24"/>
    </w:rPr>
  </w:style>
  <w:style w:type="paragraph" w:customStyle="1" w:styleId="StyleBodyTextBold">
    <w:name w:val="Style Body Text + Bold"/>
    <w:basedOn w:val="afa"/>
    <w:link w:val="StyleBodyTextBoldChar"/>
    <w:rsid w:val="00E64E80"/>
    <w:pPr>
      <w:ind w:firstLine="709"/>
    </w:pPr>
    <w:rPr>
      <w:b/>
      <w:bCs/>
      <w:szCs w:val="24"/>
    </w:rPr>
  </w:style>
  <w:style w:type="character" w:customStyle="1" w:styleId="StyleBodyTextBoldChar">
    <w:name w:val="Style Body Text + Bold Char"/>
    <w:link w:val="StyleBodyTextBold"/>
    <w:locked/>
    <w:rsid w:val="00E64E80"/>
    <w:rPr>
      <w:b/>
      <w:sz w:val="24"/>
      <w:lang w:val="ru-RU" w:eastAsia="ru-RU"/>
    </w:rPr>
  </w:style>
  <w:style w:type="paragraph" w:customStyle="1" w:styleId="StyleCaptionBoldItalic">
    <w:name w:val="Style Caption + Bold Italic"/>
    <w:basedOn w:val="afd"/>
    <w:link w:val="StyleCaptionBoldItalicChar"/>
    <w:rsid w:val="007D6BCE"/>
    <w:rPr>
      <w:iCs/>
    </w:rPr>
  </w:style>
  <w:style w:type="character" w:customStyle="1" w:styleId="StyleCaptionBoldItalicChar">
    <w:name w:val="Style Caption + Bold Italic Char"/>
    <w:link w:val="StyleCaptionBoldItalic"/>
    <w:locked/>
    <w:rsid w:val="007D6BCE"/>
    <w:rPr>
      <w:sz w:val="24"/>
      <w:lang w:val="ru-RU" w:eastAsia="ru-RU"/>
    </w:rPr>
  </w:style>
  <w:style w:type="paragraph" w:customStyle="1" w:styleId="CharCharCharCharCharCharCharChar">
    <w:name w:val="Char Char Знак Знак Char Char Знак Знак Char Char Знак Знак Char Char Знак Знак"/>
    <w:basedOn w:val="af"/>
    <w:autoRedefine/>
    <w:rsid w:val="00C34E79"/>
    <w:pPr>
      <w:spacing w:after="160" w:line="240" w:lineRule="exact"/>
      <w:jc w:val="left"/>
    </w:pPr>
    <w:rPr>
      <w:rFonts w:ascii="Times New Roman" w:hAnsi="Times New Roman"/>
      <w:i w:val="0"/>
      <w:lang w:val="en-US" w:eastAsia="en-US"/>
    </w:rPr>
  </w:style>
  <w:style w:type="paragraph" w:customStyle="1" w:styleId="-0">
    <w:name w:val="Контракт-пункт"/>
    <w:basedOn w:val="af"/>
    <w:rsid w:val="006A4ABD"/>
    <w:pPr>
      <w:tabs>
        <w:tab w:val="num" w:pos="851"/>
      </w:tabs>
      <w:ind w:left="851" w:hanging="851"/>
    </w:pPr>
    <w:rPr>
      <w:rFonts w:ascii="Times New Roman" w:hAnsi="Times New Roman"/>
      <w:i w:val="0"/>
      <w:sz w:val="24"/>
      <w:szCs w:val="24"/>
    </w:rPr>
  </w:style>
  <w:style w:type="character" w:customStyle="1" w:styleId="Normal10">
    <w:name w:val="Normal1 Знак"/>
    <w:link w:val="Normal1"/>
    <w:locked/>
    <w:rsid w:val="00E62381"/>
    <w:rPr>
      <w:snapToGrid w:val="0"/>
      <w:sz w:val="24"/>
      <w:lang w:val="x-none" w:eastAsia="en-US"/>
    </w:rPr>
  </w:style>
  <w:style w:type="character" w:customStyle="1" w:styleId="aff5">
    <w:name w:val="Простой текст Знак"/>
    <w:link w:val="aff4"/>
    <w:locked/>
    <w:rsid w:val="00E62381"/>
    <w:rPr>
      <w:snapToGrid w:val="0"/>
      <w:sz w:val="24"/>
      <w:lang w:val="x-none" w:eastAsia="en-US"/>
    </w:rPr>
  </w:style>
  <w:style w:type="paragraph" w:customStyle="1" w:styleId="a9">
    <w:name w:val="Точка маркированный"/>
    <w:basedOn w:val="af"/>
    <w:link w:val="afffffffffff5"/>
    <w:rsid w:val="00C44636"/>
    <w:pPr>
      <w:numPr>
        <w:numId w:val="50"/>
      </w:numPr>
      <w:tabs>
        <w:tab w:val="left" w:pos="1596"/>
        <w:tab w:val="left" w:pos="1843"/>
      </w:tabs>
      <w:spacing w:line="360" w:lineRule="auto"/>
    </w:pPr>
    <w:rPr>
      <w:rFonts w:ascii="Times New Roman" w:hAnsi="Times New Roman"/>
      <w:i w:val="0"/>
      <w:sz w:val="24"/>
      <w:szCs w:val="24"/>
    </w:rPr>
  </w:style>
  <w:style w:type="character" w:customStyle="1" w:styleId="afffffffffff5">
    <w:name w:val="Точка маркированный Знак"/>
    <w:link w:val="a9"/>
    <w:locked/>
    <w:rsid w:val="00C44636"/>
    <w:rPr>
      <w:sz w:val="24"/>
      <w:szCs w:val="24"/>
      <w:lang w:eastAsia="ru-RU"/>
    </w:rPr>
  </w:style>
  <w:style w:type="paragraph" w:customStyle="1" w:styleId="ListParagraph2">
    <w:name w:val="List Paragraph2"/>
    <w:basedOn w:val="af"/>
    <w:rsid w:val="001D794D"/>
    <w:pPr>
      <w:spacing w:after="200" w:line="276" w:lineRule="auto"/>
      <w:ind w:left="720"/>
      <w:jc w:val="left"/>
    </w:pPr>
    <w:rPr>
      <w:rFonts w:ascii="Calibri" w:hAnsi="Calibri" w:cs="Arial"/>
      <w:i w:val="0"/>
      <w:sz w:val="22"/>
      <w:szCs w:val="22"/>
      <w:lang w:eastAsia="en-US"/>
    </w:rPr>
  </w:style>
  <w:style w:type="paragraph" w:customStyle="1" w:styleId="rmcoovgo">
    <w:name w:val="rmcoovgo"/>
    <w:basedOn w:val="af"/>
    <w:rsid w:val="001D794D"/>
    <w:pPr>
      <w:spacing w:before="100" w:beforeAutospacing="1" w:after="100" w:afterAutospacing="1"/>
      <w:jc w:val="left"/>
    </w:pPr>
    <w:rPr>
      <w:rFonts w:ascii="Times New Roman" w:hAnsi="Times New Roman"/>
      <w:i w:val="0"/>
      <w:sz w:val="24"/>
      <w:szCs w:val="24"/>
    </w:rPr>
  </w:style>
  <w:style w:type="character" w:customStyle="1" w:styleId="FMainTXT0">
    <w:name w:val="FMainTXT Знак"/>
    <w:link w:val="FMainTXT"/>
    <w:locked/>
    <w:rsid w:val="001D794D"/>
    <w:rPr>
      <w:rFonts w:ascii="Arial" w:hAnsi="Arial"/>
      <w:sz w:val="24"/>
      <w:lang w:val="ru-RU" w:eastAsia="ru-RU"/>
    </w:rPr>
  </w:style>
  <w:style w:type="paragraph" w:customStyle="1" w:styleId="phBullet20">
    <w:name w:val="ph_Bullet 2"/>
    <w:basedOn w:val="phNormal"/>
    <w:rsid w:val="001D794D"/>
    <w:pPr>
      <w:numPr>
        <w:numId w:val="51"/>
      </w:numPr>
      <w:ind w:left="1440"/>
      <w:jc w:val="both"/>
    </w:pPr>
    <w:rPr>
      <w:rFonts w:ascii="Times New Roman" w:hAnsi="Times New Roman"/>
      <w:lang w:val="en-US"/>
    </w:rPr>
  </w:style>
  <w:style w:type="character" w:customStyle="1" w:styleId="afffff3">
    <w:name w:val="Рисунок Знак"/>
    <w:link w:val="afffff2"/>
    <w:locked/>
    <w:rsid w:val="007D6CB6"/>
    <w:rPr>
      <w:sz w:val="28"/>
      <w:lang w:eastAsia="ru-RU"/>
    </w:rPr>
  </w:style>
  <w:style w:type="paragraph" w:customStyle="1" w:styleId="phSubtitle">
    <w:name w:val="ph_Subtitle"/>
    <w:basedOn w:val="af"/>
    <w:link w:val="phSubtitle0"/>
    <w:rsid w:val="00BA7ED0"/>
    <w:pPr>
      <w:spacing w:line="360" w:lineRule="auto"/>
      <w:jc w:val="center"/>
    </w:pPr>
    <w:rPr>
      <w:rFonts w:ascii="Times New Roman" w:hAnsi="Times New Roman"/>
      <w:b/>
      <w:i w:val="0"/>
      <w:sz w:val="24"/>
      <w:szCs w:val="24"/>
    </w:rPr>
  </w:style>
  <w:style w:type="paragraph" w:customStyle="1" w:styleId="Head3">
    <w:name w:val="Head3"/>
    <w:next w:val="PlainText"/>
    <w:rsid w:val="005C26A9"/>
    <w:pPr>
      <w:keepNext/>
      <w:spacing w:before="120"/>
      <w:outlineLvl w:val="2"/>
    </w:pPr>
    <w:rPr>
      <w:rFonts w:cs="Arial"/>
      <w:b/>
      <w:bCs/>
      <w:color w:val="333399"/>
      <w:kern w:val="32"/>
      <w:sz w:val="26"/>
      <w:szCs w:val="26"/>
      <w:lang w:eastAsia="ru-RU"/>
    </w:rPr>
  </w:style>
  <w:style w:type="paragraph" w:customStyle="1" w:styleId="PlainText">
    <w:name w:val="PlainText"/>
    <w:link w:val="PlainText2"/>
    <w:rsid w:val="005C26A9"/>
    <w:pPr>
      <w:spacing w:before="120"/>
      <w:ind w:firstLine="567"/>
      <w:jc w:val="both"/>
    </w:pPr>
    <w:rPr>
      <w:sz w:val="24"/>
      <w:szCs w:val="24"/>
      <w:lang w:eastAsia="ru-RU"/>
    </w:rPr>
  </w:style>
  <w:style w:type="paragraph" w:customStyle="1" w:styleId="1f8">
    <w:name w:val="Бланковый1"/>
    <w:semiHidden/>
    <w:rsid w:val="005C26A9"/>
    <w:rPr>
      <w:noProof/>
      <w:sz w:val="10"/>
      <w:lang w:eastAsia="ru-RU"/>
    </w:rPr>
  </w:style>
  <w:style w:type="paragraph" w:customStyle="1" w:styleId="Heading4">
    <w:name w:val="Heading"/>
    <w:semiHidden/>
    <w:rsid w:val="005C26A9"/>
    <w:pPr>
      <w:overflowPunct w:val="0"/>
      <w:autoSpaceDE w:val="0"/>
      <w:autoSpaceDN w:val="0"/>
      <w:adjustRightInd w:val="0"/>
      <w:textAlignment w:val="baseline"/>
    </w:pPr>
    <w:rPr>
      <w:rFonts w:ascii="Arial" w:hAnsi="Arial"/>
      <w:b/>
      <w:sz w:val="22"/>
      <w:lang w:eastAsia="ru-RU"/>
    </w:rPr>
  </w:style>
  <w:style w:type="paragraph" w:customStyle="1" w:styleId="Head4">
    <w:name w:val="Head4"/>
    <w:rsid w:val="005C26A9"/>
    <w:pPr>
      <w:spacing w:before="120"/>
      <w:outlineLvl w:val="3"/>
    </w:pPr>
    <w:rPr>
      <w:b/>
      <w:color w:val="333399"/>
      <w:sz w:val="24"/>
      <w:szCs w:val="24"/>
      <w:lang w:eastAsia="ru-RU"/>
    </w:rPr>
  </w:style>
  <w:style w:type="paragraph" w:customStyle="1" w:styleId="Section">
    <w:name w:val="Section"/>
    <w:basedOn w:val="af"/>
    <w:next w:val="af"/>
    <w:autoRedefine/>
    <w:rsid w:val="005C26A9"/>
    <w:pPr>
      <w:keepNext/>
      <w:pageBreakBefore/>
      <w:numPr>
        <w:ilvl w:val="1"/>
        <w:numId w:val="53"/>
      </w:numPr>
      <w:tabs>
        <w:tab w:val="num" w:pos="72"/>
      </w:tabs>
      <w:spacing w:before="120" w:after="120"/>
      <w:ind w:left="72"/>
      <w:jc w:val="center"/>
      <w:outlineLvl w:val="0"/>
    </w:pPr>
    <w:rPr>
      <w:rFonts w:ascii="Times New Roman" w:hAnsi="Times New Roman" w:cs="Arial"/>
      <w:b/>
      <w:bCs/>
      <w:i w:val="0"/>
      <w:kern w:val="32"/>
      <w:sz w:val="24"/>
      <w:szCs w:val="32"/>
      <w:lang w:val="en-US"/>
    </w:rPr>
  </w:style>
  <w:style w:type="paragraph" w:customStyle="1" w:styleId="SubSection">
    <w:name w:val="SubSection"/>
    <w:next w:val="af"/>
    <w:autoRedefine/>
    <w:rsid w:val="005C26A9"/>
    <w:pPr>
      <w:numPr>
        <w:ilvl w:val="2"/>
        <w:numId w:val="53"/>
      </w:numPr>
      <w:tabs>
        <w:tab w:val="num" w:pos="720"/>
      </w:tabs>
      <w:ind w:left="504" w:hanging="504"/>
    </w:pPr>
    <w:rPr>
      <w:rFonts w:cs="Arial"/>
      <w:bCs/>
      <w:i/>
      <w:kern w:val="32"/>
      <w:sz w:val="24"/>
      <w:szCs w:val="32"/>
      <w:lang w:eastAsia="ru-RU"/>
    </w:rPr>
  </w:style>
  <w:style w:type="paragraph" w:customStyle="1" w:styleId="UnderSection">
    <w:name w:val="UnderSection"/>
    <w:basedOn w:val="SubSection"/>
    <w:autoRedefine/>
    <w:rsid w:val="005C26A9"/>
    <w:pPr>
      <w:numPr>
        <w:ilvl w:val="3"/>
      </w:numPr>
      <w:tabs>
        <w:tab w:val="num" w:pos="1080"/>
        <w:tab w:val="num" w:pos="1267"/>
      </w:tabs>
      <w:ind w:left="1008" w:hanging="648"/>
    </w:pPr>
    <w:rPr>
      <w:i w:val="0"/>
    </w:rPr>
  </w:style>
  <w:style w:type="paragraph" w:customStyle="1" w:styleId="hapter">
    <w:name w:val="Сhapter"/>
    <w:basedOn w:val="1"/>
    <w:next w:val="af"/>
    <w:autoRedefine/>
    <w:rsid w:val="005C26A9"/>
    <w:pPr>
      <w:numPr>
        <w:numId w:val="53"/>
      </w:numPr>
      <w:tabs>
        <w:tab w:val="num" w:pos="-360"/>
        <w:tab w:val="left" w:pos="658"/>
        <w:tab w:val="num" w:pos="1267"/>
      </w:tabs>
      <w:spacing w:before="120" w:after="120"/>
      <w:ind w:left="-360"/>
      <w:jc w:val="center"/>
    </w:pPr>
    <w:rPr>
      <w:rFonts w:ascii="Times New Roman" w:hAnsi="Times New Roman"/>
      <w:bCs/>
      <w:caps w:val="0"/>
      <w:kern w:val="32"/>
      <w:szCs w:val="28"/>
    </w:rPr>
  </w:style>
  <w:style w:type="character" w:styleId="HTML2">
    <w:name w:val="HTML Acronym"/>
    <w:rsid w:val="005C26A9"/>
    <w:rPr>
      <w:rFonts w:cs="Times New Roman"/>
    </w:rPr>
  </w:style>
  <w:style w:type="character" w:styleId="HTML3">
    <w:name w:val="HTML Keyboard"/>
    <w:rsid w:val="005C26A9"/>
    <w:rPr>
      <w:rFonts w:ascii="Courier New" w:hAnsi="Courier New"/>
      <w:sz w:val="20"/>
    </w:rPr>
  </w:style>
  <w:style w:type="character" w:styleId="HTML4">
    <w:name w:val="HTML Code"/>
    <w:rsid w:val="005C26A9"/>
    <w:rPr>
      <w:rFonts w:ascii="Courier New" w:hAnsi="Courier New"/>
      <w:sz w:val="20"/>
    </w:rPr>
  </w:style>
  <w:style w:type="character" w:styleId="HTML5">
    <w:name w:val="HTML Sample"/>
    <w:rsid w:val="005C26A9"/>
    <w:rPr>
      <w:rFonts w:ascii="Courier New" w:hAnsi="Courier New"/>
    </w:rPr>
  </w:style>
  <w:style w:type="character" w:styleId="HTML6">
    <w:name w:val="HTML Definition"/>
    <w:rsid w:val="005C26A9"/>
    <w:rPr>
      <w:i/>
    </w:rPr>
  </w:style>
  <w:style w:type="character" w:styleId="HTML7">
    <w:name w:val="HTML Variable"/>
    <w:rsid w:val="005C26A9"/>
    <w:rPr>
      <w:i/>
    </w:rPr>
  </w:style>
  <w:style w:type="character" w:styleId="HTML8">
    <w:name w:val="HTML Typewriter"/>
    <w:rsid w:val="005C26A9"/>
    <w:rPr>
      <w:rFonts w:ascii="Courier New" w:hAnsi="Courier New"/>
      <w:sz w:val="20"/>
    </w:rPr>
  </w:style>
  <w:style w:type="character" w:styleId="HTML9">
    <w:name w:val="HTML Cite"/>
    <w:rsid w:val="005C26A9"/>
    <w:rPr>
      <w:i/>
    </w:rPr>
  </w:style>
  <w:style w:type="character" w:customStyle="1" w:styleId="PlainText0">
    <w:name w:val="PlainText Знак"/>
    <w:rsid w:val="005C26A9"/>
    <w:rPr>
      <w:sz w:val="24"/>
      <w:lang w:val="ru-RU" w:eastAsia="ru-RU"/>
    </w:rPr>
  </w:style>
  <w:style w:type="character" w:customStyle="1" w:styleId="PlainText2">
    <w:name w:val="PlainText Знак2"/>
    <w:link w:val="PlainText"/>
    <w:locked/>
    <w:rsid w:val="005C26A9"/>
    <w:rPr>
      <w:sz w:val="24"/>
    </w:rPr>
  </w:style>
  <w:style w:type="paragraph" w:customStyle="1" w:styleId="afffffffffff6">
    <w:name w:val="Табл"/>
    <w:basedOn w:val="af"/>
    <w:autoRedefine/>
    <w:rsid w:val="005C26A9"/>
    <w:pPr>
      <w:suppressAutoHyphens/>
      <w:jc w:val="left"/>
    </w:pPr>
    <w:rPr>
      <w:rFonts w:ascii="Times New Roman" w:hAnsi="Times New Roman"/>
      <w:i w:val="0"/>
      <w:sz w:val="26"/>
      <w:szCs w:val="26"/>
    </w:rPr>
  </w:style>
  <w:style w:type="paragraph" w:customStyle="1" w:styleId="14240">
    <w:name w:val="Стиль 14 пт полужирный По центру Перед:  240 пт"/>
    <w:basedOn w:val="af"/>
    <w:rsid w:val="005C26A9"/>
    <w:pPr>
      <w:spacing w:before="400"/>
      <w:jc w:val="center"/>
    </w:pPr>
    <w:rPr>
      <w:rFonts w:ascii="Times New Roman" w:hAnsi="Times New Roman"/>
      <w:b/>
      <w:bCs/>
      <w:i w:val="0"/>
    </w:rPr>
  </w:style>
  <w:style w:type="paragraph" w:customStyle="1" w:styleId="phnormal1">
    <w:name w:val="ph_normal"/>
    <w:basedOn w:val="af"/>
    <w:rsid w:val="005C26A9"/>
    <w:pPr>
      <w:spacing w:line="360" w:lineRule="auto"/>
      <w:ind w:right="170" w:firstLine="720"/>
    </w:pPr>
    <w:rPr>
      <w:rFonts w:ascii="Arial" w:hAnsi="Arial"/>
      <w:i w:val="0"/>
      <w:sz w:val="24"/>
    </w:rPr>
  </w:style>
  <w:style w:type="character" w:customStyle="1" w:styleId="Plaintext3">
    <w:name w:val="Plain_text Знак"/>
    <w:link w:val="Plaintext4"/>
    <w:locked/>
    <w:rsid w:val="005C26A9"/>
    <w:rPr>
      <w:sz w:val="24"/>
      <w:lang w:val="ru-RU" w:eastAsia="ru-RU"/>
    </w:rPr>
  </w:style>
  <w:style w:type="paragraph" w:customStyle="1" w:styleId="Plaintext4">
    <w:name w:val="Plain_text"/>
    <w:link w:val="Plaintext3"/>
    <w:rsid w:val="005C26A9"/>
    <w:pPr>
      <w:ind w:firstLine="567"/>
      <w:jc w:val="both"/>
    </w:pPr>
    <w:rPr>
      <w:sz w:val="24"/>
      <w:szCs w:val="24"/>
      <w:lang w:eastAsia="ru-RU"/>
    </w:rPr>
  </w:style>
  <w:style w:type="paragraph" w:customStyle="1" w:styleId="afffffffffff7">
    <w:name w:val="Табличный"/>
    <w:basedOn w:val="af"/>
    <w:rsid w:val="005C26A9"/>
    <w:pPr>
      <w:tabs>
        <w:tab w:val="left" w:pos="284"/>
        <w:tab w:val="left" w:pos="1701"/>
      </w:tabs>
      <w:spacing w:before="120" w:after="120"/>
      <w:ind w:firstLine="709"/>
    </w:pPr>
    <w:rPr>
      <w:rFonts w:ascii="Times New Roman" w:hAnsi="Times New Roman"/>
      <w:i w:val="0"/>
      <w:sz w:val="24"/>
      <w:szCs w:val="24"/>
    </w:rPr>
  </w:style>
  <w:style w:type="paragraph" w:customStyle="1" w:styleId="afffffffffff8">
    <w:name w:val="Цифровая нумерация"/>
    <w:basedOn w:val="af"/>
    <w:rsid w:val="005C26A9"/>
    <w:pPr>
      <w:tabs>
        <w:tab w:val="left" w:pos="284"/>
        <w:tab w:val="left" w:pos="1134"/>
      </w:tabs>
      <w:spacing w:before="120" w:after="120"/>
      <w:ind w:left="1134" w:hanging="414"/>
    </w:pPr>
    <w:rPr>
      <w:rFonts w:ascii="Times New Roman" w:hAnsi="Times New Roman"/>
      <w:i w:val="0"/>
      <w:sz w:val="24"/>
      <w:szCs w:val="24"/>
    </w:rPr>
  </w:style>
  <w:style w:type="paragraph" w:styleId="afffffffffff9">
    <w:name w:val="Title"/>
    <w:basedOn w:val="af"/>
    <w:rsid w:val="005C26A9"/>
    <w:pPr>
      <w:spacing w:before="120" w:after="120"/>
      <w:ind w:firstLine="851"/>
    </w:pPr>
    <w:rPr>
      <w:rFonts w:ascii="Times New Roman" w:hAnsi="Times New Roman"/>
      <w:b/>
      <w:i w:val="0"/>
      <w:sz w:val="24"/>
      <w:szCs w:val="24"/>
    </w:rPr>
  </w:style>
  <w:style w:type="paragraph" w:customStyle="1" w:styleId="afffffffffffa">
    <w:name w:val="Ненумерованный список"/>
    <w:basedOn w:val="af"/>
    <w:rsid w:val="005C26A9"/>
    <w:pPr>
      <w:spacing w:before="120" w:after="120"/>
      <w:ind w:firstLine="709"/>
    </w:pPr>
    <w:rPr>
      <w:rFonts w:ascii="Arial" w:hAnsi="Arial"/>
      <w:i w:val="0"/>
      <w:color w:val="000000"/>
      <w:sz w:val="24"/>
      <w:szCs w:val="24"/>
    </w:rPr>
  </w:style>
  <w:style w:type="paragraph" w:customStyle="1" w:styleId="afffffffffffb">
    <w:name w:val="Нумерованный список без точек"/>
    <w:basedOn w:val="af"/>
    <w:rsid w:val="005C26A9"/>
    <w:pPr>
      <w:spacing w:before="120" w:after="120"/>
      <w:ind w:left="709" w:hanging="360"/>
    </w:pPr>
    <w:rPr>
      <w:rFonts w:ascii="Arial" w:hAnsi="Arial"/>
      <w:i w:val="0"/>
      <w:sz w:val="24"/>
      <w:szCs w:val="24"/>
      <w:lang w:eastAsia="zh-CN"/>
    </w:rPr>
  </w:style>
  <w:style w:type="paragraph" w:customStyle="1" w:styleId="afffffffffffc">
    <w:name w:val="Тире перечисление"/>
    <w:basedOn w:val="af"/>
    <w:rsid w:val="005C26A9"/>
    <w:pPr>
      <w:tabs>
        <w:tab w:val="num" w:pos="360"/>
      </w:tabs>
      <w:spacing w:before="120" w:after="120"/>
      <w:ind w:left="360" w:hanging="360"/>
    </w:pPr>
    <w:rPr>
      <w:rFonts w:ascii="Times New Roman" w:hAnsi="Times New Roman"/>
      <w:bCs/>
      <w:i w:val="0"/>
      <w:sz w:val="24"/>
      <w:szCs w:val="24"/>
    </w:rPr>
  </w:style>
  <w:style w:type="paragraph" w:customStyle="1" w:styleId="afffffffffffd">
    <w:name w:val="Буквенная нумерация"/>
    <w:basedOn w:val="af"/>
    <w:rsid w:val="005C26A9"/>
    <w:pPr>
      <w:tabs>
        <w:tab w:val="num" w:pos="1134"/>
      </w:tabs>
      <w:spacing w:before="120" w:after="120"/>
      <w:ind w:left="1134" w:hanging="567"/>
    </w:pPr>
    <w:rPr>
      <w:rFonts w:ascii="Times New Roman" w:hAnsi="Times New Roman"/>
      <w:i w:val="0"/>
      <w:sz w:val="24"/>
      <w:szCs w:val="24"/>
    </w:rPr>
  </w:style>
  <w:style w:type="character" w:customStyle="1" w:styleId="1f9">
    <w:name w:val="Название книги1"/>
    <w:rsid w:val="005C26A9"/>
    <w:rPr>
      <w:b/>
      <w:smallCaps/>
      <w:spacing w:val="5"/>
    </w:rPr>
  </w:style>
  <w:style w:type="paragraph" w:customStyle="1" w:styleId="3f1">
    <w:name w:val="Абзац списка3"/>
    <w:basedOn w:val="af"/>
    <w:rsid w:val="005C26A9"/>
    <w:pPr>
      <w:spacing w:before="120" w:after="120"/>
      <w:ind w:left="708" w:firstLine="709"/>
    </w:pPr>
    <w:rPr>
      <w:rFonts w:ascii="Times New Roman" w:hAnsi="Times New Roman"/>
      <w:i w:val="0"/>
      <w:sz w:val="24"/>
      <w:szCs w:val="24"/>
    </w:rPr>
  </w:style>
  <w:style w:type="paragraph" w:customStyle="1" w:styleId="1fa">
    <w:name w:val="Основной текст1"/>
    <w:basedOn w:val="affff8"/>
    <w:link w:val="1fb"/>
    <w:rsid w:val="005C26A9"/>
    <w:pPr>
      <w:spacing w:before="0" w:after="0" w:line="360" w:lineRule="auto"/>
      <w:ind w:left="284" w:firstLine="0"/>
    </w:pPr>
  </w:style>
  <w:style w:type="character" w:customStyle="1" w:styleId="1fb">
    <w:name w:val="Основной текст1 Знак"/>
    <w:link w:val="1fa"/>
    <w:locked/>
    <w:rsid w:val="005C26A9"/>
    <w:rPr>
      <w:sz w:val="24"/>
    </w:rPr>
  </w:style>
  <w:style w:type="paragraph" w:customStyle="1" w:styleId="1fc">
    <w:name w:val="Стиль1 Простой текст"/>
    <w:basedOn w:val="af"/>
    <w:link w:val="1fd"/>
    <w:rsid w:val="00312EE4"/>
    <w:pPr>
      <w:spacing w:line="360" w:lineRule="auto"/>
      <w:ind w:firstLine="709"/>
    </w:pPr>
    <w:rPr>
      <w:rFonts w:ascii="Times New Roman" w:hAnsi="Times New Roman"/>
      <w:i w:val="0"/>
      <w:szCs w:val="28"/>
    </w:rPr>
  </w:style>
  <w:style w:type="paragraph" w:customStyle="1" w:styleId="afffffffffffe">
    <w:name w:val="Нумерованный список скобки"/>
    <w:basedOn w:val="1fc"/>
    <w:link w:val="affffffffffff"/>
    <w:rsid w:val="005C26A9"/>
    <w:pPr>
      <w:ind w:firstLine="0"/>
    </w:pPr>
  </w:style>
  <w:style w:type="character" w:customStyle="1" w:styleId="1fd">
    <w:name w:val="Стиль1 Простой текст Знак"/>
    <w:link w:val="1fc"/>
    <w:locked/>
    <w:rsid w:val="00312EE4"/>
    <w:rPr>
      <w:sz w:val="28"/>
    </w:rPr>
  </w:style>
  <w:style w:type="paragraph" w:customStyle="1" w:styleId="a">
    <w:name w:val="Маркированный список тире"/>
    <w:basedOn w:val="1fc"/>
    <w:link w:val="affffffffffff0"/>
    <w:rsid w:val="005C26A9"/>
    <w:pPr>
      <w:numPr>
        <w:numId w:val="54"/>
      </w:numPr>
    </w:pPr>
  </w:style>
  <w:style w:type="character" w:customStyle="1" w:styleId="affffffffffff">
    <w:name w:val="Нумерованный список скобки Знак"/>
    <w:link w:val="afffffffffffe"/>
    <w:locked/>
    <w:rsid w:val="005C26A9"/>
    <w:rPr>
      <w:sz w:val="28"/>
    </w:rPr>
  </w:style>
  <w:style w:type="character" w:customStyle="1" w:styleId="affffffffffff0">
    <w:name w:val="Маркированный список тире Знак"/>
    <w:link w:val="a"/>
    <w:locked/>
    <w:rsid w:val="005C26A9"/>
    <w:rPr>
      <w:sz w:val="28"/>
      <w:szCs w:val="28"/>
      <w:lang w:eastAsia="ru-RU"/>
    </w:rPr>
  </w:style>
  <w:style w:type="paragraph" w:customStyle="1" w:styleId="TableH">
    <w:name w:val="Table H"/>
    <w:basedOn w:val="af"/>
    <w:rsid w:val="005C26A9"/>
    <w:pPr>
      <w:keepNext/>
      <w:jc w:val="center"/>
    </w:pPr>
    <w:rPr>
      <w:rFonts w:ascii="Times New Roman" w:hAnsi="Times New Roman"/>
      <w:b/>
      <w:i w:val="0"/>
      <w:lang w:eastAsia="en-US"/>
    </w:rPr>
  </w:style>
  <w:style w:type="paragraph" w:customStyle="1" w:styleId="Tabletext2">
    <w:name w:val="Table text"/>
    <w:basedOn w:val="af"/>
    <w:rsid w:val="005C26A9"/>
    <w:pPr>
      <w:jc w:val="left"/>
    </w:pPr>
    <w:rPr>
      <w:rFonts w:ascii="Times New Roman" w:hAnsi="Times New Roman"/>
      <w:i w:val="0"/>
      <w:lang w:val="en-GB" w:eastAsia="en-US"/>
    </w:rPr>
  </w:style>
  <w:style w:type="character" w:customStyle="1" w:styleId="CharChar4">
    <w:name w:val="Обычный Char Char"/>
    <w:link w:val="1f4"/>
    <w:locked/>
    <w:rsid w:val="005C26A9"/>
    <w:rPr>
      <w:lang w:val="x-none" w:eastAsia="en-US"/>
    </w:rPr>
  </w:style>
  <w:style w:type="paragraph" w:customStyle="1" w:styleId="DefaultText">
    <w:name w:val="Default Text"/>
    <w:basedOn w:val="af"/>
    <w:rsid w:val="005C26A9"/>
    <w:pPr>
      <w:overflowPunct w:val="0"/>
      <w:autoSpaceDE w:val="0"/>
      <w:autoSpaceDN w:val="0"/>
      <w:adjustRightInd w:val="0"/>
      <w:jc w:val="left"/>
      <w:textAlignment w:val="baseline"/>
    </w:pPr>
    <w:rPr>
      <w:rFonts w:ascii="Times New Roman" w:hAnsi="Times New Roman"/>
      <w:i w:val="0"/>
      <w:sz w:val="24"/>
      <w:lang w:eastAsia="en-US"/>
    </w:rPr>
  </w:style>
  <w:style w:type="paragraph" w:customStyle="1" w:styleId="ad">
    <w:name w:val="Список маркированный тире"/>
    <w:basedOn w:val="afffffffffffe"/>
    <w:link w:val="affffffffffff1"/>
    <w:rsid w:val="005C26A9"/>
    <w:pPr>
      <w:numPr>
        <w:numId w:val="55"/>
      </w:numPr>
    </w:pPr>
  </w:style>
  <w:style w:type="character" w:customStyle="1" w:styleId="affffffffffff1">
    <w:name w:val="Список маркированный тире Знак"/>
    <w:link w:val="ad"/>
    <w:locked/>
    <w:rsid w:val="005C26A9"/>
    <w:rPr>
      <w:sz w:val="28"/>
      <w:szCs w:val="28"/>
      <w:lang w:eastAsia="ru-RU"/>
    </w:rPr>
  </w:style>
  <w:style w:type="character" w:customStyle="1" w:styleId="1fe">
    <w:name w:val="Слабое выделение1"/>
    <w:rsid w:val="005C26A9"/>
    <w:rPr>
      <w:i/>
      <w:color w:val="808080"/>
    </w:rPr>
  </w:style>
  <w:style w:type="paragraph" w:customStyle="1" w:styleId="Step3">
    <w:name w:val="Step 3"/>
    <w:basedOn w:val="af"/>
    <w:rsid w:val="005C26A9"/>
    <w:pPr>
      <w:numPr>
        <w:numId w:val="56"/>
      </w:numPr>
      <w:tabs>
        <w:tab w:val="left" w:pos="2275"/>
      </w:tabs>
      <w:spacing w:after="60"/>
    </w:pPr>
    <w:rPr>
      <w:rFonts w:ascii="Times New Roman" w:hAnsi="Times New Roman"/>
      <w:i w:val="0"/>
      <w:sz w:val="22"/>
      <w:lang w:val="en-GB" w:eastAsia="en-US"/>
    </w:rPr>
  </w:style>
  <w:style w:type="paragraph" w:customStyle="1" w:styleId="aa">
    <w:name w:val="Маркированный список стандарт"/>
    <w:basedOn w:val="3f1"/>
    <w:link w:val="affffffffffff2"/>
    <w:rsid w:val="005C26A9"/>
    <w:pPr>
      <w:numPr>
        <w:numId w:val="57"/>
      </w:numPr>
      <w:spacing w:before="0" w:after="0" w:line="360" w:lineRule="auto"/>
      <w:ind w:left="1418" w:hanging="340"/>
    </w:pPr>
    <w:rPr>
      <w:sz w:val="28"/>
      <w:lang w:val="en-GB" w:eastAsia="en-US"/>
    </w:rPr>
  </w:style>
  <w:style w:type="paragraph" w:customStyle="1" w:styleId="ab">
    <w:name w:val="маркированный список отступ прозрачный"/>
    <w:basedOn w:val="3f1"/>
    <w:rsid w:val="005C26A9"/>
    <w:pPr>
      <w:numPr>
        <w:ilvl w:val="1"/>
        <w:numId w:val="57"/>
      </w:numPr>
      <w:spacing w:before="0" w:after="0"/>
      <w:ind w:left="2149" w:hanging="357"/>
      <w:jc w:val="left"/>
    </w:pPr>
    <w:rPr>
      <w:sz w:val="28"/>
      <w:lang w:val="en-GB" w:eastAsia="en-US"/>
    </w:rPr>
  </w:style>
  <w:style w:type="character" w:customStyle="1" w:styleId="affffffffffff2">
    <w:name w:val="Маркированный список стандарт Знак"/>
    <w:link w:val="aa"/>
    <w:locked/>
    <w:rsid w:val="005C26A9"/>
    <w:rPr>
      <w:sz w:val="28"/>
      <w:szCs w:val="24"/>
      <w:lang w:val="en-GB" w:eastAsia="en-US"/>
    </w:rPr>
  </w:style>
  <w:style w:type="paragraph" w:customStyle="1" w:styleId="1ff">
    <w:name w:val="Рецензия1"/>
    <w:hidden/>
    <w:semiHidden/>
    <w:rsid w:val="005C26A9"/>
    <w:rPr>
      <w:sz w:val="24"/>
      <w:szCs w:val="24"/>
      <w:lang w:eastAsia="ru-RU"/>
    </w:rPr>
  </w:style>
  <w:style w:type="paragraph" w:customStyle="1" w:styleId="1ff0">
    <w:name w:val="_Заголовок 1"/>
    <w:basedOn w:val="1"/>
    <w:rsid w:val="00B32DCB"/>
    <w:pPr>
      <w:keepLines/>
      <w:numPr>
        <w:numId w:val="0"/>
      </w:numPr>
      <w:tabs>
        <w:tab w:val="num" w:pos="360"/>
        <w:tab w:val="left" w:pos="658"/>
      </w:tabs>
      <w:jc w:val="center"/>
    </w:pPr>
    <w:rPr>
      <w:rFonts w:ascii="Times New Roman ??????????" w:hAnsi="Times New Roman ??????????"/>
      <w:bCs/>
      <w:kern w:val="32"/>
      <w:szCs w:val="32"/>
    </w:rPr>
  </w:style>
  <w:style w:type="paragraph" w:customStyle="1" w:styleId="affffffffffff3">
    <w:name w:val="_Основной перед списком"/>
    <w:basedOn w:val="affffffffffff4"/>
    <w:link w:val="affffffffffff5"/>
    <w:rsid w:val="005C26A9"/>
    <w:pPr>
      <w:keepNext/>
      <w:spacing w:before="60"/>
    </w:pPr>
  </w:style>
  <w:style w:type="paragraph" w:customStyle="1" w:styleId="2fb">
    <w:name w:val="_Заголовок 2"/>
    <w:basedOn w:val="20"/>
    <w:link w:val="2fc"/>
    <w:rsid w:val="005C26A9"/>
    <w:pPr>
      <w:widowControl w:val="0"/>
      <w:autoSpaceDN w:val="0"/>
      <w:adjustRightInd w:val="0"/>
      <w:spacing w:after="160" w:line="360" w:lineRule="atLeast"/>
      <w:ind w:left="576" w:firstLine="275"/>
      <w:textAlignment w:val="baseline"/>
    </w:pPr>
    <w:rPr>
      <w:sz w:val="32"/>
    </w:rPr>
  </w:style>
  <w:style w:type="paragraph" w:customStyle="1" w:styleId="affffffffffff4">
    <w:name w:val="_Основной с красной строки"/>
    <w:basedOn w:val="af"/>
    <w:link w:val="affffffffffff6"/>
    <w:rsid w:val="005C26A9"/>
    <w:pPr>
      <w:spacing w:line="360" w:lineRule="exact"/>
      <w:ind w:firstLine="709"/>
    </w:pPr>
    <w:rPr>
      <w:rFonts w:ascii="Times New Roman" w:hAnsi="Times New Roman"/>
      <w:i w:val="0"/>
      <w:sz w:val="24"/>
      <w:szCs w:val="24"/>
    </w:rPr>
  </w:style>
  <w:style w:type="character" w:customStyle="1" w:styleId="2fc">
    <w:name w:val="_Заголовок 2 Знак"/>
    <w:link w:val="2fb"/>
    <w:locked/>
    <w:rsid w:val="005C26A9"/>
    <w:rPr>
      <w:b/>
      <w:bCs/>
      <w:iCs/>
      <w:sz w:val="32"/>
      <w:szCs w:val="28"/>
      <w:lang w:eastAsia="ru-RU"/>
    </w:rPr>
  </w:style>
  <w:style w:type="character" w:customStyle="1" w:styleId="affffffffffff6">
    <w:name w:val="_Основной с красной строки Знак"/>
    <w:link w:val="affffffffffff4"/>
    <w:locked/>
    <w:rsid w:val="005C26A9"/>
    <w:rPr>
      <w:sz w:val="24"/>
    </w:rPr>
  </w:style>
  <w:style w:type="character" w:customStyle="1" w:styleId="affffffffffff5">
    <w:name w:val="_Основной перед списком Знак"/>
    <w:link w:val="affffffffffff3"/>
    <w:locked/>
    <w:rsid w:val="005C26A9"/>
    <w:rPr>
      <w:sz w:val="24"/>
    </w:rPr>
  </w:style>
  <w:style w:type="paragraph" w:customStyle="1" w:styleId="4">
    <w:name w:val="Абзац списка4"/>
    <w:basedOn w:val="af"/>
    <w:rsid w:val="005C26A9"/>
    <w:pPr>
      <w:widowControl w:val="0"/>
      <w:numPr>
        <w:numId w:val="52"/>
      </w:numPr>
      <w:suppressAutoHyphens/>
      <w:jc w:val="left"/>
    </w:pPr>
    <w:rPr>
      <w:rFonts w:ascii="Times New Roman" w:hAnsi="Times New Roman" w:cs="Tahoma"/>
      <w:i w:val="0"/>
      <w:kern w:val="1"/>
      <w:sz w:val="24"/>
      <w:szCs w:val="24"/>
      <w:lang w:eastAsia="hi-IN" w:bidi="hi-IN"/>
    </w:rPr>
  </w:style>
  <w:style w:type="paragraph" w:customStyle="1" w:styleId="Application">
    <w:name w:val="Application"/>
    <w:basedOn w:val="afa"/>
    <w:rsid w:val="005C26A9"/>
    <w:pPr>
      <w:widowControl w:val="0"/>
      <w:suppressAutoHyphens/>
      <w:spacing w:after="120" w:line="240" w:lineRule="auto"/>
      <w:ind w:firstLine="0"/>
      <w:jc w:val="left"/>
    </w:pPr>
    <w:rPr>
      <w:rFonts w:cs="Tahoma"/>
      <w:b/>
      <w:kern w:val="1"/>
      <w:szCs w:val="24"/>
      <w:lang w:eastAsia="hi-IN" w:bidi="hi-IN"/>
    </w:rPr>
  </w:style>
  <w:style w:type="paragraph" w:customStyle="1" w:styleId="affffffffffff7">
    <w:name w:val="Текст таблицы слева"/>
    <w:basedOn w:val="af"/>
    <w:link w:val="affffffffffff8"/>
    <w:rsid w:val="005C26A9"/>
    <w:rPr>
      <w:rFonts w:ascii="Arial" w:hAnsi="Arial"/>
      <w:i w:val="0"/>
      <w:spacing w:val="-5"/>
      <w:sz w:val="24"/>
      <w:lang w:eastAsia="en-US"/>
    </w:rPr>
  </w:style>
  <w:style w:type="character" w:customStyle="1" w:styleId="affffffffffff8">
    <w:name w:val="Текст таблицы слева Знак"/>
    <w:link w:val="affffffffffff7"/>
    <w:locked/>
    <w:rsid w:val="005C26A9"/>
    <w:rPr>
      <w:rFonts w:ascii="Arial" w:hAnsi="Arial"/>
      <w:spacing w:val="-5"/>
      <w:sz w:val="24"/>
      <w:lang w:val="x-none" w:eastAsia="en-US"/>
    </w:rPr>
  </w:style>
  <w:style w:type="character" w:customStyle="1" w:styleId="afffffa">
    <w:name w:val="Обычный (Интернет) Знак"/>
    <w:aliases w:val="Обычный (Web) Знак"/>
    <w:link w:val="afffff9"/>
    <w:locked/>
    <w:rsid w:val="005C26A9"/>
    <w:rPr>
      <w:rFonts w:ascii="Arial" w:hAnsi="Arial"/>
    </w:rPr>
  </w:style>
  <w:style w:type="paragraph" w:customStyle="1" w:styleId="phPictureText">
    <w:name w:val="ph_PictureText"/>
    <w:basedOn w:val="phNormal"/>
    <w:link w:val="phPictureText0"/>
    <w:rsid w:val="005C26A9"/>
    <w:pPr>
      <w:ind w:firstLine="0"/>
      <w:jc w:val="center"/>
    </w:pPr>
    <w:rPr>
      <w:rFonts w:ascii="Times New Roman" w:hAnsi="Times New Roman"/>
      <w:b/>
    </w:rPr>
  </w:style>
  <w:style w:type="character" w:customStyle="1" w:styleId="phPictureText0">
    <w:name w:val="ph_PictureText Знак"/>
    <w:link w:val="phPictureText"/>
    <w:locked/>
    <w:rsid w:val="005C26A9"/>
    <w:rPr>
      <w:b/>
      <w:sz w:val="24"/>
    </w:rPr>
  </w:style>
  <w:style w:type="paragraph" w:customStyle="1" w:styleId="phTable">
    <w:name w:val="ph_Table"/>
    <w:basedOn w:val="phNormal"/>
    <w:link w:val="phTable0"/>
    <w:rsid w:val="005C26A9"/>
    <w:pPr>
      <w:keepNext/>
      <w:ind w:firstLine="0"/>
    </w:pPr>
    <w:rPr>
      <w:rFonts w:ascii="Times New Roman" w:hAnsi="Times New Roman"/>
      <w:b/>
    </w:rPr>
  </w:style>
  <w:style w:type="character" w:customStyle="1" w:styleId="phTable0">
    <w:name w:val="ph_Table Знак"/>
    <w:link w:val="phTable"/>
    <w:locked/>
    <w:rsid w:val="005C26A9"/>
    <w:rPr>
      <w:b/>
      <w:sz w:val="24"/>
    </w:rPr>
  </w:style>
  <w:style w:type="paragraph" w:customStyle="1" w:styleId="phTableText">
    <w:name w:val="ph_TableText"/>
    <w:basedOn w:val="phTable"/>
    <w:link w:val="phTableText0"/>
    <w:rsid w:val="005C26A9"/>
    <w:pPr>
      <w:keepNext w:val="0"/>
      <w:keepLines/>
    </w:pPr>
    <w:rPr>
      <w:b w:val="0"/>
      <w:bCs/>
    </w:rPr>
  </w:style>
  <w:style w:type="character" w:customStyle="1" w:styleId="phTableText0">
    <w:name w:val="ph_TableText Знак"/>
    <w:link w:val="phTableText"/>
    <w:locked/>
    <w:rsid w:val="005C26A9"/>
    <w:rPr>
      <w:sz w:val="24"/>
    </w:rPr>
  </w:style>
  <w:style w:type="character" w:customStyle="1" w:styleId="phSubtitle0">
    <w:name w:val="ph_Subtitle Знак"/>
    <w:link w:val="phSubtitle"/>
    <w:locked/>
    <w:rsid w:val="005C26A9"/>
    <w:rPr>
      <w:b/>
      <w:sz w:val="24"/>
    </w:rPr>
  </w:style>
  <w:style w:type="paragraph" w:customStyle="1" w:styleId="phBullet1">
    <w:name w:val="ph_Bullet 1"/>
    <w:basedOn w:val="phNormal"/>
    <w:link w:val="phBullet10"/>
    <w:rsid w:val="005C26A9"/>
    <w:pPr>
      <w:numPr>
        <w:numId w:val="58"/>
      </w:numPr>
      <w:jc w:val="both"/>
    </w:pPr>
    <w:rPr>
      <w:rFonts w:ascii="Times New Roman" w:hAnsi="Times New Roman"/>
    </w:rPr>
  </w:style>
  <w:style w:type="character" w:customStyle="1" w:styleId="phBullet10">
    <w:name w:val="ph_Bullet 1 Знак Знак"/>
    <w:link w:val="phBullet1"/>
    <w:locked/>
    <w:rsid w:val="005C26A9"/>
    <w:rPr>
      <w:sz w:val="24"/>
      <w:szCs w:val="24"/>
      <w:lang w:eastAsia="ru-RU"/>
    </w:rPr>
  </w:style>
  <w:style w:type="paragraph" w:customStyle="1" w:styleId="410">
    <w:name w:val="Абзац списка41"/>
    <w:basedOn w:val="af"/>
    <w:rsid w:val="005C26A9"/>
    <w:pPr>
      <w:spacing w:after="200" w:line="276" w:lineRule="auto"/>
      <w:ind w:left="720"/>
      <w:jc w:val="left"/>
    </w:pPr>
    <w:rPr>
      <w:rFonts w:ascii="Calibri" w:hAnsi="Calibri"/>
      <w:i w:val="0"/>
      <w:sz w:val="22"/>
      <w:szCs w:val="22"/>
      <w:lang w:eastAsia="en-US"/>
    </w:rPr>
  </w:style>
  <w:style w:type="character" w:customStyle="1" w:styleId="75">
    <w:name w:val="Знак Знак7"/>
    <w:locked/>
    <w:rsid w:val="005C26A9"/>
    <w:rPr>
      <w:sz w:val="24"/>
    </w:rPr>
  </w:style>
  <w:style w:type="paragraph" w:customStyle="1" w:styleId="1ff1">
    <w:name w:val="Список1"/>
    <w:basedOn w:val="af"/>
    <w:link w:val="1ff2"/>
    <w:rsid w:val="005C26A9"/>
    <w:pPr>
      <w:tabs>
        <w:tab w:val="num" w:pos="1571"/>
      </w:tabs>
      <w:spacing w:line="360" w:lineRule="auto"/>
      <w:ind w:left="1571" w:hanging="358"/>
    </w:pPr>
    <w:rPr>
      <w:rFonts w:ascii="Times New Roman" w:hAnsi="Times New Roman"/>
      <w:i w:val="0"/>
      <w:sz w:val="24"/>
      <w:szCs w:val="24"/>
    </w:rPr>
  </w:style>
  <w:style w:type="character" w:customStyle="1" w:styleId="1ff2">
    <w:name w:val="Список1 Знак"/>
    <w:link w:val="1ff1"/>
    <w:locked/>
    <w:rsid w:val="005C26A9"/>
    <w:rPr>
      <w:sz w:val="24"/>
    </w:rPr>
  </w:style>
  <w:style w:type="paragraph" w:customStyle="1" w:styleId="affffffffffff9">
    <w:name w:val="ГС_Основной_текст"/>
    <w:rsid w:val="005C26A9"/>
    <w:pPr>
      <w:tabs>
        <w:tab w:val="left" w:pos="851"/>
      </w:tabs>
      <w:spacing w:before="60" w:after="60" w:line="360" w:lineRule="auto"/>
      <w:ind w:firstLine="851"/>
    </w:pPr>
    <w:rPr>
      <w:sz w:val="24"/>
      <w:szCs w:val="24"/>
      <w:lang w:eastAsia="ru-RU"/>
    </w:rPr>
  </w:style>
  <w:style w:type="paragraph" w:customStyle="1" w:styleId="affffffffffffa">
    <w:name w:val="СВ_Обычный"/>
    <w:basedOn w:val="af"/>
    <w:rsid w:val="005C26A9"/>
    <w:pPr>
      <w:spacing w:before="120" w:after="120"/>
      <w:ind w:firstLine="709"/>
    </w:pPr>
    <w:rPr>
      <w:rFonts w:ascii="Times New Roman" w:hAnsi="Times New Roman"/>
      <w:i w:val="0"/>
      <w:iCs/>
      <w:sz w:val="24"/>
      <w:szCs w:val="24"/>
    </w:rPr>
  </w:style>
  <w:style w:type="paragraph" w:customStyle="1" w:styleId="a2">
    <w:name w:val="Цифры список"/>
    <w:basedOn w:val="af"/>
    <w:link w:val="affffffffffffb"/>
    <w:rsid w:val="005C26A9"/>
    <w:pPr>
      <w:numPr>
        <w:ilvl w:val="1"/>
        <w:numId w:val="59"/>
      </w:numPr>
      <w:spacing w:line="360" w:lineRule="auto"/>
    </w:pPr>
    <w:rPr>
      <w:rFonts w:ascii="Times New Roman" w:hAnsi="Times New Roman"/>
      <w:i w:val="0"/>
      <w:szCs w:val="24"/>
    </w:rPr>
  </w:style>
  <w:style w:type="character" w:customStyle="1" w:styleId="affffffffffffb">
    <w:name w:val="Цифры список Знак"/>
    <w:link w:val="a2"/>
    <w:locked/>
    <w:rsid w:val="005C26A9"/>
    <w:rPr>
      <w:sz w:val="28"/>
      <w:szCs w:val="24"/>
      <w:lang w:eastAsia="ru-RU"/>
    </w:rPr>
  </w:style>
  <w:style w:type="paragraph" w:customStyle="1" w:styleId="a1">
    <w:name w:val="Тире список"/>
    <w:basedOn w:val="4"/>
    <w:link w:val="affffffffffffc"/>
    <w:rsid w:val="005C26A9"/>
    <w:pPr>
      <w:widowControl/>
      <w:numPr>
        <w:numId w:val="59"/>
      </w:numPr>
      <w:suppressAutoHyphens w:val="0"/>
      <w:spacing w:line="360" w:lineRule="auto"/>
      <w:jc w:val="both"/>
    </w:pPr>
    <w:rPr>
      <w:rFonts w:cs="Times New Roman"/>
      <w:kern w:val="0"/>
      <w:sz w:val="28"/>
      <w:lang w:eastAsia="ru-RU" w:bidi="ar-SA"/>
    </w:rPr>
  </w:style>
  <w:style w:type="paragraph" w:customStyle="1" w:styleId="a5">
    <w:name w:val="Точки список"/>
    <w:basedOn w:val="4"/>
    <w:link w:val="affffffffffffd"/>
    <w:rsid w:val="005C26A9"/>
    <w:pPr>
      <w:widowControl/>
      <w:numPr>
        <w:numId w:val="60"/>
      </w:numPr>
      <w:suppressAutoHyphens w:val="0"/>
      <w:spacing w:line="360" w:lineRule="auto"/>
      <w:ind w:left="1843" w:hanging="567"/>
      <w:jc w:val="both"/>
    </w:pPr>
    <w:rPr>
      <w:rFonts w:cs="Times New Roman"/>
      <w:kern w:val="0"/>
      <w:sz w:val="28"/>
      <w:lang w:eastAsia="ru-RU" w:bidi="ar-SA"/>
    </w:rPr>
  </w:style>
  <w:style w:type="character" w:customStyle="1" w:styleId="affffffffffffc">
    <w:name w:val="Тире список Знак"/>
    <w:link w:val="a1"/>
    <w:locked/>
    <w:rsid w:val="005C26A9"/>
    <w:rPr>
      <w:sz w:val="28"/>
      <w:szCs w:val="24"/>
      <w:lang w:eastAsia="ru-RU"/>
    </w:rPr>
  </w:style>
  <w:style w:type="character" w:customStyle="1" w:styleId="affffffffffffd">
    <w:name w:val="Точки список Знак"/>
    <w:link w:val="a5"/>
    <w:locked/>
    <w:rsid w:val="005C26A9"/>
    <w:rPr>
      <w:sz w:val="28"/>
      <w:szCs w:val="24"/>
      <w:lang w:eastAsia="ru-RU"/>
    </w:rPr>
  </w:style>
  <w:style w:type="paragraph" w:customStyle="1" w:styleId="3f2">
    <w:name w:val="Заголовок 3 уровня"/>
    <w:basedOn w:val="20"/>
    <w:link w:val="3f3"/>
    <w:rsid w:val="005C26A9"/>
    <w:pPr>
      <w:keepLines/>
      <w:numPr>
        <w:ilvl w:val="0"/>
        <w:numId w:val="0"/>
      </w:numPr>
      <w:ind w:firstLine="709"/>
    </w:pPr>
    <w:rPr>
      <w:iCs w:val="0"/>
      <w:lang w:eastAsia="en-US"/>
    </w:rPr>
  </w:style>
  <w:style w:type="paragraph" w:customStyle="1" w:styleId="4b">
    <w:name w:val="Заголовок 4 уровня"/>
    <w:basedOn w:val="20"/>
    <w:rsid w:val="005C26A9"/>
    <w:pPr>
      <w:keepLines/>
      <w:numPr>
        <w:ilvl w:val="0"/>
        <w:numId w:val="0"/>
      </w:numPr>
      <w:ind w:firstLine="709"/>
    </w:pPr>
    <w:rPr>
      <w:b w:val="0"/>
      <w:i/>
      <w:iCs w:val="0"/>
      <w:lang w:eastAsia="en-US"/>
    </w:rPr>
  </w:style>
  <w:style w:type="character" w:customStyle="1" w:styleId="3f3">
    <w:name w:val="Заголовок 3 уровня Знак"/>
    <w:link w:val="3f2"/>
    <w:locked/>
    <w:rsid w:val="005C26A9"/>
    <w:rPr>
      <w:b/>
      <w:sz w:val="28"/>
      <w:lang w:val="x-none" w:eastAsia="en-US"/>
    </w:rPr>
  </w:style>
  <w:style w:type="character" w:customStyle="1" w:styleId="affffffffffffe">
    <w:name w:val="Гипертекстовая ссылка"/>
    <w:rsid w:val="005C26A9"/>
    <w:rPr>
      <w:b/>
      <w:color w:val="008000"/>
    </w:rPr>
  </w:style>
  <w:style w:type="character" w:customStyle="1" w:styleId="710">
    <w:name w:val="Знак Знак71"/>
    <w:locked/>
    <w:rsid w:val="005C26A9"/>
    <w:rPr>
      <w:sz w:val="24"/>
    </w:rPr>
  </w:style>
  <w:style w:type="paragraph" w:customStyle="1" w:styleId="5a">
    <w:name w:val="Абзац списка5"/>
    <w:basedOn w:val="af"/>
    <w:rsid w:val="00653A20"/>
    <w:pPr>
      <w:spacing w:after="200" w:line="276" w:lineRule="auto"/>
      <w:ind w:left="720"/>
      <w:jc w:val="left"/>
    </w:pPr>
    <w:rPr>
      <w:rFonts w:ascii="Calibri" w:hAnsi="Calibri"/>
      <w:i w:val="0"/>
      <w:sz w:val="22"/>
      <w:szCs w:val="22"/>
      <w:lang w:eastAsia="en-US"/>
    </w:rPr>
  </w:style>
  <w:style w:type="paragraph" w:customStyle="1" w:styleId="UTB">
    <w:name w:val="UTB_Табл"/>
    <w:basedOn w:val="af"/>
    <w:link w:val="UTB0"/>
    <w:rsid w:val="00E0128B"/>
    <w:pPr>
      <w:spacing w:before="40" w:after="40" w:line="360" w:lineRule="exact"/>
      <w:ind w:left="113" w:right="113"/>
    </w:pPr>
    <w:rPr>
      <w:rFonts w:ascii="Times New Roman" w:hAnsi="Times New Roman"/>
      <w:i w:val="0"/>
      <w:lang w:eastAsia="en-US"/>
    </w:rPr>
  </w:style>
  <w:style w:type="character" w:customStyle="1" w:styleId="UTB0">
    <w:name w:val="UTB_Табл Знак"/>
    <w:link w:val="UTB"/>
    <w:locked/>
    <w:rsid w:val="00E0128B"/>
    <w:rPr>
      <w:sz w:val="28"/>
      <w:lang w:val="x-none" w:eastAsia="en-US"/>
    </w:rPr>
  </w:style>
  <w:style w:type="paragraph" w:customStyle="1" w:styleId="PamkaSmall">
    <w:name w:val="PamkaSmall"/>
    <w:basedOn w:val="af"/>
    <w:rsid w:val="00927984"/>
    <w:pPr>
      <w:jc w:val="left"/>
    </w:pPr>
    <w:rPr>
      <w:rFonts w:ascii="Arial" w:hAnsi="Arial"/>
      <w:sz w:val="16"/>
      <w:lang w:eastAsia="ja-JP"/>
    </w:rPr>
  </w:style>
  <w:style w:type="paragraph" w:customStyle="1" w:styleId="PamkaNum">
    <w:name w:val="PamkaNum"/>
    <w:basedOn w:val="af"/>
    <w:rsid w:val="00927984"/>
    <w:pPr>
      <w:jc w:val="center"/>
    </w:pPr>
    <w:rPr>
      <w:rFonts w:ascii="Arial" w:hAnsi="Arial"/>
      <w:sz w:val="20"/>
      <w:lang w:eastAsia="ja-JP"/>
    </w:rPr>
  </w:style>
  <w:style w:type="paragraph" w:customStyle="1" w:styleId="PamkaGraf">
    <w:name w:val="PamkaGraf"/>
    <w:basedOn w:val="af"/>
    <w:rsid w:val="00927984"/>
    <w:pPr>
      <w:jc w:val="left"/>
    </w:pPr>
    <w:rPr>
      <w:rFonts w:ascii="Arial" w:hAnsi="Arial"/>
      <w:sz w:val="8"/>
      <w:lang w:eastAsia="ja-JP"/>
    </w:rPr>
  </w:style>
  <w:style w:type="paragraph" w:customStyle="1" w:styleId="ConsPlusTitle">
    <w:name w:val="ConsPlusTitle"/>
    <w:rsid w:val="007740B6"/>
    <w:pPr>
      <w:widowControl w:val="0"/>
      <w:autoSpaceDE w:val="0"/>
      <w:autoSpaceDN w:val="0"/>
      <w:adjustRightInd w:val="0"/>
    </w:pPr>
    <w:rPr>
      <w:rFonts w:ascii="Calibri" w:hAnsi="Calibri" w:cs="Calibri"/>
      <w:b/>
      <w:bCs/>
      <w:sz w:val="22"/>
      <w:szCs w:val="22"/>
      <w:lang w:eastAsia="ru-RU"/>
    </w:rPr>
  </w:style>
  <w:style w:type="character" w:customStyle="1" w:styleId="1ff3">
    <w:name w:val="Сильное выделение1"/>
    <w:rsid w:val="009E44E1"/>
    <w:rPr>
      <w:b/>
      <w:i/>
      <w:color w:val="4F81BD"/>
    </w:rPr>
  </w:style>
  <w:style w:type="paragraph" w:customStyle="1" w:styleId="a4">
    <w:name w:val="список отчет"/>
    <w:basedOn w:val="phNormal"/>
    <w:link w:val="afffffffffffff"/>
    <w:rsid w:val="00554CDF"/>
    <w:pPr>
      <w:numPr>
        <w:numId w:val="61"/>
      </w:numPr>
      <w:jc w:val="both"/>
    </w:pPr>
    <w:rPr>
      <w:rFonts w:ascii="Times New Roman" w:hAnsi="Times New Roman"/>
    </w:rPr>
  </w:style>
  <w:style w:type="character" w:customStyle="1" w:styleId="afffffffffffff">
    <w:name w:val="список отчет Знак"/>
    <w:link w:val="a4"/>
    <w:locked/>
    <w:rsid w:val="00554CDF"/>
    <w:rPr>
      <w:sz w:val="24"/>
      <w:szCs w:val="24"/>
      <w:lang w:eastAsia="ru-RU"/>
    </w:rPr>
  </w:style>
  <w:style w:type="numbering" w:customStyle="1" w:styleId="Bulleted4">
    <w:name w:val="Bulleted 4"/>
    <w:rsid w:val="00D01751"/>
    <w:pPr>
      <w:numPr>
        <w:numId w:val="14"/>
      </w:numPr>
    </w:pPr>
  </w:style>
  <w:style w:type="numbering" w:customStyle="1" w:styleId="Bulleted">
    <w:name w:val="Bulleted"/>
    <w:rsid w:val="00D01751"/>
    <w:pPr>
      <w:numPr>
        <w:numId w:val="3"/>
      </w:numPr>
    </w:pPr>
  </w:style>
  <w:style w:type="numbering" w:customStyle="1" w:styleId="Style3">
    <w:name w:val="Style3"/>
    <w:rsid w:val="00D01751"/>
    <w:pPr>
      <w:numPr>
        <w:numId w:val="26"/>
      </w:numPr>
    </w:pPr>
  </w:style>
  <w:style w:type="numbering" w:customStyle="1" w:styleId="Bulleted2">
    <w:name w:val="Bulleted 2"/>
    <w:rsid w:val="00D01751"/>
    <w:pPr>
      <w:numPr>
        <w:numId w:val="12"/>
      </w:numPr>
    </w:pPr>
  </w:style>
  <w:style w:type="numbering" w:customStyle="1" w:styleId="Style6">
    <w:name w:val="Style6"/>
    <w:rsid w:val="00D01751"/>
    <w:pPr>
      <w:numPr>
        <w:numId w:val="29"/>
      </w:numPr>
    </w:pPr>
  </w:style>
  <w:style w:type="numbering" w:customStyle="1" w:styleId="ListBulleted0">
    <w:name w:val="List_Bulleted"/>
    <w:rsid w:val="00D01751"/>
    <w:pPr>
      <w:numPr>
        <w:numId w:val="1"/>
      </w:numPr>
    </w:pPr>
  </w:style>
  <w:style w:type="numbering" w:customStyle="1" w:styleId="Bulleted3">
    <w:name w:val="Bulleted 3"/>
    <w:rsid w:val="00D01751"/>
    <w:pPr>
      <w:numPr>
        <w:numId w:val="13"/>
      </w:numPr>
    </w:pPr>
  </w:style>
  <w:style w:type="numbering" w:customStyle="1" w:styleId="StyleNumbered">
    <w:name w:val="Style Numbered"/>
    <w:rsid w:val="00D01751"/>
    <w:pPr>
      <w:numPr>
        <w:numId w:val="24"/>
      </w:numPr>
    </w:pPr>
  </w:style>
  <w:style w:type="numbering" w:customStyle="1" w:styleId="Style7">
    <w:name w:val="Style7"/>
    <w:rsid w:val="00D01751"/>
    <w:pPr>
      <w:numPr>
        <w:numId w:val="30"/>
      </w:numPr>
    </w:pPr>
  </w:style>
  <w:style w:type="numbering" w:customStyle="1" w:styleId="StyleBulleted">
    <w:name w:val="Style Bulleted"/>
    <w:rsid w:val="00D01751"/>
    <w:pPr>
      <w:numPr>
        <w:numId w:val="17"/>
      </w:numPr>
    </w:pPr>
  </w:style>
  <w:style w:type="numbering" w:customStyle="1" w:styleId="StyleOutlinenumbered">
    <w:name w:val="Style Outline numbered"/>
    <w:rsid w:val="00D01751"/>
    <w:pPr>
      <w:numPr>
        <w:numId w:val="7"/>
      </w:numPr>
    </w:pPr>
  </w:style>
  <w:style w:type="numbering" w:customStyle="1" w:styleId="Style5">
    <w:name w:val="Style5"/>
    <w:rsid w:val="00D01751"/>
    <w:pPr>
      <w:numPr>
        <w:numId w:val="28"/>
      </w:numPr>
    </w:pPr>
  </w:style>
  <w:style w:type="numbering" w:customStyle="1" w:styleId="Style4">
    <w:name w:val="Style4"/>
    <w:rsid w:val="00D01751"/>
    <w:pPr>
      <w:numPr>
        <w:numId w:val="27"/>
      </w:numPr>
    </w:pPr>
  </w:style>
  <w:style w:type="numbering" w:customStyle="1" w:styleId="StyleBulleted10pt">
    <w:name w:val="Style Bulleted 10 pt"/>
    <w:rsid w:val="00D01751"/>
    <w:pPr>
      <w:numPr>
        <w:numId w:val="18"/>
      </w:numPr>
    </w:pPr>
  </w:style>
  <w:style w:type="numbering" w:styleId="1ai">
    <w:name w:val="Outline List 1"/>
    <w:basedOn w:val="af2"/>
    <w:rsid w:val="00D01751"/>
    <w:pPr>
      <w:numPr>
        <w:numId w:val="25"/>
      </w:numPr>
    </w:pPr>
  </w:style>
  <w:style w:type="numbering" w:customStyle="1" w:styleId="Bulleted1">
    <w:name w:val="Bulleted 1"/>
    <w:rsid w:val="00D01751"/>
    <w:pPr>
      <w:numPr>
        <w:numId w:val="11"/>
      </w:numPr>
    </w:pPr>
  </w:style>
  <w:style w:type="paragraph" w:customStyle="1" w:styleId="ConsPlusNormal">
    <w:name w:val="ConsPlusNormal"/>
    <w:rsid w:val="003A076F"/>
    <w:pPr>
      <w:widowControl w:val="0"/>
      <w:autoSpaceDE w:val="0"/>
      <w:autoSpaceDN w:val="0"/>
      <w:adjustRightInd w:val="0"/>
      <w:ind w:firstLine="720"/>
    </w:pPr>
    <w:rPr>
      <w:rFonts w:ascii="Arial" w:eastAsia="Calibri" w:hAnsi="Arial" w:cs="Arial"/>
      <w:lang w:eastAsia="ru-RU"/>
    </w:rPr>
  </w:style>
  <w:style w:type="character" w:customStyle="1" w:styleId="apple-converted-space">
    <w:name w:val="apple-converted-space"/>
    <w:rsid w:val="00AE6CAB"/>
    <w:rPr>
      <w:rFonts w:cs="Times New Roman"/>
    </w:rPr>
  </w:style>
  <w:style w:type="paragraph" w:styleId="afffffffffffff0">
    <w:name w:val="List Paragraph"/>
    <w:basedOn w:val="af"/>
    <w:uiPriority w:val="34"/>
    <w:qFormat/>
    <w:rsid w:val="00C94A6D"/>
    <w:pPr>
      <w:spacing w:after="200" w:line="276" w:lineRule="auto"/>
      <w:ind w:left="720"/>
      <w:contextualSpacing/>
      <w:jc w:val="left"/>
    </w:pPr>
    <w:rPr>
      <w:rFonts w:ascii="Calibri" w:eastAsia="Calibri" w:hAnsi="Calibri"/>
      <w:i w:val="0"/>
      <w:sz w:val="22"/>
      <w:szCs w:val="22"/>
      <w:lang w:eastAsia="en-US"/>
    </w:rPr>
  </w:style>
  <w:style w:type="paragraph" w:customStyle="1" w:styleId="afffffffffffff1">
    <w:name w:val="Наименование документа"/>
    <w:rsid w:val="006C515E"/>
    <w:pPr>
      <w:spacing w:before="120" w:after="120"/>
      <w:jc w:val="center"/>
    </w:pPr>
    <w:rPr>
      <w:b/>
      <w:noProof/>
      <w:sz w:val="32"/>
      <w:lang w:eastAsia="ru-RU"/>
    </w:rPr>
  </w:style>
  <w:style w:type="paragraph" w:customStyle="1" w:styleId="RZD1">
    <w:name w:val="RZD_Список1"/>
    <w:basedOn w:val="af"/>
    <w:link w:val="RZD10"/>
    <w:qFormat/>
    <w:rsid w:val="0063784F"/>
    <w:pPr>
      <w:spacing w:line="360" w:lineRule="exact"/>
      <w:ind w:left="360" w:hanging="360"/>
    </w:pPr>
    <w:rPr>
      <w:rFonts w:ascii="Times New Roman" w:hAnsi="Times New Roman"/>
      <w:i w:val="0"/>
      <w:lang w:eastAsia="en-US"/>
    </w:rPr>
  </w:style>
  <w:style w:type="character" w:customStyle="1" w:styleId="RZD10">
    <w:name w:val="RZD_Список1 Знак"/>
    <w:link w:val="RZD1"/>
    <w:locked/>
    <w:rsid w:val="0063784F"/>
    <w:rPr>
      <w:sz w:val="28"/>
      <w:lang w:eastAsia="en-US"/>
    </w:rPr>
  </w:style>
  <w:style w:type="paragraph" w:customStyle="1" w:styleId="UTB10">
    <w:name w:val="UTB_Заголовок1"/>
    <w:basedOn w:val="1"/>
    <w:link w:val="UTB11"/>
    <w:qFormat/>
    <w:rsid w:val="0063784F"/>
    <w:pPr>
      <w:pageBreakBefore w:val="0"/>
      <w:numPr>
        <w:numId w:val="0"/>
      </w:numPr>
      <w:tabs>
        <w:tab w:val="clear" w:pos="709"/>
      </w:tabs>
      <w:spacing w:after="60" w:line="360" w:lineRule="exact"/>
    </w:pPr>
    <w:rPr>
      <w:rFonts w:ascii="Times New Roman" w:hAnsi="Times New Roman"/>
      <w:bCs/>
      <w:caps w:val="0"/>
      <w:kern w:val="32"/>
      <w:sz w:val="32"/>
      <w:szCs w:val="32"/>
      <w:lang w:val="x-none" w:eastAsia="en-US"/>
    </w:rPr>
  </w:style>
  <w:style w:type="character" w:customStyle="1" w:styleId="UTB11">
    <w:name w:val="UTB_Заголовок1 Знак"/>
    <w:link w:val="UTB10"/>
    <w:rsid w:val="0063784F"/>
    <w:rPr>
      <w:b/>
      <w:bCs/>
      <w:kern w:val="32"/>
      <w:sz w:val="32"/>
      <w:szCs w:val="32"/>
      <w:lang w:val="x-none" w:eastAsia="en-US"/>
    </w:rPr>
  </w:style>
  <w:style w:type="paragraph" w:customStyle="1" w:styleId="UTB1">
    <w:name w:val="UTB_Список1"/>
    <w:basedOn w:val="af"/>
    <w:link w:val="UTB12"/>
    <w:qFormat/>
    <w:rsid w:val="00AA5F4D"/>
    <w:pPr>
      <w:numPr>
        <w:numId w:val="62"/>
      </w:numPr>
      <w:spacing w:line="360" w:lineRule="exact"/>
    </w:pPr>
    <w:rPr>
      <w:rFonts w:ascii="Times New Roman" w:hAnsi="Times New Roman"/>
      <w:i w:val="0"/>
      <w:lang w:val="x-none" w:eastAsia="en-US"/>
    </w:rPr>
  </w:style>
  <w:style w:type="character" w:customStyle="1" w:styleId="UTB12">
    <w:name w:val="UTB_Список1 Знак"/>
    <w:link w:val="UTB1"/>
    <w:rsid w:val="00AA5F4D"/>
    <w:rPr>
      <w:sz w:val="28"/>
      <w:lang w:val="x-none" w:eastAsia="en-US"/>
    </w:rPr>
  </w:style>
  <w:style w:type="paragraph" w:customStyle="1" w:styleId="220">
    <w:name w:val="Стиль2 Заголовок 2"/>
    <w:next w:val="20"/>
    <w:link w:val="221"/>
    <w:qFormat/>
    <w:rsid w:val="00AA5F4D"/>
    <w:pPr>
      <w:spacing w:after="200" w:line="276" w:lineRule="auto"/>
    </w:pPr>
    <w:rPr>
      <w:b/>
      <w:sz w:val="32"/>
      <w:szCs w:val="32"/>
      <w:lang w:eastAsia="en-US"/>
    </w:rPr>
  </w:style>
  <w:style w:type="character" w:customStyle="1" w:styleId="221">
    <w:name w:val="Стиль2 Заголовок 2 Знак"/>
    <w:link w:val="220"/>
    <w:rsid w:val="00AA5F4D"/>
    <w:rPr>
      <w:b/>
      <w:sz w:val="32"/>
      <w:szCs w:val="32"/>
      <w:lang w:eastAsia="en-US"/>
    </w:rPr>
  </w:style>
  <w:style w:type="paragraph" w:customStyle="1" w:styleId="UTB2">
    <w:name w:val="UTB_Текст"/>
    <w:basedOn w:val="af"/>
    <w:link w:val="UTB3"/>
    <w:qFormat/>
    <w:rsid w:val="00DE0F1C"/>
    <w:pPr>
      <w:spacing w:line="360" w:lineRule="exact"/>
      <w:ind w:firstLine="709"/>
    </w:pPr>
    <w:rPr>
      <w:rFonts w:ascii="Times New Roman" w:hAnsi="Times New Roman"/>
      <w:i w:val="0"/>
      <w:szCs w:val="24"/>
    </w:rPr>
  </w:style>
  <w:style w:type="character" w:customStyle="1" w:styleId="UTB3">
    <w:name w:val="UTB_Текст Знак"/>
    <w:link w:val="UTB2"/>
    <w:rsid w:val="00DE0F1C"/>
    <w:rPr>
      <w:sz w:val="28"/>
      <w:szCs w:val="24"/>
    </w:rPr>
  </w:style>
  <w:style w:type="paragraph" w:customStyle="1" w:styleId="afffffffffffff2">
    <w:name w:val="Видимость порождаемых объекто"/>
    <w:basedOn w:val="af"/>
    <w:link w:val="afffffffffffff3"/>
    <w:qFormat/>
    <w:rsid w:val="00DE0F1C"/>
    <w:pPr>
      <w:spacing w:after="200" w:line="276" w:lineRule="auto"/>
      <w:ind w:left="3261"/>
    </w:pPr>
    <w:rPr>
      <w:rFonts w:ascii="Calibri" w:eastAsia="Calibri" w:hAnsi="Calibri"/>
      <w:sz w:val="24"/>
      <w:szCs w:val="24"/>
    </w:rPr>
  </w:style>
  <w:style w:type="character" w:customStyle="1" w:styleId="afffffffffffff3">
    <w:name w:val="Видимость порождаемых объекто Знак"/>
    <w:link w:val="afffffffffffff2"/>
    <w:rsid w:val="00DE0F1C"/>
    <w:rPr>
      <w:rFonts w:ascii="Calibri" w:eastAsia="Calibri" w:hAnsi="Calibri"/>
      <w:i/>
      <w:sz w:val="24"/>
      <w:szCs w:val="24"/>
    </w:rPr>
  </w:style>
  <w:style w:type="paragraph" w:customStyle="1" w:styleId="RZD">
    <w:name w:val="RZD_Текст"/>
    <w:basedOn w:val="af"/>
    <w:link w:val="RZD0"/>
    <w:qFormat/>
    <w:rsid w:val="005F0483"/>
    <w:pPr>
      <w:spacing w:line="360" w:lineRule="exact"/>
      <w:ind w:firstLine="709"/>
    </w:pPr>
    <w:rPr>
      <w:rFonts w:ascii="Times New Roman" w:hAnsi="Times New Roman"/>
      <w:i w:val="0"/>
      <w:szCs w:val="24"/>
    </w:rPr>
  </w:style>
  <w:style w:type="character" w:customStyle="1" w:styleId="RZD0">
    <w:name w:val="RZD_Текст Знак"/>
    <w:link w:val="RZD"/>
    <w:rsid w:val="005F0483"/>
    <w:rPr>
      <w:sz w:val="28"/>
      <w:szCs w:val="24"/>
    </w:rPr>
  </w:style>
  <w:style w:type="paragraph" w:customStyle="1" w:styleId="afffffffffffff4">
    <w:name w:val="Текст в таблице"/>
    <w:basedOn w:val="af"/>
    <w:rsid w:val="00EC1C57"/>
    <w:pPr>
      <w:spacing w:before="120"/>
      <w:jc w:val="left"/>
    </w:pPr>
    <w:rPr>
      <w:rFonts w:ascii="Arial" w:hAnsi="Arial"/>
      <w:i w:val="0"/>
      <w:sz w:val="24"/>
    </w:rPr>
  </w:style>
  <w:style w:type="character" w:customStyle="1" w:styleId="PlainTextChar">
    <w:name w:val="Plain Text Char Знак"/>
    <w:rsid w:val="00995CF7"/>
    <w:rPr>
      <w:rFonts w:ascii="Consolas" w:eastAsia="Times New Roman" w:hAnsi="Consolas"/>
      <w:sz w:val="21"/>
      <w:szCs w:val="21"/>
      <w:lang w:val="x-none"/>
    </w:rPr>
  </w:style>
  <w:style w:type="paragraph" w:customStyle="1" w:styleId="RZD2">
    <w:name w:val="RZD_Название"/>
    <w:basedOn w:val="af"/>
    <w:link w:val="RZD3"/>
    <w:qFormat/>
    <w:rsid w:val="006D46C2"/>
    <w:pPr>
      <w:spacing w:line="360" w:lineRule="exact"/>
      <w:jc w:val="center"/>
    </w:pPr>
    <w:rPr>
      <w:rFonts w:ascii="Times New Roman" w:hAnsi="Times New Roman"/>
      <w:b/>
      <w:i w:val="0"/>
      <w:szCs w:val="28"/>
    </w:rPr>
  </w:style>
  <w:style w:type="character" w:customStyle="1" w:styleId="RZD3">
    <w:name w:val="RZD_Название Знак"/>
    <w:link w:val="RZD2"/>
    <w:rsid w:val="006D46C2"/>
    <w:rPr>
      <w:b/>
      <w:sz w:val="28"/>
      <w:szCs w:val="28"/>
    </w:rPr>
  </w:style>
  <w:style w:type="paragraph" w:styleId="afffffffffffff5">
    <w:name w:val="No Spacing"/>
    <w:link w:val="afffffffffffff6"/>
    <w:uiPriority w:val="1"/>
    <w:qFormat/>
    <w:rsid w:val="00187096"/>
    <w:rPr>
      <w:rFonts w:asciiTheme="minorHAnsi" w:eastAsiaTheme="minorHAnsi" w:hAnsiTheme="minorHAnsi" w:cstheme="minorBidi"/>
      <w:sz w:val="22"/>
      <w:szCs w:val="22"/>
      <w:lang w:eastAsia="en-US"/>
    </w:rPr>
  </w:style>
  <w:style w:type="character" w:customStyle="1" w:styleId="afffffffffffff6">
    <w:name w:val="Без интервала Знак"/>
    <w:link w:val="afffffffffffff5"/>
    <w:uiPriority w:val="1"/>
    <w:rsid w:val="00187096"/>
    <w:rPr>
      <w:rFonts w:asciiTheme="minorHAnsi" w:eastAsiaTheme="minorHAnsi" w:hAnsiTheme="minorHAnsi" w:cstheme="minorBidi"/>
      <w:sz w:val="22"/>
      <w:szCs w:val="22"/>
      <w:lang w:eastAsia="en-US"/>
    </w:rPr>
  </w:style>
  <w:style w:type="paragraph" w:customStyle="1" w:styleId="BClisting10Underline">
    <w:name w:val="BC listing 10 Underline"/>
    <w:basedOn w:val="af"/>
    <w:next w:val="af"/>
    <w:rsid w:val="00187096"/>
    <w:pPr>
      <w:jc w:val="left"/>
    </w:pPr>
    <w:rPr>
      <w:rFonts w:ascii="Courier New" w:hAnsi="Courier New" w:cs="Courier New"/>
      <w:i w:val="0"/>
      <w:sz w:val="20"/>
      <w:szCs w:val="24"/>
      <w:u w:val="single"/>
    </w:rPr>
  </w:style>
  <w:style w:type="paragraph" w:customStyle="1" w:styleId="BClisting10">
    <w:name w:val="BC listing 10"/>
    <w:basedOn w:val="af"/>
    <w:rsid w:val="00187096"/>
    <w:pPr>
      <w:jc w:val="left"/>
    </w:pPr>
    <w:rPr>
      <w:rFonts w:ascii="Courier New" w:hAnsi="Courier New" w:cs="Courier New"/>
      <w:i w:val="0"/>
      <w:sz w:val="20"/>
      <w:szCs w:val="24"/>
    </w:rPr>
  </w:style>
  <w:style w:type="paragraph" w:customStyle="1" w:styleId="BCNormal10">
    <w:name w:val="BC Normal 10"/>
    <w:basedOn w:val="af"/>
    <w:link w:val="BCNormal10Char"/>
    <w:autoRedefine/>
    <w:rsid w:val="00187096"/>
    <w:pPr>
      <w:jc w:val="left"/>
    </w:pPr>
    <w:rPr>
      <w:rFonts w:ascii="Arial" w:hAnsi="Arial"/>
      <w:i w:val="0"/>
      <w:sz w:val="24"/>
      <w:szCs w:val="24"/>
      <w:lang w:val="x-none"/>
    </w:rPr>
  </w:style>
  <w:style w:type="character" w:customStyle="1" w:styleId="BCNormal10Char">
    <w:name w:val="BC Normal 10 Char"/>
    <w:link w:val="BCNormal10"/>
    <w:rsid w:val="00187096"/>
    <w:rPr>
      <w:rFonts w:ascii="Arial" w:hAnsi="Arial"/>
      <w:sz w:val="24"/>
      <w:szCs w:val="24"/>
      <w:lang w:val="x-none" w:eastAsia="ru-RU"/>
    </w:rPr>
  </w:style>
  <w:style w:type="paragraph" w:customStyle="1" w:styleId="BCNormal08">
    <w:name w:val="BC Normal 08"/>
    <w:basedOn w:val="af"/>
    <w:rsid w:val="00187096"/>
    <w:pPr>
      <w:jc w:val="left"/>
    </w:pPr>
    <w:rPr>
      <w:rFonts w:ascii="Times New Roman" w:hAnsi="Times New Roman"/>
      <w:i w:val="0"/>
      <w:sz w:val="16"/>
      <w:szCs w:val="16"/>
    </w:rPr>
  </w:style>
  <w:style w:type="paragraph" w:customStyle="1" w:styleId="1ff4">
    <w:name w:val="Без интервала1"/>
    <w:link w:val="NoSpacingChar"/>
    <w:rsid w:val="00187096"/>
    <w:pPr>
      <w:jc w:val="both"/>
    </w:pPr>
    <w:rPr>
      <w:rFonts w:ascii="Arial" w:hAnsi="Arial"/>
      <w:sz w:val="24"/>
      <w:lang w:eastAsia="ru-RU"/>
    </w:rPr>
  </w:style>
  <w:style w:type="character" w:customStyle="1" w:styleId="NoSpacingChar">
    <w:name w:val="No Spacing Char"/>
    <w:link w:val="1ff4"/>
    <w:locked/>
    <w:rsid w:val="00187096"/>
    <w:rPr>
      <w:rFonts w:ascii="Arial" w:hAnsi="Arial"/>
      <w:sz w:val="24"/>
      <w:lang w:eastAsia="ru-RU"/>
    </w:rPr>
  </w:style>
  <w:style w:type="character" w:customStyle="1" w:styleId="1ff5">
    <w:name w:val="Неразрешенное упоминание1"/>
    <w:basedOn w:val="af0"/>
    <w:uiPriority w:val="99"/>
    <w:semiHidden/>
    <w:unhideWhenUsed/>
    <w:rsid w:val="00E9753C"/>
    <w:rPr>
      <w:color w:val="605E5C"/>
      <w:shd w:val="clear" w:color="auto" w:fill="E1DFDD"/>
    </w:rPr>
  </w:style>
  <w:style w:type="paragraph" w:styleId="afffffffffffff7">
    <w:name w:val="TOC Heading"/>
    <w:basedOn w:val="1"/>
    <w:next w:val="af"/>
    <w:uiPriority w:val="39"/>
    <w:unhideWhenUsed/>
    <w:qFormat/>
    <w:rsid w:val="00E9753C"/>
    <w:pPr>
      <w:keepLines/>
      <w:pageBreakBefore w:val="0"/>
      <w:numPr>
        <w:numId w:val="0"/>
      </w:numPr>
      <w:tabs>
        <w:tab w:val="clear" w:pos="709"/>
      </w:tabs>
      <w:spacing w:after="0" w:line="259" w:lineRule="auto"/>
      <w:jc w:val="left"/>
      <w:outlineLvl w:val="9"/>
    </w:pPr>
    <w:rPr>
      <w:rFonts w:asciiTheme="majorHAnsi" w:eastAsiaTheme="majorEastAsia" w:hAnsiTheme="majorHAnsi" w:cstheme="majorBidi"/>
      <w:b w:val="0"/>
      <w:caps w:val="0"/>
      <w:color w:val="2F5496" w:themeColor="accent1" w:themeShade="BF"/>
      <w:sz w:val="32"/>
      <w:szCs w:val="32"/>
    </w:rPr>
  </w:style>
  <w:style w:type="paragraph" w:customStyle="1" w:styleId="afffffffffffff8">
    <w:name w:val="ЧТЗ_СОДЕРЖАНИЕ"/>
    <w:basedOn w:val="af"/>
    <w:link w:val="afffffffffffff9"/>
    <w:qFormat/>
    <w:rsid w:val="001922E5"/>
    <w:pPr>
      <w:spacing w:before="240" w:after="240"/>
      <w:jc w:val="center"/>
    </w:pPr>
    <w:rPr>
      <w:rFonts w:ascii="Times New Roman" w:eastAsia="Batang" w:hAnsi="Times New Roman"/>
      <w:b/>
      <w:i w:val="0"/>
      <w:szCs w:val="28"/>
    </w:rPr>
  </w:style>
  <w:style w:type="character" w:customStyle="1" w:styleId="afffffffffffff9">
    <w:name w:val="ЧТЗ_СОДЕРЖАНИЕ Знак"/>
    <w:link w:val="afffffffffffff8"/>
    <w:rsid w:val="001922E5"/>
    <w:rPr>
      <w:rFonts w:eastAsia="Batang"/>
      <w:b/>
      <w:sz w:val="28"/>
      <w:szCs w:val="28"/>
      <w:lang w:eastAsia="ru-RU"/>
    </w:rPr>
  </w:style>
  <w:style w:type="paragraph" w:customStyle="1" w:styleId="afffffffffffffa">
    <w:name w:val="ТаблЛевый"/>
    <w:basedOn w:val="af"/>
    <w:link w:val="afffffffffffffb"/>
    <w:uiPriority w:val="4"/>
    <w:rsid w:val="001922E5"/>
    <w:pPr>
      <w:jc w:val="left"/>
    </w:pPr>
    <w:rPr>
      <w:rFonts w:ascii="Times New Roman" w:hAnsi="Times New Roman"/>
      <w:i w:val="0"/>
      <w:sz w:val="24"/>
      <w:szCs w:val="24"/>
      <w:lang w:eastAsia="en-US"/>
    </w:rPr>
  </w:style>
  <w:style w:type="character" w:customStyle="1" w:styleId="afffffffffffffb">
    <w:name w:val="ТаблЛевый Знак"/>
    <w:link w:val="afffffffffffffa"/>
    <w:uiPriority w:val="4"/>
    <w:locked/>
    <w:rsid w:val="001922E5"/>
    <w:rPr>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
        <w:div w:id="27">
          <w:marLeft w:val="0"/>
          <w:marRight w:val="0"/>
          <w:marTop w:val="0"/>
          <w:marBottom w:val="0"/>
          <w:divBdr>
            <w:top w:val="none" w:sz="0" w:space="0" w:color="auto"/>
            <w:left w:val="none" w:sz="0" w:space="0" w:color="auto"/>
            <w:bottom w:val="none" w:sz="0" w:space="0" w:color="auto"/>
            <w:right w:val="none" w:sz="0" w:space="0" w:color="auto"/>
          </w:divBdr>
        </w:div>
        <w:div w:id="37">
          <w:marLeft w:val="0"/>
          <w:marRight w:val="0"/>
          <w:marTop w:val="0"/>
          <w:marBottom w:val="0"/>
          <w:divBdr>
            <w:top w:val="none" w:sz="0" w:space="0" w:color="auto"/>
            <w:left w:val="none" w:sz="0" w:space="0" w:color="auto"/>
            <w:bottom w:val="none" w:sz="0" w:space="0" w:color="auto"/>
            <w:right w:val="none" w:sz="0" w:space="0" w:color="auto"/>
          </w:divBdr>
        </w:div>
        <w:div w:id="43">
          <w:marLeft w:val="0"/>
          <w:marRight w:val="0"/>
          <w:marTop w:val="0"/>
          <w:marBottom w:val="0"/>
          <w:divBdr>
            <w:top w:val="none" w:sz="0" w:space="0" w:color="auto"/>
            <w:left w:val="none" w:sz="0" w:space="0" w:color="auto"/>
            <w:bottom w:val="none" w:sz="0" w:space="0" w:color="auto"/>
            <w:right w:val="none" w:sz="0" w:space="0" w:color="auto"/>
          </w:divBdr>
        </w:div>
        <w:div w:id="45">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
        <w:div w:id="54">
          <w:marLeft w:val="0"/>
          <w:marRight w:val="0"/>
          <w:marTop w:val="0"/>
          <w:marBottom w:val="0"/>
          <w:divBdr>
            <w:top w:val="none" w:sz="0" w:space="0" w:color="auto"/>
            <w:left w:val="none" w:sz="0" w:space="0" w:color="auto"/>
            <w:bottom w:val="none" w:sz="0" w:space="0" w:color="auto"/>
            <w:right w:val="none" w:sz="0" w:space="0" w:color="auto"/>
          </w:divBdr>
        </w:div>
        <w:div w:id="55">
          <w:marLeft w:val="0"/>
          <w:marRight w:val="0"/>
          <w:marTop w:val="0"/>
          <w:marBottom w:val="0"/>
          <w:divBdr>
            <w:top w:val="none" w:sz="0" w:space="0" w:color="auto"/>
            <w:left w:val="none" w:sz="0" w:space="0" w:color="auto"/>
            <w:bottom w:val="none" w:sz="0" w:space="0" w:color="auto"/>
            <w:right w:val="none" w:sz="0" w:space="0" w:color="auto"/>
          </w:divBdr>
        </w:div>
        <w:div w:id="59">
          <w:marLeft w:val="0"/>
          <w:marRight w:val="0"/>
          <w:marTop w:val="0"/>
          <w:marBottom w:val="0"/>
          <w:divBdr>
            <w:top w:val="none" w:sz="0" w:space="0" w:color="auto"/>
            <w:left w:val="none" w:sz="0" w:space="0" w:color="auto"/>
            <w:bottom w:val="none" w:sz="0" w:space="0" w:color="auto"/>
            <w:right w:val="none" w:sz="0" w:space="0" w:color="auto"/>
          </w:divBdr>
        </w:div>
        <w:div w:id="64">
          <w:marLeft w:val="0"/>
          <w:marRight w:val="0"/>
          <w:marTop w:val="0"/>
          <w:marBottom w:val="0"/>
          <w:divBdr>
            <w:top w:val="none" w:sz="0" w:space="0" w:color="auto"/>
            <w:left w:val="none" w:sz="0" w:space="0" w:color="auto"/>
            <w:bottom w:val="none" w:sz="0" w:space="0" w:color="auto"/>
            <w:right w:val="none" w:sz="0" w:space="0" w:color="auto"/>
          </w:divBdr>
        </w:div>
        <w:div w:id="68">
          <w:marLeft w:val="0"/>
          <w:marRight w:val="0"/>
          <w:marTop w:val="0"/>
          <w:marBottom w:val="0"/>
          <w:divBdr>
            <w:top w:val="none" w:sz="0" w:space="0" w:color="auto"/>
            <w:left w:val="none" w:sz="0" w:space="0" w:color="auto"/>
            <w:bottom w:val="none" w:sz="0" w:space="0" w:color="auto"/>
            <w:right w:val="none" w:sz="0" w:space="0" w:color="auto"/>
          </w:divBdr>
        </w:div>
        <w:div w:id="70">
          <w:marLeft w:val="0"/>
          <w:marRight w:val="0"/>
          <w:marTop w:val="0"/>
          <w:marBottom w:val="0"/>
          <w:divBdr>
            <w:top w:val="none" w:sz="0" w:space="0" w:color="auto"/>
            <w:left w:val="none" w:sz="0" w:space="0" w:color="auto"/>
            <w:bottom w:val="none" w:sz="0" w:space="0" w:color="auto"/>
            <w:right w:val="none" w:sz="0" w:space="0" w:color="auto"/>
          </w:divBdr>
        </w:div>
      </w:divsChild>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26">
      <w:marLeft w:val="0"/>
      <w:marRight w:val="0"/>
      <w:marTop w:val="0"/>
      <w:marBottom w:val="0"/>
      <w:divBdr>
        <w:top w:val="none" w:sz="0" w:space="0" w:color="auto"/>
        <w:left w:val="none" w:sz="0" w:space="0" w:color="auto"/>
        <w:bottom w:val="none" w:sz="0" w:space="0" w:color="auto"/>
        <w:right w:val="none" w:sz="0" w:space="0" w:color="auto"/>
      </w:divBdr>
    </w:div>
    <w:div w:id="28">
      <w:marLeft w:val="0"/>
      <w:marRight w:val="0"/>
      <w:marTop w:val="0"/>
      <w:marBottom w:val="0"/>
      <w:divBdr>
        <w:top w:val="none" w:sz="0" w:space="0" w:color="auto"/>
        <w:left w:val="none" w:sz="0" w:space="0" w:color="auto"/>
        <w:bottom w:val="none" w:sz="0" w:space="0" w:color="auto"/>
        <w:right w:val="none" w:sz="0" w:space="0" w:color="auto"/>
      </w:divBdr>
    </w:div>
    <w:div w:id="32">
      <w:marLeft w:val="0"/>
      <w:marRight w:val="0"/>
      <w:marTop w:val="0"/>
      <w:marBottom w:val="0"/>
      <w:divBdr>
        <w:top w:val="none" w:sz="0" w:space="0" w:color="auto"/>
        <w:left w:val="none" w:sz="0" w:space="0" w:color="auto"/>
        <w:bottom w:val="none" w:sz="0" w:space="0" w:color="auto"/>
        <w:right w:val="none" w:sz="0" w:space="0" w:color="auto"/>
      </w:divBdr>
    </w:div>
    <w:div w:id="33">
      <w:marLeft w:val="0"/>
      <w:marRight w:val="0"/>
      <w:marTop w:val="0"/>
      <w:marBottom w:val="0"/>
      <w:divBdr>
        <w:top w:val="none" w:sz="0" w:space="0" w:color="auto"/>
        <w:left w:val="none" w:sz="0" w:space="0" w:color="auto"/>
        <w:bottom w:val="none" w:sz="0" w:space="0" w:color="auto"/>
        <w:right w:val="none" w:sz="0" w:space="0" w:color="auto"/>
      </w:divBdr>
    </w:div>
    <w:div w:id="34">
      <w:marLeft w:val="0"/>
      <w:marRight w:val="0"/>
      <w:marTop w:val="0"/>
      <w:marBottom w:val="0"/>
      <w:divBdr>
        <w:top w:val="none" w:sz="0" w:space="0" w:color="auto"/>
        <w:left w:val="none" w:sz="0" w:space="0" w:color="auto"/>
        <w:bottom w:val="none" w:sz="0" w:space="0" w:color="auto"/>
        <w:right w:val="none" w:sz="0" w:space="0" w:color="auto"/>
      </w:divBdr>
    </w:div>
    <w:div w:id="35">
      <w:marLeft w:val="0"/>
      <w:marRight w:val="0"/>
      <w:marTop w:val="0"/>
      <w:marBottom w:val="0"/>
      <w:divBdr>
        <w:top w:val="none" w:sz="0" w:space="0" w:color="auto"/>
        <w:left w:val="none" w:sz="0" w:space="0" w:color="auto"/>
        <w:bottom w:val="none" w:sz="0" w:space="0" w:color="auto"/>
        <w:right w:val="none" w:sz="0" w:space="0" w:color="auto"/>
      </w:divBdr>
    </w:div>
    <w:div w:id="36">
      <w:marLeft w:val="0"/>
      <w:marRight w:val="0"/>
      <w:marTop w:val="0"/>
      <w:marBottom w:val="0"/>
      <w:divBdr>
        <w:top w:val="none" w:sz="0" w:space="0" w:color="auto"/>
        <w:left w:val="none" w:sz="0" w:space="0" w:color="auto"/>
        <w:bottom w:val="none" w:sz="0" w:space="0" w:color="auto"/>
        <w:right w:val="none" w:sz="0" w:space="0" w:color="auto"/>
      </w:divBdr>
    </w:div>
    <w:div w:id="38">
      <w:marLeft w:val="0"/>
      <w:marRight w:val="0"/>
      <w:marTop w:val="0"/>
      <w:marBottom w:val="0"/>
      <w:divBdr>
        <w:top w:val="none" w:sz="0" w:space="0" w:color="auto"/>
        <w:left w:val="none" w:sz="0" w:space="0" w:color="auto"/>
        <w:bottom w:val="none" w:sz="0" w:space="0" w:color="auto"/>
        <w:right w:val="none" w:sz="0" w:space="0" w:color="auto"/>
      </w:divBdr>
    </w:div>
    <w:div w:id="4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
    <w:div w:id="47">
      <w:marLeft w:val="0"/>
      <w:marRight w:val="0"/>
      <w:marTop w:val="0"/>
      <w:marBottom w:val="0"/>
      <w:divBdr>
        <w:top w:val="none" w:sz="0" w:space="0" w:color="auto"/>
        <w:left w:val="none" w:sz="0" w:space="0" w:color="auto"/>
        <w:bottom w:val="none" w:sz="0" w:space="0" w:color="auto"/>
        <w:right w:val="none" w:sz="0" w:space="0" w:color="auto"/>
      </w:divBdr>
    </w:div>
    <w:div w:id="50">
      <w:marLeft w:val="0"/>
      <w:marRight w:val="0"/>
      <w:marTop w:val="0"/>
      <w:marBottom w:val="0"/>
      <w:divBdr>
        <w:top w:val="none" w:sz="0" w:space="0" w:color="auto"/>
        <w:left w:val="none" w:sz="0" w:space="0" w:color="auto"/>
        <w:bottom w:val="none" w:sz="0" w:space="0" w:color="auto"/>
        <w:right w:val="none" w:sz="0" w:space="0" w:color="auto"/>
      </w:divBdr>
    </w:div>
    <w:div w:id="56">
      <w:marLeft w:val="0"/>
      <w:marRight w:val="0"/>
      <w:marTop w:val="0"/>
      <w:marBottom w:val="0"/>
      <w:divBdr>
        <w:top w:val="none" w:sz="0" w:space="0" w:color="auto"/>
        <w:left w:val="none" w:sz="0" w:space="0" w:color="auto"/>
        <w:bottom w:val="none" w:sz="0" w:space="0" w:color="auto"/>
        <w:right w:val="none" w:sz="0" w:space="0" w:color="auto"/>
      </w:divBdr>
    </w:div>
    <w:div w:id="57">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
        <w:div w:id="21">
          <w:marLeft w:val="0"/>
          <w:marRight w:val="0"/>
          <w:marTop w:val="0"/>
          <w:marBottom w:val="0"/>
          <w:divBdr>
            <w:top w:val="none" w:sz="0" w:space="0" w:color="auto"/>
            <w:left w:val="none" w:sz="0" w:space="0" w:color="auto"/>
            <w:bottom w:val="none" w:sz="0" w:space="0" w:color="auto"/>
            <w:right w:val="none" w:sz="0" w:space="0" w:color="auto"/>
          </w:divBdr>
        </w:div>
        <w:div w:id="29">
          <w:marLeft w:val="0"/>
          <w:marRight w:val="0"/>
          <w:marTop w:val="0"/>
          <w:marBottom w:val="0"/>
          <w:divBdr>
            <w:top w:val="none" w:sz="0" w:space="0" w:color="auto"/>
            <w:left w:val="none" w:sz="0" w:space="0" w:color="auto"/>
            <w:bottom w:val="none" w:sz="0" w:space="0" w:color="auto"/>
            <w:right w:val="none" w:sz="0" w:space="0" w:color="auto"/>
          </w:divBdr>
        </w:div>
        <w:div w:id="42">
          <w:marLeft w:val="0"/>
          <w:marRight w:val="0"/>
          <w:marTop w:val="0"/>
          <w:marBottom w:val="0"/>
          <w:divBdr>
            <w:top w:val="none" w:sz="0" w:space="0" w:color="auto"/>
            <w:left w:val="none" w:sz="0" w:space="0" w:color="auto"/>
            <w:bottom w:val="none" w:sz="0" w:space="0" w:color="auto"/>
            <w:right w:val="none" w:sz="0" w:space="0" w:color="auto"/>
          </w:divBdr>
        </w:div>
        <w:div w:id="46">
          <w:marLeft w:val="0"/>
          <w:marRight w:val="0"/>
          <w:marTop w:val="0"/>
          <w:marBottom w:val="0"/>
          <w:divBdr>
            <w:top w:val="none" w:sz="0" w:space="0" w:color="auto"/>
            <w:left w:val="none" w:sz="0" w:space="0" w:color="auto"/>
            <w:bottom w:val="none" w:sz="0" w:space="0" w:color="auto"/>
            <w:right w:val="none" w:sz="0" w:space="0" w:color="auto"/>
          </w:divBdr>
        </w:div>
        <w:div w:id="48">
          <w:marLeft w:val="0"/>
          <w:marRight w:val="0"/>
          <w:marTop w:val="0"/>
          <w:marBottom w:val="0"/>
          <w:divBdr>
            <w:top w:val="none" w:sz="0" w:space="0" w:color="auto"/>
            <w:left w:val="none" w:sz="0" w:space="0" w:color="auto"/>
            <w:bottom w:val="none" w:sz="0" w:space="0" w:color="auto"/>
            <w:right w:val="none" w:sz="0" w:space="0" w:color="auto"/>
          </w:divBdr>
        </w:div>
        <w:div w:id="53">
          <w:marLeft w:val="0"/>
          <w:marRight w:val="0"/>
          <w:marTop w:val="0"/>
          <w:marBottom w:val="0"/>
          <w:divBdr>
            <w:top w:val="none" w:sz="0" w:space="0" w:color="auto"/>
            <w:left w:val="none" w:sz="0" w:space="0" w:color="auto"/>
            <w:bottom w:val="none" w:sz="0" w:space="0" w:color="auto"/>
            <w:right w:val="none" w:sz="0" w:space="0" w:color="auto"/>
          </w:divBdr>
        </w:div>
        <w:div w:id="58">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
        <w:div w:id="62">
          <w:marLeft w:val="0"/>
          <w:marRight w:val="0"/>
          <w:marTop w:val="0"/>
          <w:marBottom w:val="0"/>
          <w:divBdr>
            <w:top w:val="none" w:sz="0" w:space="0" w:color="auto"/>
            <w:left w:val="none" w:sz="0" w:space="0" w:color="auto"/>
            <w:bottom w:val="none" w:sz="0" w:space="0" w:color="auto"/>
            <w:right w:val="none" w:sz="0" w:space="0" w:color="auto"/>
          </w:divBdr>
        </w:div>
        <w:div w:id="63">
          <w:marLeft w:val="0"/>
          <w:marRight w:val="0"/>
          <w:marTop w:val="0"/>
          <w:marBottom w:val="0"/>
          <w:divBdr>
            <w:top w:val="none" w:sz="0" w:space="0" w:color="auto"/>
            <w:left w:val="none" w:sz="0" w:space="0" w:color="auto"/>
            <w:bottom w:val="none" w:sz="0" w:space="0" w:color="auto"/>
            <w:right w:val="none" w:sz="0" w:space="0" w:color="auto"/>
          </w:divBdr>
        </w:div>
        <w:div w:id="76">
          <w:marLeft w:val="0"/>
          <w:marRight w:val="0"/>
          <w:marTop w:val="0"/>
          <w:marBottom w:val="0"/>
          <w:divBdr>
            <w:top w:val="none" w:sz="0" w:space="0" w:color="auto"/>
            <w:left w:val="none" w:sz="0" w:space="0" w:color="auto"/>
            <w:bottom w:val="none" w:sz="0" w:space="0" w:color="auto"/>
            <w:right w:val="none" w:sz="0" w:space="0" w:color="auto"/>
          </w:divBdr>
        </w:div>
        <w:div w:id="78">
          <w:marLeft w:val="0"/>
          <w:marRight w:val="0"/>
          <w:marTop w:val="0"/>
          <w:marBottom w:val="0"/>
          <w:divBdr>
            <w:top w:val="none" w:sz="0" w:space="0" w:color="auto"/>
            <w:left w:val="none" w:sz="0" w:space="0" w:color="auto"/>
            <w:bottom w:val="none" w:sz="0" w:space="0" w:color="auto"/>
            <w:right w:val="none" w:sz="0" w:space="0" w:color="auto"/>
          </w:divBdr>
        </w:div>
        <w:div w:id="79">
          <w:marLeft w:val="0"/>
          <w:marRight w:val="0"/>
          <w:marTop w:val="0"/>
          <w:marBottom w:val="0"/>
          <w:divBdr>
            <w:top w:val="none" w:sz="0" w:space="0" w:color="auto"/>
            <w:left w:val="none" w:sz="0" w:space="0" w:color="auto"/>
            <w:bottom w:val="none" w:sz="0" w:space="0" w:color="auto"/>
            <w:right w:val="none" w:sz="0" w:space="0" w:color="auto"/>
          </w:divBdr>
        </w:div>
        <w:div w:id="81">
          <w:marLeft w:val="0"/>
          <w:marRight w:val="0"/>
          <w:marTop w:val="0"/>
          <w:marBottom w:val="0"/>
          <w:divBdr>
            <w:top w:val="none" w:sz="0" w:space="0" w:color="auto"/>
            <w:left w:val="none" w:sz="0" w:space="0" w:color="auto"/>
            <w:bottom w:val="none" w:sz="0" w:space="0" w:color="auto"/>
            <w:right w:val="none" w:sz="0" w:space="0" w:color="auto"/>
          </w:divBdr>
        </w:div>
        <w:div w:id="82">
          <w:marLeft w:val="0"/>
          <w:marRight w:val="0"/>
          <w:marTop w:val="0"/>
          <w:marBottom w:val="0"/>
          <w:divBdr>
            <w:top w:val="none" w:sz="0" w:space="0" w:color="auto"/>
            <w:left w:val="none" w:sz="0" w:space="0" w:color="auto"/>
            <w:bottom w:val="none" w:sz="0" w:space="0" w:color="auto"/>
            <w:right w:val="none" w:sz="0" w:space="0" w:color="auto"/>
          </w:divBdr>
        </w:div>
      </w:divsChild>
    </w:div>
    <w:div w:id="65">
      <w:marLeft w:val="0"/>
      <w:marRight w:val="0"/>
      <w:marTop w:val="0"/>
      <w:marBottom w:val="0"/>
      <w:divBdr>
        <w:top w:val="none" w:sz="0" w:space="0" w:color="auto"/>
        <w:left w:val="none" w:sz="0" w:space="0" w:color="auto"/>
        <w:bottom w:val="none" w:sz="0" w:space="0" w:color="auto"/>
        <w:right w:val="none" w:sz="0" w:space="0" w:color="auto"/>
      </w:divBdr>
    </w:div>
    <w:div w:id="66">
      <w:marLeft w:val="0"/>
      <w:marRight w:val="0"/>
      <w:marTop w:val="0"/>
      <w:marBottom w:val="0"/>
      <w:divBdr>
        <w:top w:val="none" w:sz="0" w:space="0" w:color="auto"/>
        <w:left w:val="none" w:sz="0" w:space="0" w:color="auto"/>
        <w:bottom w:val="none" w:sz="0" w:space="0" w:color="auto"/>
        <w:right w:val="none" w:sz="0" w:space="0" w:color="auto"/>
      </w:divBdr>
    </w:div>
    <w:div w:id="67">
      <w:marLeft w:val="0"/>
      <w:marRight w:val="0"/>
      <w:marTop w:val="0"/>
      <w:marBottom w:val="0"/>
      <w:divBdr>
        <w:top w:val="none" w:sz="0" w:space="0" w:color="auto"/>
        <w:left w:val="none" w:sz="0" w:space="0" w:color="auto"/>
        <w:bottom w:val="none" w:sz="0" w:space="0" w:color="auto"/>
        <w:right w:val="none" w:sz="0" w:space="0" w:color="auto"/>
      </w:divBdr>
    </w:div>
    <w:div w:id="69">
      <w:marLeft w:val="0"/>
      <w:marRight w:val="0"/>
      <w:marTop w:val="0"/>
      <w:marBottom w:val="0"/>
      <w:divBdr>
        <w:top w:val="none" w:sz="0" w:space="0" w:color="auto"/>
        <w:left w:val="none" w:sz="0" w:space="0" w:color="auto"/>
        <w:bottom w:val="none" w:sz="0" w:space="0" w:color="auto"/>
        <w:right w:val="none" w:sz="0" w:space="0" w:color="auto"/>
      </w:divBdr>
    </w:div>
    <w:div w:id="71">
      <w:marLeft w:val="0"/>
      <w:marRight w:val="0"/>
      <w:marTop w:val="0"/>
      <w:marBottom w:val="0"/>
      <w:divBdr>
        <w:top w:val="none" w:sz="0" w:space="0" w:color="auto"/>
        <w:left w:val="none" w:sz="0" w:space="0" w:color="auto"/>
        <w:bottom w:val="none" w:sz="0" w:space="0" w:color="auto"/>
        <w:right w:val="none" w:sz="0" w:space="0" w:color="auto"/>
      </w:divBdr>
    </w:div>
    <w:div w:id="75">
      <w:marLeft w:val="0"/>
      <w:marRight w:val="0"/>
      <w:marTop w:val="0"/>
      <w:marBottom w:val="0"/>
      <w:divBdr>
        <w:top w:val="none" w:sz="0" w:space="0" w:color="auto"/>
        <w:left w:val="none" w:sz="0" w:space="0" w:color="auto"/>
        <w:bottom w:val="none" w:sz="0" w:space="0" w:color="auto"/>
        <w:right w:val="none" w:sz="0" w:space="0" w:color="auto"/>
      </w:divBdr>
    </w:div>
    <w:div w:id="77">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22">
          <w:marLeft w:val="0"/>
          <w:marRight w:val="0"/>
          <w:marTop w:val="0"/>
          <w:marBottom w:val="0"/>
          <w:divBdr>
            <w:top w:val="none" w:sz="0" w:space="0" w:color="auto"/>
            <w:left w:val="none" w:sz="0" w:space="0" w:color="auto"/>
            <w:bottom w:val="none" w:sz="0" w:space="0" w:color="auto"/>
            <w:right w:val="none" w:sz="0" w:space="0" w:color="auto"/>
          </w:divBdr>
        </w:div>
        <w:div w:id="24">
          <w:marLeft w:val="0"/>
          <w:marRight w:val="0"/>
          <w:marTop w:val="0"/>
          <w:marBottom w:val="0"/>
          <w:divBdr>
            <w:top w:val="none" w:sz="0" w:space="0" w:color="auto"/>
            <w:left w:val="none" w:sz="0" w:space="0" w:color="auto"/>
            <w:bottom w:val="none" w:sz="0" w:space="0" w:color="auto"/>
            <w:right w:val="none" w:sz="0" w:space="0" w:color="auto"/>
          </w:divBdr>
        </w:div>
        <w:div w:id="25">
          <w:marLeft w:val="0"/>
          <w:marRight w:val="0"/>
          <w:marTop w:val="0"/>
          <w:marBottom w:val="0"/>
          <w:divBdr>
            <w:top w:val="none" w:sz="0" w:space="0" w:color="auto"/>
            <w:left w:val="none" w:sz="0" w:space="0" w:color="auto"/>
            <w:bottom w:val="none" w:sz="0" w:space="0" w:color="auto"/>
            <w:right w:val="none" w:sz="0" w:space="0" w:color="auto"/>
          </w:divBdr>
        </w:div>
        <w:div w:id="30">
          <w:marLeft w:val="0"/>
          <w:marRight w:val="0"/>
          <w:marTop w:val="0"/>
          <w:marBottom w:val="0"/>
          <w:divBdr>
            <w:top w:val="none" w:sz="0" w:space="0" w:color="auto"/>
            <w:left w:val="none" w:sz="0" w:space="0" w:color="auto"/>
            <w:bottom w:val="none" w:sz="0" w:space="0" w:color="auto"/>
            <w:right w:val="none" w:sz="0" w:space="0" w:color="auto"/>
          </w:divBdr>
        </w:div>
        <w:div w:id="31">
          <w:marLeft w:val="0"/>
          <w:marRight w:val="0"/>
          <w:marTop w:val="0"/>
          <w:marBottom w:val="0"/>
          <w:divBdr>
            <w:top w:val="none" w:sz="0" w:space="0" w:color="auto"/>
            <w:left w:val="none" w:sz="0" w:space="0" w:color="auto"/>
            <w:bottom w:val="none" w:sz="0" w:space="0" w:color="auto"/>
            <w:right w:val="none" w:sz="0" w:space="0" w:color="auto"/>
          </w:divBdr>
        </w:div>
        <w:div w:id="39">
          <w:marLeft w:val="0"/>
          <w:marRight w:val="0"/>
          <w:marTop w:val="0"/>
          <w:marBottom w:val="0"/>
          <w:divBdr>
            <w:top w:val="none" w:sz="0" w:space="0" w:color="auto"/>
            <w:left w:val="none" w:sz="0" w:space="0" w:color="auto"/>
            <w:bottom w:val="none" w:sz="0" w:space="0" w:color="auto"/>
            <w:right w:val="none" w:sz="0" w:space="0" w:color="auto"/>
          </w:divBdr>
        </w:div>
        <w:div w:id="40">
          <w:marLeft w:val="0"/>
          <w:marRight w:val="0"/>
          <w:marTop w:val="0"/>
          <w:marBottom w:val="0"/>
          <w:divBdr>
            <w:top w:val="none" w:sz="0" w:space="0" w:color="auto"/>
            <w:left w:val="none" w:sz="0" w:space="0" w:color="auto"/>
            <w:bottom w:val="none" w:sz="0" w:space="0" w:color="auto"/>
            <w:right w:val="none" w:sz="0" w:space="0" w:color="auto"/>
          </w:divBdr>
        </w:div>
        <w:div w:id="49">
          <w:marLeft w:val="0"/>
          <w:marRight w:val="0"/>
          <w:marTop w:val="0"/>
          <w:marBottom w:val="0"/>
          <w:divBdr>
            <w:top w:val="none" w:sz="0" w:space="0" w:color="auto"/>
            <w:left w:val="none" w:sz="0" w:space="0" w:color="auto"/>
            <w:bottom w:val="none" w:sz="0" w:space="0" w:color="auto"/>
            <w:right w:val="none" w:sz="0" w:space="0" w:color="auto"/>
          </w:divBdr>
        </w:div>
        <w:div w:id="51">
          <w:marLeft w:val="0"/>
          <w:marRight w:val="0"/>
          <w:marTop w:val="0"/>
          <w:marBottom w:val="0"/>
          <w:divBdr>
            <w:top w:val="none" w:sz="0" w:space="0" w:color="auto"/>
            <w:left w:val="none" w:sz="0" w:space="0" w:color="auto"/>
            <w:bottom w:val="none" w:sz="0" w:space="0" w:color="auto"/>
            <w:right w:val="none" w:sz="0" w:space="0" w:color="auto"/>
          </w:divBdr>
        </w:div>
        <w:div w:id="61">
          <w:marLeft w:val="0"/>
          <w:marRight w:val="0"/>
          <w:marTop w:val="0"/>
          <w:marBottom w:val="0"/>
          <w:divBdr>
            <w:top w:val="none" w:sz="0" w:space="0" w:color="auto"/>
            <w:left w:val="none" w:sz="0" w:space="0" w:color="auto"/>
            <w:bottom w:val="none" w:sz="0" w:space="0" w:color="auto"/>
            <w:right w:val="none" w:sz="0" w:space="0" w:color="auto"/>
          </w:divBdr>
        </w:div>
        <w:div w:id="72">
          <w:marLeft w:val="0"/>
          <w:marRight w:val="0"/>
          <w:marTop w:val="0"/>
          <w:marBottom w:val="0"/>
          <w:divBdr>
            <w:top w:val="none" w:sz="0" w:space="0" w:color="auto"/>
            <w:left w:val="none" w:sz="0" w:space="0" w:color="auto"/>
            <w:bottom w:val="none" w:sz="0" w:space="0" w:color="auto"/>
            <w:right w:val="none" w:sz="0" w:space="0" w:color="auto"/>
          </w:divBdr>
        </w:div>
        <w:div w:id="73">
          <w:marLeft w:val="0"/>
          <w:marRight w:val="0"/>
          <w:marTop w:val="0"/>
          <w:marBottom w:val="0"/>
          <w:divBdr>
            <w:top w:val="none" w:sz="0" w:space="0" w:color="auto"/>
            <w:left w:val="none" w:sz="0" w:space="0" w:color="auto"/>
            <w:bottom w:val="none" w:sz="0" w:space="0" w:color="auto"/>
            <w:right w:val="none" w:sz="0" w:space="0" w:color="auto"/>
          </w:divBdr>
        </w:div>
        <w:div w:id="74">
          <w:marLeft w:val="0"/>
          <w:marRight w:val="0"/>
          <w:marTop w:val="0"/>
          <w:marBottom w:val="0"/>
          <w:divBdr>
            <w:top w:val="none" w:sz="0" w:space="0" w:color="auto"/>
            <w:left w:val="none" w:sz="0" w:space="0" w:color="auto"/>
            <w:bottom w:val="none" w:sz="0" w:space="0" w:color="auto"/>
            <w:right w:val="none" w:sz="0" w:space="0" w:color="auto"/>
          </w:divBdr>
        </w:div>
        <w:div w:id="80">
          <w:marLeft w:val="0"/>
          <w:marRight w:val="0"/>
          <w:marTop w:val="0"/>
          <w:marBottom w:val="0"/>
          <w:divBdr>
            <w:top w:val="none" w:sz="0" w:space="0" w:color="auto"/>
            <w:left w:val="none" w:sz="0" w:space="0" w:color="auto"/>
            <w:bottom w:val="none" w:sz="0" w:space="0" w:color="auto"/>
            <w:right w:val="none" w:sz="0" w:space="0" w:color="auto"/>
          </w:divBdr>
        </w:div>
      </w:divsChild>
    </w:div>
    <w:div w:id="102653012">
      <w:bodyDiv w:val="1"/>
      <w:marLeft w:val="0"/>
      <w:marRight w:val="0"/>
      <w:marTop w:val="0"/>
      <w:marBottom w:val="0"/>
      <w:divBdr>
        <w:top w:val="none" w:sz="0" w:space="0" w:color="auto"/>
        <w:left w:val="none" w:sz="0" w:space="0" w:color="auto"/>
        <w:bottom w:val="none" w:sz="0" w:space="0" w:color="auto"/>
        <w:right w:val="none" w:sz="0" w:space="0" w:color="auto"/>
      </w:divBdr>
    </w:div>
    <w:div w:id="1024941625">
      <w:bodyDiv w:val="1"/>
      <w:marLeft w:val="0"/>
      <w:marRight w:val="0"/>
      <w:marTop w:val="0"/>
      <w:marBottom w:val="0"/>
      <w:divBdr>
        <w:top w:val="none" w:sz="0" w:space="0" w:color="auto"/>
        <w:left w:val="none" w:sz="0" w:space="0" w:color="auto"/>
        <w:bottom w:val="none" w:sz="0" w:space="0" w:color="auto"/>
        <w:right w:val="none" w:sz="0" w:space="0" w:color="auto"/>
      </w:divBdr>
    </w:div>
    <w:div w:id="1482652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_rels/settings.xml.rels><?xml version="1.0" encoding="UTF-8" standalone="yes"?>
<Relationships xmlns="http://schemas.openxmlformats.org/package/2006/relationships"><Relationship Id="rId1" Type="http://schemas.openxmlformats.org/officeDocument/2006/relationships/attachedTemplate" Target="file:///F:\&#1055;&#1072;&#1096;&#1072;\Work\&#1044;&#1056;\&#1056;&#1086;&#1089;&#1090;&#1088;&#1072;&#1085;&#1089;&#1085;&#1072;&#1076;&#1079;&#1086;&#1088;.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500921-775C-4DE6-9E3F-10EE80783B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Ространснадзор</Template>
  <TotalTime>2</TotalTime>
  <Pages>11</Pages>
  <Words>708</Words>
  <Characters>5334</Characters>
  <Application>Microsoft Office Word</Application>
  <DocSecurity>0</DocSecurity>
  <Lines>44</Lines>
  <Paragraphs>12</Paragraphs>
  <ScaleCrop>false</ScaleCrop>
  <HeadingPairs>
    <vt:vector size="2" baseType="variant">
      <vt:variant>
        <vt:lpstr>Название</vt:lpstr>
      </vt:variant>
      <vt:variant>
        <vt:i4>1</vt:i4>
      </vt:variant>
    </vt:vector>
  </HeadingPairs>
  <TitlesOfParts>
    <vt:vector size="1" baseType="lpstr">
      <vt:lpstr>Руководство пользователя: Технолог</vt:lpstr>
    </vt:vector>
  </TitlesOfParts>
  <Company>-</Company>
  <LinksUpToDate>false</LinksUpToDate>
  <CharactersWithSpaces>6030</CharactersWithSpaces>
  <SharedDoc>false</SharedDoc>
  <HLinks>
    <vt:vector size="120" baseType="variant">
      <vt:variant>
        <vt:i4>1900597</vt:i4>
      </vt:variant>
      <vt:variant>
        <vt:i4>119</vt:i4>
      </vt:variant>
      <vt:variant>
        <vt:i4>0</vt:i4>
      </vt:variant>
      <vt:variant>
        <vt:i4>5</vt:i4>
      </vt:variant>
      <vt:variant>
        <vt:lpwstr/>
      </vt:variant>
      <vt:variant>
        <vt:lpwstr>_Toc411496992</vt:lpwstr>
      </vt:variant>
      <vt:variant>
        <vt:i4>1900597</vt:i4>
      </vt:variant>
      <vt:variant>
        <vt:i4>113</vt:i4>
      </vt:variant>
      <vt:variant>
        <vt:i4>0</vt:i4>
      </vt:variant>
      <vt:variant>
        <vt:i4>5</vt:i4>
      </vt:variant>
      <vt:variant>
        <vt:lpwstr/>
      </vt:variant>
      <vt:variant>
        <vt:lpwstr>_Toc411496991</vt:lpwstr>
      </vt:variant>
      <vt:variant>
        <vt:i4>1900597</vt:i4>
      </vt:variant>
      <vt:variant>
        <vt:i4>107</vt:i4>
      </vt:variant>
      <vt:variant>
        <vt:i4>0</vt:i4>
      </vt:variant>
      <vt:variant>
        <vt:i4>5</vt:i4>
      </vt:variant>
      <vt:variant>
        <vt:lpwstr/>
      </vt:variant>
      <vt:variant>
        <vt:lpwstr>_Toc411496990</vt:lpwstr>
      </vt:variant>
      <vt:variant>
        <vt:i4>1835061</vt:i4>
      </vt:variant>
      <vt:variant>
        <vt:i4>101</vt:i4>
      </vt:variant>
      <vt:variant>
        <vt:i4>0</vt:i4>
      </vt:variant>
      <vt:variant>
        <vt:i4>5</vt:i4>
      </vt:variant>
      <vt:variant>
        <vt:lpwstr/>
      </vt:variant>
      <vt:variant>
        <vt:lpwstr>_Toc411496989</vt:lpwstr>
      </vt:variant>
      <vt:variant>
        <vt:i4>1835061</vt:i4>
      </vt:variant>
      <vt:variant>
        <vt:i4>95</vt:i4>
      </vt:variant>
      <vt:variant>
        <vt:i4>0</vt:i4>
      </vt:variant>
      <vt:variant>
        <vt:i4>5</vt:i4>
      </vt:variant>
      <vt:variant>
        <vt:lpwstr/>
      </vt:variant>
      <vt:variant>
        <vt:lpwstr>_Toc411496988</vt:lpwstr>
      </vt:variant>
      <vt:variant>
        <vt:i4>1835061</vt:i4>
      </vt:variant>
      <vt:variant>
        <vt:i4>89</vt:i4>
      </vt:variant>
      <vt:variant>
        <vt:i4>0</vt:i4>
      </vt:variant>
      <vt:variant>
        <vt:i4>5</vt:i4>
      </vt:variant>
      <vt:variant>
        <vt:lpwstr/>
      </vt:variant>
      <vt:variant>
        <vt:lpwstr>_Toc411496987</vt:lpwstr>
      </vt:variant>
      <vt:variant>
        <vt:i4>1835061</vt:i4>
      </vt:variant>
      <vt:variant>
        <vt:i4>83</vt:i4>
      </vt:variant>
      <vt:variant>
        <vt:i4>0</vt:i4>
      </vt:variant>
      <vt:variant>
        <vt:i4>5</vt:i4>
      </vt:variant>
      <vt:variant>
        <vt:lpwstr/>
      </vt:variant>
      <vt:variant>
        <vt:lpwstr>_Toc411496986</vt:lpwstr>
      </vt:variant>
      <vt:variant>
        <vt:i4>1835061</vt:i4>
      </vt:variant>
      <vt:variant>
        <vt:i4>77</vt:i4>
      </vt:variant>
      <vt:variant>
        <vt:i4>0</vt:i4>
      </vt:variant>
      <vt:variant>
        <vt:i4>5</vt:i4>
      </vt:variant>
      <vt:variant>
        <vt:lpwstr/>
      </vt:variant>
      <vt:variant>
        <vt:lpwstr>_Toc411496985</vt:lpwstr>
      </vt:variant>
      <vt:variant>
        <vt:i4>1835061</vt:i4>
      </vt:variant>
      <vt:variant>
        <vt:i4>71</vt:i4>
      </vt:variant>
      <vt:variant>
        <vt:i4>0</vt:i4>
      </vt:variant>
      <vt:variant>
        <vt:i4>5</vt:i4>
      </vt:variant>
      <vt:variant>
        <vt:lpwstr/>
      </vt:variant>
      <vt:variant>
        <vt:lpwstr>_Toc411496984</vt:lpwstr>
      </vt:variant>
      <vt:variant>
        <vt:i4>1835061</vt:i4>
      </vt:variant>
      <vt:variant>
        <vt:i4>65</vt:i4>
      </vt:variant>
      <vt:variant>
        <vt:i4>0</vt:i4>
      </vt:variant>
      <vt:variant>
        <vt:i4>5</vt:i4>
      </vt:variant>
      <vt:variant>
        <vt:lpwstr/>
      </vt:variant>
      <vt:variant>
        <vt:lpwstr>_Toc411496983</vt:lpwstr>
      </vt:variant>
      <vt:variant>
        <vt:i4>1835061</vt:i4>
      </vt:variant>
      <vt:variant>
        <vt:i4>59</vt:i4>
      </vt:variant>
      <vt:variant>
        <vt:i4>0</vt:i4>
      </vt:variant>
      <vt:variant>
        <vt:i4>5</vt:i4>
      </vt:variant>
      <vt:variant>
        <vt:lpwstr/>
      </vt:variant>
      <vt:variant>
        <vt:lpwstr>_Toc411496982</vt:lpwstr>
      </vt:variant>
      <vt:variant>
        <vt:i4>1835061</vt:i4>
      </vt:variant>
      <vt:variant>
        <vt:i4>53</vt:i4>
      </vt:variant>
      <vt:variant>
        <vt:i4>0</vt:i4>
      </vt:variant>
      <vt:variant>
        <vt:i4>5</vt:i4>
      </vt:variant>
      <vt:variant>
        <vt:lpwstr/>
      </vt:variant>
      <vt:variant>
        <vt:lpwstr>_Toc411496981</vt:lpwstr>
      </vt:variant>
      <vt:variant>
        <vt:i4>1835061</vt:i4>
      </vt:variant>
      <vt:variant>
        <vt:i4>47</vt:i4>
      </vt:variant>
      <vt:variant>
        <vt:i4>0</vt:i4>
      </vt:variant>
      <vt:variant>
        <vt:i4>5</vt:i4>
      </vt:variant>
      <vt:variant>
        <vt:lpwstr/>
      </vt:variant>
      <vt:variant>
        <vt:lpwstr>_Toc411496980</vt:lpwstr>
      </vt:variant>
      <vt:variant>
        <vt:i4>1245237</vt:i4>
      </vt:variant>
      <vt:variant>
        <vt:i4>41</vt:i4>
      </vt:variant>
      <vt:variant>
        <vt:i4>0</vt:i4>
      </vt:variant>
      <vt:variant>
        <vt:i4>5</vt:i4>
      </vt:variant>
      <vt:variant>
        <vt:lpwstr/>
      </vt:variant>
      <vt:variant>
        <vt:lpwstr>_Toc411496979</vt:lpwstr>
      </vt:variant>
      <vt:variant>
        <vt:i4>1245237</vt:i4>
      </vt:variant>
      <vt:variant>
        <vt:i4>35</vt:i4>
      </vt:variant>
      <vt:variant>
        <vt:i4>0</vt:i4>
      </vt:variant>
      <vt:variant>
        <vt:i4>5</vt:i4>
      </vt:variant>
      <vt:variant>
        <vt:lpwstr/>
      </vt:variant>
      <vt:variant>
        <vt:lpwstr>_Toc411496978</vt:lpwstr>
      </vt:variant>
      <vt:variant>
        <vt:i4>1245237</vt:i4>
      </vt:variant>
      <vt:variant>
        <vt:i4>29</vt:i4>
      </vt:variant>
      <vt:variant>
        <vt:i4>0</vt:i4>
      </vt:variant>
      <vt:variant>
        <vt:i4>5</vt:i4>
      </vt:variant>
      <vt:variant>
        <vt:lpwstr/>
      </vt:variant>
      <vt:variant>
        <vt:lpwstr>_Toc411496977</vt:lpwstr>
      </vt:variant>
      <vt:variant>
        <vt:i4>1245237</vt:i4>
      </vt:variant>
      <vt:variant>
        <vt:i4>23</vt:i4>
      </vt:variant>
      <vt:variant>
        <vt:i4>0</vt:i4>
      </vt:variant>
      <vt:variant>
        <vt:i4>5</vt:i4>
      </vt:variant>
      <vt:variant>
        <vt:lpwstr/>
      </vt:variant>
      <vt:variant>
        <vt:lpwstr>_Toc411496976</vt:lpwstr>
      </vt:variant>
      <vt:variant>
        <vt:i4>1245237</vt:i4>
      </vt:variant>
      <vt:variant>
        <vt:i4>17</vt:i4>
      </vt:variant>
      <vt:variant>
        <vt:i4>0</vt:i4>
      </vt:variant>
      <vt:variant>
        <vt:i4>5</vt:i4>
      </vt:variant>
      <vt:variant>
        <vt:lpwstr/>
      </vt:variant>
      <vt:variant>
        <vt:lpwstr>_Toc411496975</vt:lpwstr>
      </vt:variant>
      <vt:variant>
        <vt:i4>1245237</vt:i4>
      </vt:variant>
      <vt:variant>
        <vt:i4>11</vt:i4>
      </vt:variant>
      <vt:variant>
        <vt:i4>0</vt:i4>
      </vt:variant>
      <vt:variant>
        <vt:i4>5</vt:i4>
      </vt:variant>
      <vt:variant>
        <vt:lpwstr/>
      </vt:variant>
      <vt:variant>
        <vt:lpwstr>_Toc411496974</vt:lpwstr>
      </vt:variant>
      <vt:variant>
        <vt:i4>1245237</vt:i4>
      </vt:variant>
      <vt:variant>
        <vt:i4>5</vt:i4>
      </vt:variant>
      <vt:variant>
        <vt:i4>0</vt:i4>
      </vt:variant>
      <vt:variant>
        <vt:i4>5</vt:i4>
      </vt:variant>
      <vt:variant>
        <vt:lpwstr/>
      </vt:variant>
      <vt:variant>
        <vt:lpwstr>_Toc411496973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Руководство пользователя: Технолог</dc:title>
  <dc:subject/>
  <dc:creator>-</dc:creator>
  <cp:keywords/>
  <dc:description>-</dc:description>
  <cp:lastModifiedBy>Мясников Иван</cp:lastModifiedBy>
  <cp:revision>5</cp:revision>
  <cp:lastPrinted>2020-10-01T13:04:00Z</cp:lastPrinted>
  <dcterms:created xsi:type="dcterms:W3CDTF">2025-10-02T17:24:00Z</dcterms:created>
  <dcterms:modified xsi:type="dcterms:W3CDTF">2025-10-03T08:51:00Z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Номер документа">
    <vt:lpwstr>КНШЕ.425790.086.И3.01.РД</vt:lpwstr>
  </property>
  <property fmtid="{D5CDD505-2E9C-101B-9397-08002B2CF9AE}" pid="3" name="Шифр">
    <vt:lpwstr>РПМ-СУТР</vt:lpwstr>
  </property>
</Properties>
</file>